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3B3813" w14:textId="77777777" w:rsidR="008264B4" w:rsidRDefault="00000000">
      <w:pPr>
        <w:pStyle w:val="Normal31"/>
        <w:jc w:val="right"/>
        <w:rPr>
          <w:rFonts w:ascii="黑体" w:eastAsia="黑体" w:hAnsi="宋体" w:hint="eastAsia"/>
          <w:kern w:val="2"/>
          <w:sz w:val="28"/>
          <w:szCs w:val="28"/>
        </w:rPr>
      </w:pPr>
      <w:bookmarkStart w:id="0" w:name="_Hlk24473112"/>
      <w:r>
        <w:rPr>
          <w:noProof/>
        </w:rPr>
        <w:drawing>
          <wp:inline distT="0" distB="0" distL="0" distR="0" wp14:anchorId="45998041" wp14:editId="4BDEAC2D">
            <wp:extent cx="2696845" cy="848995"/>
            <wp:effectExtent l="0" t="0" r="8255" b="8255"/>
            <wp:docPr id="66585837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5858376"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696845" cy="848995"/>
                    </a:xfrm>
                    <a:prstGeom prst="rect">
                      <a:avLst/>
                    </a:prstGeom>
                    <a:noFill/>
                    <a:ln>
                      <a:noFill/>
                    </a:ln>
                  </pic:spPr>
                </pic:pic>
              </a:graphicData>
            </a:graphic>
          </wp:inline>
        </w:drawing>
      </w:r>
    </w:p>
    <w:p w14:paraId="29E327AA" w14:textId="77777777" w:rsidR="008264B4" w:rsidRDefault="00000000">
      <w:pPr>
        <w:pStyle w:val="Normal31"/>
        <w:ind w:rightChars="-27" w:right="-57" w:firstLineChars="2000" w:firstLine="5600"/>
        <w:jc w:val="left"/>
        <w:rPr>
          <w:rFonts w:ascii="黑体" w:eastAsia="黑体" w:hAnsi="宋体" w:hint="eastAsia"/>
          <w:kern w:val="2"/>
          <w:sz w:val="28"/>
          <w:szCs w:val="28"/>
        </w:rPr>
      </w:pPr>
      <w:r>
        <w:rPr>
          <w:rFonts w:ascii="黑体" w:eastAsia="黑体" w:hAnsi="宋体" w:hint="eastAsia"/>
          <w:kern w:val="2"/>
          <w:sz w:val="28"/>
          <w:szCs w:val="28"/>
        </w:rPr>
        <w:t>项目编号：</w:t>
      </w:r>
      <w:bookmarkEnd w:id="0"/>
      <w:r>
        <w:rPr>
          <w:rFonts w:ascii="黑体" w:eastAsia="黑体" w:hAnsi="宋体" w:hint="eastAsia"/>
          <w:kern w:val="2"/>
          <w:sz w:val="28"/>
          <w:szCs w:val="28"/>
          <w:u w:val="single"/>
        </w:rPr>
        <w:t>/</w:t>
      </w:r>
    </w:p>
    <w:p w14:paraId="0A757ADB" w14:textId="77777777" w:rsidR="008264B4" w:rsidRDefault="00000000">
      <w:pPr>
        <w:pStyle w:val="Normal31"/>
        <w:ind w:rightChars="-27" w:right="-57" w:firstLineChars="2000" w:firstLine="5600"/>
        <w:jc w:val="left"/>
        <w:rPr>
          <w:rFonts w:ascii="黑体" w:eastAsia="黑体" w:hAnsi="宋体" w:hint="eastAsia"/>
          <w:kern w:val="2"/>
          <w:sz w:val="28"/>
          <w:szCs w:val="28"/>
          <w:u w:val="single"/>
        </w:rPr>
      </w:pPr>
      <w:r>
        <w:rPr>
          <w:rFonts w:ascii="黑体" w:eastAsia="黑体" w:hAnsi="宋体" w:hint="eastAsia"/>
          <w:kern w:val="2"/>
          <w:sz w:val="28"/>
          <w:szCs w:val="28"/>
        </w:rPr>
        <w:t>合同编号：</w:t>
      </w:r>
      <w:r>
        <w:rPr>
          <w:rFonts w:ascii="黑体" w:eastAsia="黑体" w:hAnsi="宋体" w:hint="eastAsia"/>
          <w:kern w:val="2"/>
          <w:sz w:val="28"/>
          <w:szCs w:val="28"/>
          <w:u w:val="single"/>
        </w:rPr>
        <w:t xml:space="preserve"> </w:t>
      </w:r>
      <w:r>
        <w:rPr>
          <w:rFonts w:ascii="黑体" w:eastAsia="黑体" w:hAnsi="宋体"/>
          <w:kern w:val="2"/>
          <w:sz w:val="28"/>
          <w:szCs w:val="28"/>
          <w:u w:val="single"/>
        </w:rPr>
        <w:t xml:space="preserve">         </w:t>
      </w:r>
    </w:p>
    <w:p w14:paraId="57F6CBB8" w14:textId="77777777" w:rsidR="008264B4" w:rsidRDefault="008264B4">
      <w:pPr>
        <w:pStyle w:val="Normal31"/>
        <w:spacing w:line="400" w:lineRule="exact"/>
        <w:rPr>
          <w:rFonts w:ascii="黑体" w:eastAsia="黑体"/>
          <w:b/>
          <w:sz w:val="36"/>
        </w:rPr>
      </w:pPr>
    </w:p>
    <w:p w14:paraId="31F23979" w14:textId="77777777" w:rsidR="008264B4" w:rsidRDefault="008264B4">
      <w:pPr>
        <w:pStyle w:val="Normal31"/>
        <w:spacing w:line="400" w:lineRule="exact"/>
        <w:rPr>
          <w:rFonts w:ascii="黑体" w:eastAsia="黑体"/>
          <w:b/>
          <w:sz w:val="36"/>
        </w:rPr>
      </w:pPr>
    </w:p>
    <w:p w14:paraId="34939273" w14:textId="77777777" w:rsidR="008264B4" w:rsidRDefault="008264B4">
      <w:pPr>
        <w:pStyle w:val="Normal31"/>
        <w:spacing w:line="400" w:lineRule="exact"/>
        <w:rPr>
          <w:rFonts w:ascii="黑体" w:eastAsia="黑体"/>
          <w:b/>
          <w:sz w:val="36"/>
        </w:rPr>
      </w:pPr>
    </w:p>
    <w:p w14:paraId="1C662829" w14:textId="77777777" w:rsidR="008264B4" w:rsidRDefault="008264B4">
      <w:pPr>
        <w:pStyle w:val="Normal31"/>
        <w:spacing w:line="400" w:lineRule="exact"/>
        <w:rPr>
          <w:rFonts w:ascii="黑体" w:eastAsia="黑体"/>
          <w:b/>
          <w:sz w:val="36"/>
        </w:rPr>
      </w:pPr>
    </w:p>
    <w:p w14:paraId="7C08E5EF" w14:textId="77777777" w:rsidR="007120BF" w:rsidRDefault="00000000">
      <w:pPr>
        <w:pStyle w:val="Normal31"/>
        <w:spacing w:line="360" w:lineRule="auto"/>
        <w:jc w:val="center"/>
        <w:rPr>
          <w:rFonts w:ascii="宋体" w:hAnsi="宋体" w:cs="Arial"/>
          <w:b/>
          <w:sz w:val="48"/>
          <w:szCs w:val="48"/>
        </w:rPr>
      </w:pPr>
      <w:r>
        <w:rPr>
          <w:rFonts w:ascii="宋体" w:hAnsi="宋体" w:cs="Arial" w:hint="eastAsia"/>
          <w:b/>
          <w:sz w:val="48"/>
          <w:szCs w:val="48"/>
        </w:rPr>
        <w:t>2026</w:t>
      </w:r>
      <w:r w:rsidR="007120BF" w:rsidRPr="007120BF">
        <w:rPr>
          <w:rFonts w:ascii="宋体" w:hAnsi="宋体" w:cs="Arial"/>
          <w:b/>
          <w:sz w:val="48"/>
          <w:szCs w:val="48"/>
        </w:rPr>
        <w:t>-2027</w:t>
      </w:r>
      <w:r>
        <w:rPr>
          <w:rFonts w:ascii="宋体" w:hAnsi="宋体" w:cs="Arial" w:hint="eastAsia"/>
          <w:b/>
          <w:sz w:val="48"/>
          <w:szCs w:val="48"/>
        </w:rPr>
        <w:t>年度第一批小型工程项目</w:t>
      </w:r>
    </w:p>
    <w:p w14:paraId="4F982D77" w14:textId="7C6A053F" w:rsidR="008264B4" w:rsidRDefault="00000000">
      <w:pPr>
        <w:pStyle w:val="Normal31"/>
        <w:spacing w:line="360" w:lineRule="auto"/>
        <w:jc w:val="center"/>
        <w:rPr>
          <w:b/>
          <w:sz w:val="48"/>
          <w:szCs w:val="48"/>
        </w:rPr>
      </w:pPr>
      <w:r>
        <w:rPr>
          <w:rFonts w:ascii="宋体" w:hAnsi="宋体" w:cs="Arial" w:hint="eastAsia"/>
          <w:b/>
          <w:sz w:val="48"/>
          <w:szCs w:val="48"/>
        </w:rPr>
        <w:t>造价咨询服务批量委托</w:t>
      </w:r>
      <w:r>
        <w:rPr>
          <w:rFonts w:hint="eastAsia"/>
          <w:b/>
          <w:sz w:val="48"/>
          <w:szCs w:val="48"/>
        </w:rPr>
        <w:t>框架协议</w:t>
      </w:r>
    </w:p>
    <w:p w14:paraId="1C1500CE" w14:textId="77777777" w:rsidR="008264B4" w:rsidRDefault="008264B4">
      <w:pPr>
        <w:pStyle w:val="Normal31"/>
        <w:spacing w:line="400" w:lineRule="exact"/>
        <w:rPr>
          <w:rFonts w:ascii="宋体" w:hAnsi="宋体" w:hint="eastAsia"/>
          <w:spacing w:val="20"/>
          <w:kern w:val="2"/>
          <w:sz w:val="36"/>
        </w:rPr>
      </w:pPr>
    </w:p>
    <w:p w14:paraId="6CCC98C1" w14:textId="77777777" w:rsidR="008264B4" w:rsidRDefault="008264B4">
      <w:pPr>
        <w:pStyle w:val="Normal31"/>
        <w:spacing w:line="400" w:lineRule="exact"/>
        <w:rPr>
          <w:rFonts w:ascii="宋体" w:hAnsi="宋体" w:hint="eastAsia"/>
          <w:spacing w:val="20"/>
          <w:kern w:val="2"/>
          <w:sz w:val="36"/>
        </w:rPr>
      </w:pPr>
    </w:p>
    <w:p w14:paraId="000D0D9E" w14:textId="77777777" w:rsidR="008264B4" w:rsidRDefault="008264B4">
      <w:pPr>
        <w:pStyle w:val="Normal31"/>
        <w:spacing w:line="400" w:lineRule="exact"/>
        <w:rPr>
          <w:rFonts w:ascii="宋体" w:hAnsi="宋体" w:hint="eastAsia"/>
          <w:spacing w:val="20"/>
          <w:kern w:val="2"/>
          <w:sz w:val="36"/>
        </w:rPr>
      </w:pPr>
    </w:p>
    <w:p w14:paraId="0FD01049" w14:textId="77777777" w:rsidR="008264B4" w:rsidRDefault="008264B4">
      <w:pPr>
        <w:pStyle w:val="Normal31"/>
        <w:spacing w:line="400" w:lineRule="exact"/>
        <w:rPr>
          <w:rFonts w:ascii="宋体" w:hAnsi="宋体" w:hint="eastAsia"/>
          <w:spacing w:val="20"/>
          <w:kern w:val="2"/>
          <w:sz w:val="36"/>
        </w:rPr>
      </w:pPr>
    </w:p>
    <w:p w14:paraId="3C0D889A" w14:textId="77777777" w:rsidR="008264B4" w:rsidRDefault="008264B4">
      <w:pPr>
        <w:pStyle w:val="Normal31"/>
        <w:spacing w:line="400" w:lineRule="exact"/>
        <w:rPr>
          <w:rFonts w:ascii="宋体" w:hAnsi="宋体" w:hint="eastAsia"/>
          <w:spacing w:val="20"/>
          <w:kern w:val="2"/>
          <w:sz w:val="36"/>
        </w:rPr>
      </w:pPr>
    </w:p>
    <w:p w14:paraId="6E3E5966" w14:textId="77777777" w:rsidR="008264B4" w:rsidRDefault="008264B4">
      <w:pPr>
        <w:pStyle w:val="Normal31"/>
        <w:spacing w:line="400" w:lineRule="exact"/>
        <w:rPr>
          <w:rFonts w:ascii="宋体" w:hAnsi="宋体" w:hint="eastAsia"/>
          <w:spacing w:val="20"/>
          <w:kern w:val="2"/>
          <w:sz w:val="36"/>
        </w:rPr>
      </w:pPr>
    </w:p>
    <w:p w14:paraId="68F8836E" w14:textId="77777777" w:rsidR="008264B4" w:rsidRDefault="00000000">
      <w:pPr>
        <w:pStyle w:val="Normal31"/>
        <w:widowControl/>
        <w:spacing w:line="480" w:lineRule="auto"/>
        <w:ind w:leftChars="742" w:left="1558"/>
        <w:rPr>
          <w:rFonts w:ascii="宋体" w:hAnsi="宋体" w:hint="eastAsia"/>
          <w:b/>
          <w:bCs/>
          <w:sz w:val="30"/>
          <w:szCs w:val="30"/>
        </w:rPr>
      </w:pPr>
      <w:r>
        <w:rPr>
          <w:rFonts w:ascii="宋体" w:hAnsi="宋体" w:hint="eastAsia"/>
          <w:b/>
          <w:bCs/>
          <w:sz w:val="30"/>
          <w:szCs w:val="30"/>
        </w:rPr>
        <w:t>合同甲方：</w:t>
      </w:r>
      <w:r>
        <w:rPr>
          <w:rFonts w:ascii="宋体" w:hAnsi="宋体" w:hint="eastAsia"/>
          <w:b/>
          <w:bCs/>
          <w:color w:val="2F5496" w:themeColor="accent1" w:themeShade="BF"/>
          <w:sz w:val="30"/>
          <w:szCs w:val="30"/>
          <w:u w:val="single"/>
        </w:rPr>
        <w:t>深圳深港科技创新合作区发展有限公司</w:t>
      </w:r>
    </w:p>
    <w:p w14:paraId="20D70A06" w14:textId="6A4AA5AE" w:rsidR="008264B4" w:rsidRDefault="00000000">
      <w:pPr>
        <w:pStyle w:val="Normal31"/>
        <w:widowControl/>
        <w:spacing w:line="480" w:lineRule="auto"/>
        <w:ind w:leftChars="742" w:left="1558"/>
        <w:rPr>
          <w:rFonts w:ascii="宋体" w:hAnsi="宋体" w:hint="eastAsia"/>
          <w:b/>
          <w:bCs/>
          <w:sz w:val="30"/>
          <w:szCs w:val="30"/>
        </w:rPr>
      </w:pPr>
      <w:r>
        <w:rPr>
          <w:rFonts w:ascii="宋体" w:hAnsi="宋体" w:hint="eastAsia"/>
          <w:b/>
          <w:bCs/>
          <w:sz w:val="30"/>
          <w:szCs w:val="30"/>
        </w:rPr>
        <w:t>合同乙方：</w:t>
      </w:r>
    </w:p>
    <w:p w14:paraId="74A853B4" w14:textId="77777777" w:rsidR="008264B4" w:rsidRDefault="00000000">
      <w:pPr>
        <w:pStyle w:val="Normal31"/>
        <w:widowControl/>
        <w:spacing w:line="480" w:lineRule="auto"/>
        <w:ind w:leftChars="742" w:left="1558"/>
        <w:rPr>
          <w:rFonts w:ascii="宋体" w:hAnsi="宋体" w:hint="eastAsia"/>
          <w:b/>
          <w:bCs/>
          <w:sz w:val="30"/>
          <w:szCs w:val="30"/>
        </w:rPr>
      </w:pPr>
      <w:r>
        <w:rPr>
          <w:rFonts w:ascii="宋体" w:hAnsi="宋体" w:hint="eastAsia"/>
          <w:b/>
          <w:bCs/>
          <w:sz w:val="30"/>
          <w:szCs w:val="30"/>
        </w:rPr>
        <w:t>签订地点：</w:t>
      </w:r>
      <w:r>
        <w:rPr>
          <w:rFonts w:ascii="宋体" w:hAnsi="宋体" w:hint="eastAsia"/>
          <w:b/>
          <w:bCs/>
          <w:color w:val="2F5496" w:themeColor="accent1" w:themeShade="BF"/>
          <w:sz w:val="30"/>
          <w:szCs w:val="30"/>
          <w:u w:val="single"/>
        </w:rPr>
        <w:t>广东省深圳市</w:t>
      </w:r>
    </w:p>
    <w:p w14:paraId="78A02430" w14:textId="13E1C409" w:rsidR="008264B4" w:rsidRDefault="00000000">
      <w:pPr>
        <w:pStyle w:val="Normal31"/>
        <w:widowControl/>
        <w:spacing w:line="480" w:lineRule="auto"/>
        <w:ind w:leftChars="742" w:left="1558"/>
        <w:rPr>
          <w:rFonts w:ascii="宋体" w:hAnsi="宋体" w:hint="eastAsia"/>
          <w:b/>
          <w:bCs/>
          <w:sz w:val="30"/>
          <w:szCs w:val="30"/>
        </w:rPr>
      </w:pPr>
      <w:r>
        <w:rPr>
          <w:rFonts w:ascii="宋体" w:hAnsi="宋体" w:hint="eastAsia"/>
          <w:b/>
          <w:bCs/>
          <w:sz w:val="30"/>
          <w:szCs w:val="30"/>
        </w:rPr>
        <w:t>签约日期：</w:t>
      </w:r>
      <w:r>
        <w:rPr>
          <w:rFonts w:ascii="宋体" w:hAnsi="宋体" w:hint="eastAsia"/>
          <w:b/>
          <w:bCs/>
          <w:color w:val="2F5496" w:themeColor="accent1" w:themeShade="BF"/>
          <w:sz w:val="30"/>
          <w:szCs w:val="30"/>
          <w:u w:val="single"/>
        </w:rPr>
        <w:t>2026</w:t>
      </w:r>
      <w:r>
        <w:rPr>
          <w:rFonts w:ascii="宋体" w:hAnsi="宋体" w:hint="eastAsia"/>
          <w:b/>
          <w:bCs/>
          <w:sz w:val="30"/>
          <w:szCs w:val="30"/>
        </w:rPr>
        <w:t>年</w:t>
      </w:r>
      <w:r w:rsidR="00B13A32">
        <w:rPr>
          <w:rFonts w:ascii="宋体" w:hAnsi="宋体" w:hint="eastAsia"/>
          <w:b/>
          <w:bCs/>
          <w:color w:val="2F5496" w:themeColor="accent1" w:themeShade="BF"/>
          <w:sz w:val="30"/>
          <w:szCs w:val="30"/>
          <w:u w:val="single"/>
        </w:rPr>
        <w:t>4</w:t>
      </w:r>
      <w:r>
        <w:rPr>
          <w:rFonts w:ascii="宋体" w:hAnsi="宋体" w:hint="eastAsia"/>
          <w:b/>
          <w:bCs/>
          <w:sz w:val="30"/>
          <w:szCs w:val="30"/>
        </w:rPr>
        <w:t>月</w:t>
      </w:r>
    </w:p>
    <w:p w14:paraId="329932C2" w14:textId="77777777" w:rsidR="008264B4" w:rsidRDefault="00000000">
      <w:pPr>
        <w:pStyle w:val="Normal31"/>
        <w:spacing w:line="480" w:lineRule="auto"/>
        <w:ind w:left="1902"/>
        <w:jc w:val="center"/>
        <w:rPr>
          <w:rFonts w:ascii="宋体" w:hAnsi="宋体" w:cs="仿宋_GB2312" w:hint="eastAsia"/>
          <w:spacing w:val="20"/>
          <w:kern w:val="2"/>
          <w:sz w:val="28"/>
        </w:rPr>
      </w:pPr>
      <w:r>
        <w:rPr>
          <w:rFonts w:ascii="宋体" w:hAnsi="宋体" w:cs="仿宋_GB2312"/>
          <w:spacing w:val="20"/>
          <w:kern w:val="2"/>
          <w:sz w:val="28"/>
        </w:rPr>
        <w:br w:type="page"/>
      </w:r>
    </w:p>
    <w:p w14:paraId="5C2B9F41" w14:textId="77777777" w:rsidR="007120BF" w:rsidRDefault="00000000">
      <w:pPr>
        <w:pStyle w:val="Normal31"/>
        <w:spacing w:line="360" w:lineRule="auto"/>
        <w:jc w:val="center"/>
        <w:rPr>
          <w:rFonts w:ascii="宋体" w:hAnsi="宋体" w:cs="Arial"/>
          <w:b/>
          <w:sz w:val="48"/>
          <w:szCs w:val="48"/>
        </w:rPr>
      </w:pPr>
      <w:bookmarkStart w:id="1" w:name="_Hlk174980984"/>
      <w:r>
        <w:rPr>
          <w:rFonts w:ascii="宋体" w:hAnsi="宋体" w:cs="Arial" w:hint="eastAsia"/>
          <w:b/>
          <w:sz w:val="48"/>
          <w:szCs w:val="48"/>
        </w:rPr>
        <w:lastRenderedPageBreak/>
        <w:t>2026</w:t>
      </w:r>
      <w:r w:rsidR="007120BF" w:rsidRPr="007120BF">
        <w:rPr>
          <w:rFonts w:ascii="宋体" w:hAnsi="宋体" w:cs="Arial"/>
          <w:b/>
          <w:sz w:val="48"/>
          <w:szCs w:val="48"/>
        </w:rPr>
        <w:t>-2027</w:t>
      </w:r>
      <w:r>
        <w:rPr>
          <w:rFonts w:ascii="宋体" w:hAnsi="宋体" w:cs="Arial" w:hint="eastAsia"/>
          <w:b/>
          <w:sz w:val="48"/>
          <w:szCs w:val="48"/>
        </w:rPr>
        <w:t>年度第一批小型工程项目</w:t>
      </w:r>
    </w:p>
    <w:p w14:paraId="54A4F210" w14:textId="10895789" w:rsidR="008264B4" w:rsidRDefault="00000000">
      <w:pPr>
        <w:pStyle w:val="Normal31"/>
        <w:spacing w:line="360" w:lineRule="auto"/>
        <w:jc w:val="center"/>
        <w:rPr>
          <w:rFonts w:ascii="宋体" w:hAnsi="宋体" w:cs="Arial" w:hint="eastAsia"/>
          <w:b/>
          <w:sz w:val="48"/>
          <w:szCs w:val="48"/>
        </w:rPr>
      </w:pPr>
      <w:r>
        <w:rPr>
          <w:rFonts w:ascii="宋体" w:hAnsi="宋体" w:cs="Arial" w:hint="eastAsia"/>
          <w:b/>
          <w:sz w:val="48"/>
          <w:szCs w:val="48"/>
        </w:rPr>
        <w:t>造价咨询服务批量委托框架协议</w:t>
      </w:r>
      <w:bookmarkEnd w:id="1"/>
    </w:p>
    <w:p w14:paraId="56E72E99" w14:textId="77777777" w:rsidR="008264B4" w:rsidRDefault="008264B4">
      <w:pPr>
        <w:pStyle w:val="Normal31"/>
        <w:spacing w:line="360" w:lineRule="auto"/>
        <w:ind w:right="-169"/>
        <w:rPr>
          <w:rFonts w:ascii="宋体" w:hAnsi="宋体" w:hint="eastAsia"/>
          <w:kern w:val="2"/>
          <w:sz w:val="24"/>
          <w:szCs w:val="24"/>
          <w:u w:val="single"/>
        </w:rPr>
      </w:pPr>
    </w:p>
    <w:p w14:paraId="7DF374CD" w14:textId="77777777" w:rsidR="008264B4" w:rsidRDefault="00000000">
      <w:pPr>
        <w:pStyle w:val="Normal31"/>
        <w:spacing w:line="360" w:lineRule="auto"/>
        <w:rPr>
          <w:rFonts w:ascii="宋体" w:hAnsi="宋体" w:hint="eastAsia"/>
          <w:sz w:val="24"/>
          <w:szCs w:val="24"/>
        </w:rPr>
      </w:pPr>
      <w:r>
        <w:rPr>
          <w:rFonts w:ascii="宋体" w:hAnsi="宋体" w:hint="eastAsia"/>
          <w:sz w:val="24"/>
          <w:szCs w:val="24"/>
        </w:rPr>
        <w:t>委托人（甲方）：</w:t>
      </w:r>
      <w:r>
        <w:rPr>
          <w:rFonts w:ascii="宋体" w:hAnsi="宋体" w:hint="eastAsia"/>
          <w:b/>
          <w:bCs/>
          <w:color w:val="2F5496" w:themeColor="accent1" w:themeShade="BF"/>
          <w:sz w:val="24"/>
          <w:szCs w:val="24"/>
          <w:u w:val="single"/>
        </w:rPr>
        <w:t>深圳深港科技创新合作区发展有限公司</w:t>
      </w:r>
    </w:p>
    <w:p w14:paraId="7FD4D8C6" w14:textId="72274567" w:rsidR="008264B4" w:rsidRDefault="00000000">
      <w:pPr>
        <w:pStyle w:val="Normal31"/>
        <w:spacing w:line="360" w:lineRule="auto"/>
        <w:rPr>
          <w:rFonts w:ascii="宋体" w:hAnsi="宋体" w:hint="eastAsia"/>
          <w:sz w:val="24"/>
          <w:szCs w:val="24"/>
        </w:rPr>
      </w:pPr>
      <w:r>
        <w:rPr>
          <w:rFonts w:ascii="宋体" w:hAnsi="宋体" w:hint="eastAsia"/>
          <w:sz w:val="24"/>
          <w:szCs w:val="24"/>
        </w:rPr>
        <w:t>受托人（乙方）：</w:t>
      </w:r>
    </w:p>
    <w:p w14:paraId="238D3152" w14:textId="77777777" w:rsidR="008264B4" w:rsidRDefault="008264B4">
      <w:pPr>
        <w:pStyle w:val="Normal31"/>
        <w:spacing w:line="360" w:lineRule="auto"/>
        <w:ind w:firstLineChars="200" w:firstLine="480"/>
        <w:rPr>
          <w:rFonts w:ascii="宋体" w:hAnsi="宋体" w:hint="eastAsia"/>
          <w:kern w:val="2"/>
          <w:sz w:val="24"/>
          <w:szCs w:val="24"/>
        </w:rPr>
      </w:pPr>
    </w:p>
    <w:p w14:paraId="7AA9E755" w14:textId="481E218D" w:rsidR="008264B4" w:rsidRDefault="00000000">
      <w:pPr>
        <w:pStyle w:val="Normal31"/>
        <w:spacing w:line="360" w:lineRule="auto"/>
        <w:ind w:firstLineChars="200" w:firstLine="480"/>
        <w:rPr>
          <w:rFonts w:ascii="宋体" w:hAnsi="宋体" w:hint="eastAsia"/>
          <w:kern w:val="2"/>
          <w:sz w:val="24"/>
          <w:szCs w:val="24"/>
        </w:rPr>
      </w:pPr>
      <w:r>
        <w:rPr>
          <w:rFonts w:ascii="宋体" w:hAnsi="宋体" w:hint="eastAsia"/>
          <w:kern w:val="2"/>
          <w:sz w:val="24"/>
          <w:szCs w:val="24"/>
        </w:rPr>
        <w:t>根据《中华人民共和国民法典》《中华人民共和国建筑法（2019修正）》《深圳经济特区建设工程施工招标投标条例（2019修正）》及其他有关法律、法规，遵循平等、自愿、公平和诚实信用的原则，甲方和乙方就2026</w:t>
      </w:r>
      <w:r w:rsidR="007120BF" w:rsidRPr="007120BF">
        <w:rPr>
          <w:rFonts w:ascii="宋体" w:hAnsi="宋体"/>
          <w:kern w:val="2"/>
          <w:sz w:val="24"/>
          <w:szCs w:val="24"/>
        </w:rPr>
        <w:t>-2027</w:t>
      </w:r>
      <w:r>
        <w:rPr>
          <w:rFonts w:ascii="宋体" w:hAnsi="宋体" w:hint="eastAsia"/>
          <w:kern w:val="2"/>
          <w:sz w:val="24"/>
          <w:szCs w:val="24"/>
        </w:rPr>
        <w:t>年度第一批小型工程项目造价咨询及相关服务事项协商一致，订立本协议，达成协议如下：</w:t>
      </w:r>
    </w:p>
    <w:p w14:paraId="631CB232" w14:textId="77777777" w:rsidR="008264B4" w:rsidRDefault="00000000">
      <w:pPr>
        <w:pStyle w:val="afff8"/>
        <w:numPr>
          <w:ilvl w:val="0"/>
          <w:numId w:val="11"/>
        </w:numPr>
        <w:snapToGrid w:val="0"/>
        <w:spacing w:beforeLines="50" w:before="120" w:line="360" w:lineRule="auto"/>
        <w:ind w:left="0" w:firstLine="482"/>
        <w:rPr>
          <w:rFonts w:ascii="宋体" w:hAnsi="宋体" w:hint="eastAsia"/>
          <w:b/>
          <w:kern w:val="2"/>
          <w:sz w:val="24"/>
          <w:szCs w:val="24"/>
        </w:rPr>
      </w:pPr>
      <w:r>
        <w:rPr>
          <w:rFonts w:ascii="宋体" w:hAnsi="宋体" w:hint="eastAsia"/>
          <w:b/>
          <w:kern w:val="2"/>
          <w:sz w:val="24"/>
          <w:szCs w:val="24"/>
        </w:rPr>
        <w:t>合作内容</w:t>
      </w:r>
    </w:p>
    <w:p w14:paraId="5EED0DFD" w14:textId="2A20B918" w:rsidR="008264B4" w:rsidRDefault="00000000">
      <w:pPr>
        <w:pStyle w:val="Normal31"/>
        <w:spacing w:line="360" w:lineRule="auto"/>
        <w:ind w:firstLineChars="200" w:firstLine="480"/>
        <w:rPr>
          <w:rFonts w:ascii="宋体" w:hAnsi="宋体" w:hint="eastAsia"/>
          <w:kern w:val="2"/>
          <w:sz w:val="24"/>
          <w:szCs w:val="24"/>
        </w:rPr>
      </w:pPr>
      <w:bookmarkStart w:id="2" w:name="OLE_LINK3"/>
      <w:r>
        <w:rPr>
          <w:rFonts w:ascii="宋体" w:hAnsi="宋体" w:hint="eastAsia"/>
          <w:kern w:val="2"/>
          <w:sz w:val="24"/>
          <w:szCs w:val="24"/>
        </w:rPr>
        <w:t>甲方确定乙方为</w:t>
      </w:r>
      <w:r>
        <w:rPr>
          <w:rFonts w:ascii="宋体" w:hAnsi="宋体" w:hint="eastAsia"/>
          <w:b/>
          <w:bCs/>
          <w:color w:val="2F5496" w:themeColor="accent1" w:themeShade="BF"/>
          <w:sz w:val="24"/>
          <w:szCs w:val="24"/>
          <w:u w:val="single"/>
        </w:rPr>
        <w:t>2026</w:t>
      </w:r>
      <w:r w:rsidR="007120BF" w:rsidRPr="007120BF">
        <w:rPr>
          <w:rFonts w:ascii="宋体" w:hAnsi="宋体"/>
          <w:b/>
          <w:bCs/>
          <w:color w:val="2F5496" w:themeColor="accent1" w:themeShade="BF"/>
          <w:sz w:val="24"/>
          <w:szCs w:val="24"/>
          <w:u w:val="single"/>
        </w:rPr>
        <w:t>-2027</w:t>
      </w:r>
      <w:r>
        <w:rPr>
          <w:rFonts w:ascii="宋体" w:hAnsi="宋体" w:hint="eastAsia"/>
          <w:b/>
          <w:bCs/>
          <w:color w:val="2F5496" w:themeColor="accent1" w:themeShade="BF"/>
          <w:sz w:val="24"/>
          <w:szCs w:val="24"/>
          <w:u w:val="single"/>
        </w:rPr>
        <w:t>年度第一批小型工程项目造价咨询服务批量委托</w:t>
      </w:r>
      <w:r>
        <w:rPr>
          <w:rFonts w:ascii="宋体" w:hAnsi="宋体" w:hint="eastAsia"/>
          <w:kern w:val="2"/>
          <w:sz w:val="24"/>
          <w:szCs w:val="24"/>
        </w:rPr>
        <w:t>合作单位，乙方负责提供造价咨询及相关服务，具体如下：</w:t>
      </w:r>
    </w:p>
    <w:p w14:paraId="473E9D58" w14:textId="75D9793A" w:rsidR="008264B4" w:rsidRDefault="00000000">
      <w:pPr>
        <w:pStyle w:val="Normal31"/>
        <w:numPr>
          <w:ilvl w:val="0"/>
          <w:numId w:val="12"/>
        </w:numPr>
        <w:adjustRightInd w:val="0"/>
        <w:spacing w:line="360" w:lineRule="auto"/>
        <w:ind w:firstLineChars="200" w:firstLine="480"/>
        <w:jc w:val="left"/>
        <w:textAlignment w:val="baseline"/>
        <w:rPr>
          <w:rFonts w:ascii="宋体" w:hAnsi="宋体" w:hint="eastAsia"/>
          <w:kern w:val="2"/>
          <w:sz w:val="24"/>
          <w:szCs w:val="24"/>
        </w:rPr>
      </w:pPr>
      <w:r>
        <w:rPr>
          <w:rFonts w:ascii="宋体" w:hAnsi="宋体" w:hint="eastAsia"/>
          <w:kern w:val="2"/>
          <w:sz w:val="24"/>
          <w:szCs w:val="24"/>
        </w:rPr>
        <w:t>原则上</w:t>
      </w:r>
      <w:r w:rsidR="007120BF">
        <w:rPr>
          <w:rFonts w:ascii="宋体" w:hAnsi="宋体" w:hint="eastAsia"/>
          <w:b/>
          <w:bCs/>
          <w:color w:val="2F5496" w:themeColor="accent1" w:themeShade="BF"/>
          <w:sz w:val="24"/>
          <w:szCs w:val="24"/>
          <w:u w:val="single"/>
        </w:rPr>
        <w:t>合同签订之日起1年内</w:t>
      </w:r>
      <w:r>
        <w:rPr>
          <w:rFonts w:ascii="宋体" w:hAnsi="宋体" w:hint="eastAsia"/>
          <w:kern w:val="2"/>
          <w:sz w:val="24"/>
          <w:szCs w:val="24"/>
        </w:rPr>
        <w:t>甲方及其子公司投资、承建、代建、委托管理的项目的小型工程项目造价咨询服务均适用于本协议。甲方有权另行委托其他单位提供服务，乙方不得索取费用补偿。</w:t>
      </w:r>
    </w:p>
    <w:p w14:paraId="48270B2A" w14:textId="77777777" w:rsidR="008264B4" w:rsidRDefault="00000000">
      <w:pPr>
        <w:pStyle w:val="Normal31"/>
        <w:numPr>
          <w:ilvl w:val="0"/>
          <w:numId w:val="12"/>
        </w:numPr>
        <w:adjustRightInd w:val="0"/>
        <w:spacing w:line="360" w:lineRule="auto"/>
        <w:ind w:firstLineChars="200" w:firstLine="480"/>
        <w:jc w:val="left"/>
        <w:textAlignment w:val="baseline"/>
        <w:rPr>
          <w:rFonts w:ascii="宋体" w:hAnsi="宋体" w:hint="eastAsia"/>
          <w:kern w:val="2"/>
          <w:sz w:val="24"/>
          <w:szCs w:val="24"/>
        </w:rPr>
      </w:pPr>
      <w:r>
        <w:rPr>
          <w:rFonts w:ascii="宋体" w:hAnsi="宋体" w:hint="eastAsia"/>
          <w:kern w:val="2"/>
          <w:sz w:val="24"/>
          <w:szCs w:val="24"/>
        </w:rPr>
        <w:t>甲方</w:t>
      </w:r>
      <w:bookmarkStart w:id="3" w:name="_Hlk40391115"/>
      <w:r>
        <w:rPr>
          <w:rFonts w:ascii="宋体" w:hAnsi="宋体" w:hint="eastAsia"/>
          <w:kern w:val="2"/>
          <w:sz w:val="24"/>
          <w:szCs w:val="24"/>
        </w:rPr>
        <w:t>按项目与乙方签订</w:t>
      </w:r>
      <w:r>
        <w:rPr>
          <w:rFonts w:ascii="宋体" w:hAnsi="宋体" w:hint="eastAsia"/>
          <w:b/>
          <w:bCs/>
          <w:color w:val="2F5496" w:themeColor="accent1" w:themeShade="BF"/>
          <w:sz w:val="24"/>
          <w:szCs w:val="24"/>
          <w:u w:val="single"/>
        </w:rPr>
        <w:t>《造价咨询服务委托合同》</w:t>
      </w:r>
      <w:bookmarkEnd w:id="3"/>
      <w:r>
        <w:rPr>
          <w:rFonts w:ascii="宋体" w:hAnsi="宋体" w:hint="eastAsia"/>
          <w:kern w:val="2"/>
          <w:sz w:val="24"/>
          <w:szCs w:val="24"/>
        </w:rPr>
        <w:t>，乙方根据</w:t>
      </w:r>
      <w:r>
        <w:rPr>
          <w:rFonts w:ascii="宋体" w:hAnsi="宋体" w:hint="eastAsia"/>
          <w:b/>
          <w:bCs/>
          <w:color w:val="2F5496" w:themeColor="accent1" w:themeShade="BF"/>
          <w:sz w:val="24"/>
          <w:szCs w:val="24"/>
          <w:u w:val="single"/>
        </w:rPr>
        <w:t>《造价咨询服务委托合同》</w:t>
      </w:r>
      <w:r>
        <w:rPr>
          <w:rFonts w:ascii="宋体" w:hAnsi="宋体" w:hint="eastAsia"/>
          <w:kern w:val="2"/>
          <w:sz w:val="24"/>
          <w:szCs w:val="24"/>
        </w:rPr>
        <w:t>要求立即开展造价咨询服务。</w:t>
      </w:r>
    </w:p>
    <w:p w14:paraId="1CE42E11" w14:textId="77777777" w:rsidR="008264B4" w:rsidRDefault="00000000">
      <w:pPr>
        <w:pStyle w:val="Normal31"/>
        <w:numPr>
          <w:ilvl w:val="0"/>
          <w:numId w:val="12"/>
        </w:numPr>
        <w:adjustRightInd w:val="0"/>
        <w:spacing w:line="360" w:lineRule="auto"/>
        <w:ind w:firstLineChars="200" w:firstLine="480"/>
        <w:jc w:val="left"/>
        <w:textAlignment w:val="baseline"/>
        <w:rPr>
          <w:rFonts w:ascii="宋体" w:hAnsi="宋体" w:hint="eastAsia"/>
          <w:kern w:val="2"/>
          <w:sz w:val="24"/>
          <w:szCs w:val="24"/>
        </w:rPr>
      </w:pPr>
      <w:r>
        <w:rPr>
          <w:rFonts w:ascii="宋体" w:hAnsi="宋体" w:hint="eastAsia"/>
          <w:sz w:val="24"/>
        </w:rPr>
        <w:t>具体项目开始前，乙方应提交团队人员名单及简历供甲方审核。</w:t>
      </w:r>
    </w:p>
    <w:p w14:paraId="78C7F38D" w14:textId="77777777" w:rsidR="008264B4" w:rsidRDefault="00000000">
      <w:pPr>
        <w:pStyle w:val="Normal31"/>
        <w:numPr>
          <w:ilvl w:val="0"/>
          <w:numId w:val="12"/>
        </w:numPr>
        <w:adjustRightInd w:val="0"/>
        <w:spacing w:line="360" w:lineRule="auto"/>
        <w:ind w:firstLineChars="200" w:firstLine="482"/>
        <w:jc w:val="left"/>
        <w:textAlignment w:val="baseline"/>
        <w:rPr>
          <w:rFonts w:ascii="宋体" w:hAnsi="宋体" w:hint="eastAsia"/>
          <w:b/>
          <w:bCs/>
          <w:kern w:val="2"/>
          <w:sz w:val="24"/>
          <w:szCs w:val="24"/>
        </w:rPr>
      </w:pPr>
      <w:r>
        <w:rPr>
          <w:rFonts w:ascii="宋体" w:hAnsi="宋体" w:hint="eastAsia"/>
          <w:b/>
          <w:bCs/>
          <w:kern w:val="2"/>
          <w:sz w:val="24"/>
          <w:szCs w:val="24"/>
        </w:rPr>
        <w:t>具体服务项目如下：</w:t>
      </w:r>
    </w:p>
    <w:p w14:paraId="02BF527E" w14:textId="0C8D73AE" w:rsidR="008264B4" w:rsidRPr="00B13A32" w:rsidRDefault="00000000">
      <w:pPr>
        <w:pStyle w:val="Normal31"/>
        <w:numPr>
          <w:ilvl w:val="0"/>
          <w:numId w:val="13"/>
        </w:numPr>
        <w:adjustRightInd w:val="0"/>
        <w:spacing w:line="360" w:lineRule="auto"/>
        <w:ind w:left="0" w:firstLineChars="200" w:firstLine="482"/>
        <w:jc w:val="left"/>
        <w:textAlignment w:val="baseline"/>
        <w:rPr>
          <w:rFonts w:ascii="宋体" w:hAnsi="宋体" w:hint="eastAsia"/>
          <w:b/>
          <w:bCs/>
          <w:color w:val="2F5496" w:themeColor="accent1" w:themeShade="BF"/>
          <w:kern w:val="2"/>
          <w:sz w:val="24"/>
          <w:szCs w:val="24"/>
          <w:u w:val="single"/>
        </w:rPr>
      </w:pPr>
      <w:r w:rsidRPr="00B13A32">
        <w:rPr>
          <w:rFonts w:ascii="宋体" w:hAnsi="宋体" w:hint="eastAsia"/>
          <w:b/>
          <w:bCs/>
          <w:color w:val="2F5496" w:themeColor="accent1" w:themeShade="BF"/>
          <w:kern w:val="2"/>
          <w:sz w:val="24"/>
          <w:szCs w:val="24"/>
          <w:u w:val="single"/>
        </w:rPr>
        <w:t>河套</w:t>
      </w:r>
      <w:proofErr w:type="gramStart"/>
      <w:r w:rsidRPr="00B13A32">
        <w:rPr>
          <w:rFonts w:ascii="宋体" w:hAnsi="宋体" w:hint="eastAsia"/>
          <w:b/>
          <w:bCs/>
          <w:color w:val="2F5496" w:themeColor="accent1" w:themeShade="BF"/>
          <w:kern w:val="2"/>
          <w:sz w:val="24"/>
          <w:szCs w:val="24"/>
          <w:u w:val="single"/>
        </w:rPr>
        <w:t>科创中心</w:t>
      </w:r>
      <w:proofErr w:type="gramEnd"/>
      <w:r w:rsidRPr="00B13A32">
        <w:rPr>
          <w:rFonts w:ascii="宋体" w:hAnsi="宋体" w:hint="eastAsia"/>
          <w:b/>
          <w:bCs/>
          <w:color w:val="2F5496" w:themeColor="accent1" w:themeShade="BF"/>
          <w:kern w:val="2"/>
          <w:sz w:val="24"/>
          <w:szCs w:val="24"/>
          <w:u w:val="single"/>
        </w:rPr>
        <w:t>人工智能中试创新平台工程</w:t>
      </w:r>
    </w:p>
    <w:p w14:paraId="64BB9011" w14:textId="5C6F164F" w:rsidR="008264B4" w:rsidRDefault="00000000">
      <w:pPr>
        <w:pStyle w:val="Normal31"/>
        <w:adjustRightInd w:val="0"/>
        <w:spacing w:line="360" w:lineRule="auto"/>
        <w:ind w:firstLineChars="200" w:firstLine="480"/>
        <w:jc w:val="left"/>
        <w:textAlignment w:val="baseline"/>
        <w:rPr>
          <w:rFonts w:ascii="宋体" w:hAnsi="宋体" w:hint="eastAsia"/>
          <w:color w:val="2F5496" w:themeColor="accent1" w:themeShade="BF"/>
          <w:kern w:val="2"/>
          <w:sz w:val="24"/>
          <w:szCs w:val="24"/>
          <w:u w:val="single"/>
        </w:rPr>
      </w:pPr>
      <w:r>
        <w:rPr>
          <w:rFonts w:ascii="宋体" w:hAnsi="宋体" w:hint="eastAsia"/>
          <w:color w:val="2F5496" w:themeColor="accent1" w:themeShade="BF"/>
          <w:kern w:val="2"/>
          <w:sz w:val="24"/>
          <w:szCs w:val="24"/>
          <w:u w:val="single"/>
        </w:rPr>
        <w:t>项目位于福田保税区河套</w:t>
      </w:r>
      <w:proofErr w:type="gramStart"/>
      <w:r>
        <w:rPr>
          <w:rFonts w:ascii="宋体" w:hAnsi="宋体" w:hint="eastAsia"/>
          <w:color w:val="2F5496" w:themeColor="accent1" w:themeShade="BF"/>
          <w:kern w:val="2"/>
          <w:sz w:val="24"/>
          <w:szCs w:val="24"/>
          <w:u w:val="single"/>
        </w:rPr>
        <w:t>科创中心</w:t>
      </w:r>
      <w:proofErr w:type="gramEnd"/>
      <w:r>
        <w:rPr>
          <w:rFonts w:ascii="宋体" w:hAnsi="宋体" w:hint="eastAsia"/>
          <w:color w:val="2F5496" w:themeColor="accent1" w:themeShade="BF"/>
          <w:kern w:val="2"/>
          <w:sz w:val="24"/>
          <w:szCs w:val="24"/>
          <w:u w:val="single"/>
        </w:rPr>
        <w:t>A-C栋3层（建筑面积5200.47㎡），中试试验区2084.82㎡，依照项目需求定制孵化加速区2615.65㎡，分割为20-30个独立办公空间公共配套区面积500㎡，含会议室、展厅、休闲洽谈等。</w:t>
      </w:r>
    </w:p>
    <w:p w14:paraId="76147BC4" w14:textId="2AF0EB84" w:rsidR="00B13A32" w:rsidRPr="00B13A32" w:rsidRDefault="00B13A32">
      <w:pPr>
        <w:pStyle w:val="Normal31"/>
        <w:adjustRightInd w:val="0"/>
        <w:spacing w:line="360" w:lineRule="auto"/>
        <w:ind w:firstLineChars="200" w:firstLine="482"/>
        <w:jc w:val="left"/>
        <w:textAlignment w:val="baseline"/>
        <w:rPr>
          <w:rFonts w:ascii="宋体" w:hAnsi="宋体" w:hint="eastAsia"/>
          <w:b/>
          <w:bCs/>
          <w:color w:val="2F5496" w:themeColor="accent1" w:themeShade="BF"/>
          <w:kern w:val="2"/>
          <w:sz w:val="24"/>
          <w:szCs w:val="24"/>
          <w:u w:val="single"/>
        </w:rPr>
      </w:pPr>
      <w:r w:rsidRPr="00B13A32">
        <w:rPr>
          <w:rFonts w:ascii="宋体" w:hAnsi="宋体"/>
          <w:b/>
          <w:bCs/>
          <w:color w:val="2F5496" w:themeColor="accent1" w:themeShade="BF"/>
          <w:kern w:val="2"/>
          <w:sz w:val="24"/>
          <w:szCs w:val="24"/>
          <w:u w:val="single"/>
        </w:rPr>
        <w:t>暂定</w:t>
      </w:r>
      <w:proofErr w:type="gramStart"/>
      <w:r w:rsidRPr="00B13A32">
        <w:rPr>
          <w:rFonts w:ascii="宋体" w:hAnsi="宋体"/>
          <w:b/>
          <w:bCs/>
          <w:color w:val="2F5496" w:themeColor="accent1" w:themeShade="BF"/>
          <w:kern w:val="2"/>
          <w:sz w:val="24"/>
          <w:szCs w:val="24"/>
          <w:u w:val="single"/>
        </w:rPr>
        <w:t>建安总</w:t>
      </w:r>
      <w:proofErr w:type="gramEnd"/>
      <w:r w:rsidRPr="00B13A32">
        <w:rPr>
          <w:rFonts w:ascii="宋体" w:hAnsi="宋体"/>
          <w:b/>
          <w:bCs/>
          <w:color w:val="2F5496" w:themeColor="accent1" w:themeShade="BF"/>
          <w:kern w:val="2"/>
          <w:sz w:val="24"/>
          <w:szCs w:val="24"/>
          <w:u w:val="single"/>
        </w:rPr>
        <w:t>投资为780万元。</w:t>
      </w:r>
    </w:p>
    <w:p w14:paraId="37D84614" w14:textId="77777777" w:rsidR="00B13A32" w:rsidRPr="00B13A32" w:rsidRDefault="00B13A32" w:rsidP="00B13A32">
      <w:pPr>
        <w:pStyle w:val="Normal31"/>
        <w:numPr>
          <w:ilvl w:val="0"/>
          <w:numId w:val="13"/>
        </w:numPr>
        <w:adjustRightInd w:val="0"/>
        <w:spacing w:line="360" w:lineRule="auto"/>
        <w:ind w:left="0" w:firstLineChars="200" w:firstLine="482"/>
        <w:jc w:val="left"/>
        <w:textAlignment w:val="baseline"/>
        <w:rPr>
          <w:rFonts w:ascii="宋体" w:hAnsi="宋体" w:hint="eastAsia"/>
          <w:b/>
          <w:bCs/>
          <w:color w:val="2F5496" w:themeColor="accent1" w:themeShade="BF"/>
          <w:kern w:val="2"/>
          <w:sz w:val="24"/>
          <w:szCs w:val="24"/>
          <w:u w:val="single"/>
        </w:rPr>
      </w:pPr>
      <w:r w:rsidRPr="00B13A32">
        <w:rPr>
          <w:rFonts w:ascii="宋体" w:hAnsi="宋体" w:hint="eastAsia"/>
          <w:b/>
          <w:bCs/>
          <w:color w:val="2F5496" w:themeColor="accent1" w:themeShade="BF"/>
          <w:kern w:val="2"/>
          <w:sz w:val="24"/>
          <w:szCs w:val="24"/>
          <w:u w:val="single"/>
        </w:rPr>
        <w:t>2026年统筹运营项目零星维修工程</w:t>
      </w:r>
    </w:p>
    <w:p w14:paraId="7F053D83" w14:textId="77777777" w:rsidR="00B13A32" w:rsidRPr="00B13A32" w:rsidRDefault="00B13A32" w:rsidP="00B13A32">
      <w:pPr>
        <w:pStyle w:val="Normal31"/>
        <w:adjustRightInd w:val="0"/>
        <w:spacing w:line="360" w:lineRule="auto"/>
        <w:ind w:firstLineChars="200" w:firstLine="480"/>
        <w:jc w:val="left"/>
        <w:textAlignment w:val="baseline"/>
        <w:rPr>
          <w:rFonts w:ascii="宋体" w:hAnsi="宋体" w:hint="eastAsia"/>
          <w:color w:val="2F5496" w:themeColor="accent1" w:themeShade="BF"/>
          <w:kern w:val="2"/>
          <w:sz w:val="24"/>
          <w:szCs w:val="24"/>
          <w:u w:val="single"/>
        </w:rPr>
      </w:pPr>
      <w:r w:rsidRPr="00B13A32">
        <w:rPr>
          <w:rFonts w:ascii="宋体" w:hAnsi="宋体" w:hint="eastAsia"/>
          <w:color w:val="2F5496" w:themeColor="accent1" w:themeShade="BF"/>
          <w:kern w:val="2"/>
          <w:sz w:val="24"/>
          <w:szCs w:val="24"/>
          <w:u w:val="single"/>
        </w:rPr>
        <w:t>河套深圳</w:t>
      </w:r>
      <w:proofErr w:type="gramStart"/>
      <w:r w:rsidRPr="00B13A32">
        <w:rPr>
          <w:rFonts w:ascii="宋体" w:hAnsi="宋体" w:hint="eastAsia"/>
          <w:color w:val="2F5496" w:themeColor="accent1" w:themeShade="BF"/>
          <w:kern w:val="2"/>
          <w:sz w:val="24"/>
          <w:szCs w:val="24"/>
          <w:u w:val="single"/>
        </w:rPr>
        <w:t>园区科创空间</w:t>
      </w:r>
      <w:proofErr w:type="gramEnd"/>
      <w:r w:rsidRPr="00B13A32">
        <w:rPr>
          <w:rFonts w:ascii="宋体" w:hAnsi="宋体" w:hint="eastAsia"/>
          <w:color w:val="2F5496" w:themeColor="accent1" w:themeShade="BF"/>
          <w:kern w:val="2"/>
          <w:sz w:val="24"/>
          <w:szCs w:val="24"/>
          <w:u w:val="single"/>
        </w:rPr>
        <w:t>运营管理服务项目零星维修。</w:t>
      </w:r>
    </w:p>
    <w:p w14:paraId="0715B90A" w14:textId="77777777" w:rsidR="00B13A32" w:rsidRPr="00B13A32" w:rsidRDefault="00B13A32" w:rsidP="00B13A32">
      <w:pPr>
        <w:pStyle w:val="Normal31"/>
        <w:adjustRightInd w:val="0"/>
        <w:spacing w:line="360" w:lineRule="auto"/>
        <w:ind w:firstLineChars="200" w:firstLine="482"/>
        <w:jc w:val="left"/>
        <w:textAlignment w:val="baseline"/>
        <w:rPr>
          <w:rFonts w:ascii="宋体" w:hAnsi="宋体" w:hint="eastAsia"/>
          <w:b/>
          <w:bCs/>
          <w:color w:val="2F5496" w:themeColor="accent1" w:themeShade="BF"/>
          <w:kern w:val="2"/>
          <w:sz w:val="24"/>
          <w:szCs w:val="24"/>
          <w:u w:val="single"/>
        </w:rPr>
      </w:pPr>
      <w:r w:rsidRPr="00B13A32">
        <w:rPr>
          <w:rFonts w:ascii="宋体" w:hAnsi="宋体" w:hint="eastAsia"/>
          <w:b/>
          <w:bCs/>
          <w:color w:val="2F5496" w:themeColor="accent1" w:themeShade="BF"/>
          <w:kern w:val="2"/>
          <w:sz w:val="24"/>
          <w:szCs w:val="24"/>
          <w:u w:val="single"/>
        </w:rPr>
        <w:t>暂定</w:t>
      </w:r>
      <w:proofErr w:type="gramStart"/>
      <w:r w:rsidRPr="00B13A32">
        <w:rPr>
          <w:rFonts w:ascii="宋体" w:hAnsi="宋体" w:hint="eastAsia"/>
          <w:b/>
          <w:bCs/>
          <w:color w:val="2F5496" w:themeColor="accent1" w:themeShade="BF"/>
          <w:kern w:val="2"/>
          <w:sz w:val="24"/>
          <w:szCs w:val="24"/>
          <w:u w:val="single"/>
        </w:rPr>
        <w:t>建安总</w:t>
      </w:r>
      <w:proofErr w:type="gramEnd"/>
      <w:r w:rsidRPr="00B13A32">
        <w:rPr>
          <w:rFonts w:ascii="宋体" w:hAnsi="宋体" w:hint="eastAsia"/>
          <w:b/>
          <w:bCs/>
          <w:color w:val="2F5496" w:themeColor="accent1" w:themeShade="BF"/>
          <w:kern w:val="2"/>
          <w:sz w:val="24"/>
          <w:szCs w:val="24"/>
          <w:u w:val="single"/>
        </w:rPr>
        <w:t>投资为190万元。</w:t>
      </w:r>
    </w:p>
    <w:p w14:paraId="67685E37" w14:textId="37EAA537" w:rsidR="00B13A32" w:rsidRPr="00B13A32" w:rsidRDefault="00B13A32" w:rsidP="00B13A32">
      <w:pPr>
        <w:pStyle w:val="Normal31"/>
        <w:numPr>
          <w:ilvl w:val="0"/>
          <w:numId w:val="13"/>
        </w:numPr>
        <w:adjustRightInd w:val="0"/>
        <w:spacing w:line="360" w:lineRule="auto"/>
        <w:ind w:left="0" w:firstLineChars="200" w:firstLine="482"/>
        <w:jc w:val="left"/>
        <w:textAlignment w:val="baseline"/>
        <w:rPr>
          <w:rFonts w:ascii="宋体" w:hAnsi="宋体" w:hint="eastAsia"/>
          <w:b/>
          <w:bCs/>
          <w:color w:val="2F5496" w:themeColor="accent1" w:themeShade="BF"/>
          <w:kern w:val="2"/>
          <w:sz w:val="24"/>
          <w:szCs w:val="24"/>
          <w:u w:val="single"/>
        </w:rPr>
      </w:pPr>
      <w:r w:rsidRPr="00B13A32">
        <w:rPr>
          <w:rFonts w:ascii="宋体" w:hAnsi="宋体" w:hint="eastAsia"/>
          <w:b/>
          <w:bCs/>
          <w:color w:val="2F5496" w:themeColor="accent1" w:themeShade="BF"/>
          <w:kern w:val="2"/>
          <w:sz w:val="24"/>
          <w:szCs w:val="24"/>
          <w:u w:val="single"/>
        </w:rPr>
        <w:lastRenderedPageBreak/>
        <w:t>广深</w:t>
      </w:r>
      <w:proofErr w:type="gramStart"/>
      <w:r w:rsidRPr="00B13A32">
        <w:rPr>
          <w:rFonts w:ascii="宋体" w:hAnsi="宋体" w:hint="eastAsia"/>
          <w:b/>
          <w:bCs/>
          <w:color w:val="2F5496" w:themeColor="accent1" w:themeShade="BF"/>
          <w:kern w:val="2"/>
          <w:sz w:val="24"/>
          <w:szCs w:val="24"/>
          <w:u w:val="single"/>
        </w:rPr>
        <w:t>高速临地1、3、4</w:t>
      </w:r>
      <w:proofErr w:type="gramEnd"/>
      <w:r w:rsidRPr="00B13A32">
        <w:rPr>
          <w:rFonts w:ascii="宋体" w:hAnsi="宋体" w:hint="eastAsia"/>
          <w:b/>
          <w:bCs/>
          <w:color w:val="2F5496" w:themeColor="accent1" w:themeShade="BF"/>
          <w:kern w:val="2"/>
          <w:sz w:val="24"/>
          <w:szCs w:val="24"/>
          <w:u w:val="single"/>
        </w:rPr>
        <w:t>地块覆绿工程</w:t>
      </w:r>
    </w:p>
    <w:p w14:paraId="29F35CEB" w14:textId="77777777" w:rsidR="00B13A32" w:rsidRPr="00B13A32" w:rsidRDefault="00B13A32" w:rsidP="00B13A32">
      <w:pPr>
        <w:pStyle w:val="Normal31"/>
        <w:adjustRightInd w:val="0"/>
        <w:spacing w:line="360" w:lineRule="auto"/>
        <w:ind w:firstLineChars="200" w:firstLine="480"/>
        <w:jc w:val="left"/>
        <w:textAlignment w:val="baseline"/>
        <w:rPr>
          <w:rFonts w:ascii="宋体" w:hAnsi="宋体" w:hint="eastAsia"/>
          <w:color w:val="2F5496" w:themeColor="accent1" w:themeShade="BF"/>
          <w:kern w:val="2"/>
          <w:sz w:val="24"/>
          <w:szCs w:val="24"/>
          <w:u w:val="single"/>
        </w:rPr>
      </w:pPr>
      <w:r w:rsidRPr="00B13A32">
        <w:rPr>
          <w:rFonts w:ascii="宋体" w:hAnsi="宋体" w:hint="eastAsia"/>
          <w:color w:val="2F5496" w:themeColor="accent1" w:themeShade="BF"/>
          <w:kern w:val="2"/>
          <w:sz w:val="24"/>
          <w:szCs w:val="24"/>
          <w:u w:val="single"/>
        </w:rPr>
        <w:t>广深</w:t>
      </w:r>
      <w:proofErr w:type="gramStart"/>
      <w:r w:rsidRPr="00B13A32">
        <w:rPr>
          <w:rFonts w:ascii="宋体" w:hAnsi="宋体" w:hint="eastAsia"/>
          <w:color w:val="2F5496" w:themeColor="accent1" w:themeShade="BF"/>
          <w:kern w:val="2"/>
          <w:sz w:val="24"/>
          <w:szCs w:val="24"/>
          <w:u w:val="single"/>
        </w:rPr>
        <w:t>高速临地1、3、4</w:t>
      </w:r>
      <w:proofErr w:type="gramEnd"/>
      <w:r w:rsidRPr="00B13A32">
        <w:rPr>
          <w:rFonts w:ascii="宋体" w:hAnsi="宋体" w:hint="eastAsia"/>
          <w:color w:val="2F5496" w:themeColor="accent1" w:themeShade="BF"/>
          <w:kern w:val="2"/>
          <w:sz w:val="24"/>
          <w:szCs w:val="24"/>
          <w:u w:val="single"/>
        </w:rPr>
        <w:t>地块覆绿，地面硬化破除及外运，回填种植土和绿化铺装等。</w:t>
      </w:r>
    </w:p>
    <w:p w14:paraId="78405D4A" w14:textId="77777777" w:rsidR="00B13A32" w:rsidRPr="00B13A32" w:rsidRDefault="00B13A32" w:rsidP="00B13A32">
      <w:pPr>
        <w:pStyle w:val="Normal31"/>
        <w:adjustRightInd w:val="0"/>
        <w:spacing w:line="360" w:lineRule="auto"/>
        <w:ind w:firstLineChars="200" w:firstLine="482"/>
        <w:jc w:val="left"/>
        <w:textAlignment w:val="baseline"/>
        <w:rPr>
          <w:rFonts w:ascii="宋体" w:hAnsi="宋体" w:hint="eastAsia"/>
          <w:b/>
          <w:bCs/>
          <w:color w:val="2F5496" w:themeColor="accent1" w:themeShade="BF"/>
          <w:kern w:val="2"/>
          <w:sz w:val="24"/>
          <w:szCs w:val="24"/>
          <w:u w:val="single"/>
        </w:rPr>
      </w:pPr>
      <w:r w:rsidRPr="00B13A32">
        <w:rPr>
          <w:rFonts w:ascii="宋体" w:hAnsi="宋体" w:hint="eastAsia"/>
          <w:b/>
          <w:bCs/>
          <w:color w:val="2F5496" w:themeColor="accent1" w:themeShade="BF"/>
          <w:kern w:val="2"/>
          <w:sz w:val="24"/>
          <w:szCs w:val="24"/>
          <w:u w:val="single"/>
        </w:rPr>
        <w:t>暂定</w:t>
      </w:r>
      <w:proofErr w:type="gramStart"/>
      <w:r w:rsidRPr="00B13A32">
        <w:rPr>
          <w:rFonts w:ascii="宋体" w:hAnsi="宋体" w:hint="eastAsia"/>
          <w:b/>
          <w:bCs/>
          <w:color w:val="2F5496" w:themeColor="accent1" w:themeShade="BF"/>
          <w:kern w:val="2"/>
          <w:sz w:val="24"/>
          <w:szCs w:val="24"/>
          <w:u w:val="single"/>
        </w:rPr>
        <w:t>建安总</w:t>
      </w:r>
      <w:proofErr w:type="gramEnd"/>
      <w:r w:rsidRPr="00B13A32">
        <w:rPr>
          <w:rFonts w:ascii="宋体" w:hAnsi="宋体" w:hint="eastAsia"/>
          <w:b/>
          <w:bCs/>
          <w:color w:val="2F5496" w:themeColor="accent1" w:themeShade="BF"/>
          <w:kern w:val="2"/>
          <w:sz w:val="24"/>
          <w:szCs w:val="24"/>
          <w:u w:val="single"/>
        </w:rPr>
        <w:t>投资为200万元。</w:t>
      </w:r>
    </w:p>
    <w:p w14:paraId="5847C961" w14:textId="769EB67A" w:rsidR="00B13A32" w:rsidRPr="00B13A32" w:rsidRDefault="00B13A32" w:rsidP="00B13A32">
      <w:pPr>
        <w:pStyle w:val="Normal31"/>
        <w:numPr>
          <w:ilvl w:val="0"/>
          <w:numId w:val="13"/>
        </w:numPr>
        <w:adjustRightInd w:val="0"/>
        <w:spacing w:line="360" w:lineRule="auto"/>
        <w:ind w:left="0" w:firstLineChars="200" w:firstLine="482"/>
        <w:jc w:val="left"/>
        <w:textAlignment w:val="baseline"/>
        <w:rPr>
          <w:rFonts w:ascii="宋体" w:hAnsi="宋体" w:hint="eastAsia"/>
          <w:b/>
          <w:bCs/>
          <w:color w:val="2F5496" w:themeColor="accent1" w:themeShade="BF"/>
          <w:kern w:val="2"/>
          <w:sz w:val="24"/>
          <w:szCs w:val="24"/>
          <w:u w:val="single"/>
        </w:rPr>
      </w:pPr>
      <w:r w:rsidRPr="00B13A32">
        <w:rPr>
          <w:rFonts w:ascii="宋体" w:hAnsi="宋体" w:hint="eastAsia"/>
          <w:b/>
          <w:bCs/>
          <w:color w:val="2F5496" w:themeColor="accent1" w:themeShade="BF"/>
          <w:kern w:val="2"/>
          <w:sz w:val="24"/>
          <w:szCs w:val="24"/>
          <w:u w:val="single"/>
        </w:rPr>
        <w:t>2026年河套壹号品质提升及安全隐患整改和配套空间装修工程</w:t>
      </w:r>
    </w:p>
    <w:p w14:paraId="550584D9" w14:textId="77777777" w:rsidR="00B13A32" w:rsidRPr="00B13A32" w:rsidRDefault="00B13A32" w:rsidP="00B13A32">
      <w:pPr>
        <w:pStyle w:val="Normal31"/>
        <w:adjustRightInd w:val="0"/>
        <w:spacing w:line="360" w:lineRule="auto"/>
        <w:ind w:firstLineChars="200" w:firstLine="480"/>
        <w:jc w:val="left"/>
        <w:textAlignment w:val="baseline"/>
        <w:rPr>
          <w:rFonts w:ascii="宋体" w:hAnsi="宋体" w:hint="eastAsia"/>
          <w:color w:val="2F5496" w:themeColor="accent1" w:themeShade="BF"/>
          <w:kern w:val="2"/>
          <w:sz w:val="24"/>
          <w:szCs w:val="24"/>
          <w:u w:val="single"/>
        </w:rPr>
      </w:pPr>
      <w:r w:rsidRPr="00B13A32">
        <w:rPr>
          <w:rFonts w:ascii="宋体" w:hAnsi="宋体" w:hint="eastAsia"/>
          <w:color w:val="2F5496" w:themeColor="accent1" w:themeShade="BF"/>
          <w:kern w:val="2"/>
          <w:sz w:val="24"/>
          <w:szCs w:val="24"/>
          <w:u w:val="single"/>
        </w:rPr>
        <w:t>河套壹号园区运营安全与品质提升工程，以及物业办公室、楼长办公室、公共会议室、运动空间等配套空间装修施工。</w:t>
      </w:r>
    </w:p>
    <w:p w14:paraId="4FC66747" w14:textId="77777777" w:rsidR="00B13A32" w:rsidRPr="00B13A32" w:rsidRDefault="00B13A32" w:rsidP="00B13A32">
      <w:pPr>
        <w:pStyle w:val="Normal31"/>
        <w:adjustRightInd w:val="0"/>
        <w:spacing w:line="360" w:lineRule="auto"/>
        <w:ind w:firstLineChars="200" w:firstLine="482"/>
        <w:jc w:val="left"/>
        <w:textAlignment w:val="baseline"/>
        <w:rPr>
          <w:rFonts w:ascii="宋体" w:hAnsi="宋体" w:hint="eastAsia"/>
          <w:b/>
          <w:bCs/>
          <w:color w:val="2F5496" w:themeColor="accent1" w:themeShade="BF"/>
          <w:kern w:val="2"/>
          <w:sz w:val="24"/>
          <w:szCs w:val="24"/>
          <w:u w:val="single"/>
        </w:rPr>
      </w:pPr>
      <w:r w:rsidRPr="00B13A32">
        <w:rPr>
          <w:rFonts w:ascii="宋体" w:hAnsi="宋体" w:hint="eastAsia"/>
          <w:b/>
          <w:bCs/>
          <w:color w:val="2F5496" w:themeColor="accent1" w:themeShade="BF"/>
          <w:kern w:val="2"/>
          <w:sz w:val="24"/>
          <w:szCs w:val="24"/>
          <w:u w:val="single"/>
        </w:rPr>
        <w:t>暂定</w:t>
      </w:r>
      <w:proofErr w:type="gramStart"/>
      <w:r w:rsidRPr="00B13A32">
        <w:rPr>
          <w:rFonts w:ascii="宋体" w:hAnsi="宋体" w:hint="eastAsia"/>
          <w:b/>
          <w:bCs/>
          <w:color w:val="2F5496" w:themeColor="accent1" w:themeShade="BF"/>
          <w:kern w:val="2"/>
          <w:sz w:val="24"/>
          <w:szCs w:val="24"/>
          <w:u w:val="single"/>
        </w:rPr>
        <w:t>建安总</w:t>
      </w:r>
      <w:proofErr w:type="gramEnd"/>
      <w:r w:rsidRPr="00B13A32">
        <w:rPr>
          <w:rFonts w:ascii="宋体" w:hAnsi="宋体" w:hint="eastAsia"/>
          <w:b/>
          <w:bCs/>
          <w:color w:val="2F5496" w:themeColor="accent1" w:themeShade="BF"/>
          <w:kern w:val="2"/>
          <w:sz w:val="24"/>
          <w:szCs w:val="24"/>
          <w:u w:val="single"/>
        </w:rPr>
        <w:t>投资为230万元。</w:t>
      </w:r>
    </w:p>
    <w:p w14:paraId="0974DE98" w14:textId="6D19ABF1" w:rsidR="00B13A32" w:rsidRPr="00B13A32" w:rsidRDefault="00B13A32" w:rsidP="00B13A32">
      <w:pPr>
        <w:pStyle w:val="Normal31"/>
        <w:numPr>
          <w:ilvl w:val="0"/>
          <w:numId w:val="13"/>
        </w:numPr>
        <w:adjustRightInd w:val="0"/>
        <w:spacing w:line="360" w:lineRule="auto"/>
        <w:ind w:left="0" w:firstLineChars="200" w:firstLine="482"/>
        <w:jc w:val="left"/>
        <w:textAlignment w:val="baseline"/>
        <w:rPr>
          <w:rFonts w:ascii="宋体" w:hAnsi="宋体" w:hint="eastAsia"/>
          <w:b/>
          <w:bCs/>
          <w:color w:val="2F5496" w:themeColor="accent1" w:themeShade="BF"/>
          <w:kern w:val="2"/>
          <w:sz w:val="24"/>
          <w:szCs w:val="24"/>
          <w:u w:val="single"/>
        </w:rPr>
      </w:pPr>
      <w:r w:rsidRPr="00B13A32">
        <w:rPr>
          <w:rFonts w:ascii="宋体" w:hAnsi="宋体" w:hint="eastAsia"/>
          <w:b/>
          <w:bCs/>
          <w:color w:val="2F5496" w:themeColor="accent1" w:themeShade="BF"/>
          <w:kern w:val="2"/>
          <w:sz w:val="24"/>
          <w:szCs w:val="24"/>
          <w:u w:val="single"/>
        </w:rPr>
        <w:t>2026-2027年河套</w:t>
      </w:r>
      <w:proofErr w:type="gramStart"/>
      <w:r w:rsidRPr="00B13A32">
        <w:rPr>
          <w:rFonts w:ascii="宋体" w:hAnsi="宋体" w:hint="eastAsia"/>
          <w:b/>
          <w:bCs/>
          <w:color w:val="2F5496" w:themeColor="accent1" w:themeShade="BF"/>
          <w:kern w:val="2"/>
          <w:sz w:val="24"/>
          <w:szCs w:val="24"/>
          <w:u w:val="single"/>
        </w:rPr>
        <w:t>科创中心</w:t>
      </w:r>
      <w:proofErr w:type="gramEnd"/>
      <w:r w:rsidRPr="00B13A32">
        <w:rPr>
          <w:rFonts w:ascii="宋体" w:hAnsi="宋体" w:hint="eastAsia"/>
          <w:b/>
          <w:bCs/>
          <w:color w:val="2F5496" w:themeColor="accent1" w:themeShade="BF"/>
          <w:kern w:val="2"/>
          <w:sz w:val="24"/>
          <w:szCs w:val="24"/>
          <w:u w:val="single"/>
        </w:rPr>
        <w:t>配套空间提升工程</w:t>
      </w:r>
    </w:p>
    <w:p w14:paraId="638C31DA" w14:textId="77777777" w:rsidR="00B13A32" w:rsidRPr="00B13A32" w:rsidRDefault="00B13A32" w:rsidP="00B13A32">
      <w:pPr>
        <w:pStyle w:val="Normal31"/>
        <w:adjustRightInd w:val="0"/>
        <w:spacing w:line="360" w:lineRule="auto"/>
        <w:ind w:firstLineChars="200" w:firstLine="480"/>
        <w:jc w:val="left"/>
        <w:textAlignment w:val="baseline"/>
        <w:rPr>
          <w:rFonts w:ascii="宋体" w:hAnsi="宋体" w:hint="eastAsia"/>
          <w:color w:val="2F5496" w:themeColor="accent1" w:themeShade="BF"/>
          <w:kern w:val="2"/>
          <w:sz w:val="24"/>
          <w:szCs w:val="24"/>
          <w:u w:val="single"/>
        </w:rPr>
      </w:pPr>
      <w:r w:rsidRPr="00B13A32">
        <w:rPr>
          <w:rFonts w:ascii="宋体" w:hAnsi="宋体" w:hint="eastAsia"/>
          <w:color w:val="2F5496" w:themeColor="accent1" w:themeShade="BF"/>
          <w:kern w:val="2"/>
          <w:sz w:val="24"/>
          <w:szCs w:val="24"/>
          <w:u w:val="single"/>
        </w:rPr>
        <w:t>为河套</w:t>
      </w:r>
      <w:proofErr w:type="gramStart"/>
      <w:r w:rsidRPr="00B13A32">
        <w:rPr>
          <w:rFonts w:ascii="宋体" w:hAnsi="宋体" w:hint="eastAsia"/>
          <w:color w:val="2F5496" w:themeColor="accent1" w:themeShade="BF"/>
          <w:kern w:val="2"/>
          <w:sz w:val="24"/>
          <w:szCs w:val="24"/>
          <w:u w:val="single"/>
        </w:rPr>
        <w:t>科创中心</w:t>
      </w:r>
      <w:proofErr w:type="gramEnd"/>
      <w:r w:rsidRPr="00B13A32">
        <w:rPr>
          <w:rFonts w:ascii="宋体" w:hAnsi="宋体" w:hint="eastAsia"/>
          <w:color w:val="2F5496" w:themeColor="accent1" w:themeShade="BF"/>
          <w:kern w:val="2"/>
          <w:sz w:val="24"/>
          <w:szCs w:val="24"/>
          <w:u w:val="single"/>
        </w:rPr>
        <w:t>项目增加共享会议室、洽谈室、淋浴房、文体空间等配套空间，及已有空间的软硬件提升等。</w:t>
      </w:r>
    </w:p>
    <w:p w14:paraId="146160B9" w14:textId="77777777" w:rsidR="00B13A32" w:rsidRPr="00B13A32" w:rsidRDefault="00B13A32" w:rsidP="00B13A32">
      <w:pPr>
        <w:pStyle w:val="Normal31"/>
        <w:adjustRightInd w:val="0"/>
        <w:spacing w:line="360" w:lineRule="auto"/>
        <w:ind w:firstLineChars="200" w:firstLine="482"/>
        <w:jc w:val="left"/>
        <w:textAlignment w:val="baseline"/>
        <w:rPr>
          <w:rFonts w:ascii="宋体" w:hAnsi="宋体" w:hint="eastAsia"/>
          <w:b/>
          <w:bCs/>
          <w:color w:val="2F5496" w:themeColor="accent1" w:themeShade="BF"/>
          <w:kern w:val="2"/>
          <w:sz w:val="24"/>
          <w:szCs w:val="24"/>
          <w:u w:val="single"/>
        </w:rPr>
      </w:pPr>
      <w:r w:rsidRPr="00B13A32">
        <w:rPr>
          <w:rFonts w:ascii="宋体" w:hAnsi="宋体" w:hint="eastAsia"/>
          <w:b/>
          <w:bCs/>
          <w:color w:val="2F5496" w:themeColor="accent1" w:themeShade="BF"/>
          <w:kern w:val="2"/>
          <w:sz w:val="24"/>
          <w:szCs w:val="24"/>
          <w:u w:val="single"/>
        </w:rPr>
        <w:t>暂定</w:t>
      </w:r>
      <w:proofErr w:type="gramStart"/>
      <w:r w:rsidRPr="00B13A32">
        <w:rPr>
          <w:rFonts w:ascii="宋体" w:hAnsi="宋体" w:hint="eastAsia"/>
          <w:b/>
          <w:bCs/>
          <w:color w:val="2F5496" w:themeColor="accent1" w:themeShade="BF"/>
          <w:kern w:val="2"/>
          <w:sz w:val="24"/>
          <w:szCs w:val="24"/>
          <w:u w:val="single"/>
        </w:rPr>
        <w:t>建安总</w:t>
      </w:r>
      <w:proofErr w:type="gramEnd"/>
      <w:r w:rsidRPr="00B13A32">
        <w:rPr>
          <w:rFonts w:ascii="宋体" w:hAnsi="宋体" w:hint="eastAsia"/>
          <w:b/>
          <w:bCs/>
          <w:color w:val="2F5496" w:themeColor="accent1" w:themeShade="BF"/>
          <w:kern w:val="2"/>
          <w:sz w:val="24"/>
          <w:szCs w:val="24"/>
          <w:u w:val="single"/>
        </w:rPr>
        <w:t>投资为420万元。</w:t>
      </w:r>
    </w:p>
    <w:p w14:paraId="2AA46F57" w14:textId="13C9969D" w:rsidR="00B13A32" w:rsidRPr="00B13A32" w:rsidRDefault="00B13A32" w:rsidP="00B13A32">
      <w:pPr>
        <w:pStyle w:val="Normal31"/>
        <w:numPr>
          <w:ilvl w:val="0"/>
          <w:numId w:val="13"/>
        </w:numPr>
        <w:adjustRightInd w:val="0"/>
        <w:spacing w:line="360" w:lineRule="auto"/>
        <w:ind w:left="0" w:firstLineChars="200" w:firstLine="482"/>
        <w:jc w:val="left"/>
        <w:textAlignment w:val="baseline"/>
        <w:rPr>
          <w:rFonts w:ascii="宋体" w:hAnsi="宋体" w:hint="eastAsia"/>
          <w:b/>
          <w:bCs/>
          <w:color w:val="2F5496" w:themeColor="accent1" w:themeShade="BF"/>
          <w:kern w:val="2"/>
          <w:sz w:val="24"/>
          <w:szCs w:val="24"/>
          <w:u w:val="single"/>
        </w:rPr>
      </w:pPr>
      <w:r w:rsidRPr="00B13A32">
        <w:rPr>
          <w:rFonts w:ascii="宋体" w:hAnsi="宋体"/>
          <w:b/>
          <w:bCs/>
          <w:color w:val="2F5496" w:themeColor="accent1" w:themeShade="BF"/>
          <w:kern w:val="2"/>
          <w:sz w:val="24"/>
          <w:szCs w:val="24"/>
          <w:u w:val="single"/>
        </w:rPr>
        <w:t>其他小型工程项目</w:t>
      </w:r>
    </w:p>
    <w:p w14:paraId="7F6EAD82" w14:textId="77EB3614" w:rsidR="00B13A32" w:rsidRPr="00B13A32" w:rsidRDefault="00B13A32" w:rsidP="00B13A32">
      <w:pPr>
        <w:pStyle w:val="Normal31"/>
        <w:adjustRightInd w:val="0"/>
        <w:spacing w:line="360" w:lineRule="auto"/>
        <w:ind w:firstLineChars="200" w:firstLine="480"/>
        <w:jc w:val="left"/>
        <w:textAlignment w:val="baseline"/>
        <w:rPr>
          <w:rFonts w:ascii="宋体" w:hAnsi="宋体" w:hint="eastAsia"/>
          <w:color w:val="2F5496" w:themeColor="accent1" w:themeShade="BF"/>
          <w:kern w:val="2"/>
          <w:sz w:val="24"/>
          <w:szCs w:val="24"/>
          <w:u w:val="single"/>
        </w:rPr>
      </w:pPr>
      <w:r w:rsidRPr="00B13A32">
        <w:rPr>
          <w:rFonts w:ascii="宋体" w:hAnsi="宋体" w:hint="eastAsia"/>
          <w:color w:val="2F5496" w:themeColor="accent1" w:themeShade="BF"/>
          <w:kern w:val="2"/>
          <w:sz w:val="24"/>
          <w:szCs w:val="24"/>
          <w:u w:val="single"/>
        </w:rPr>
        <w:t>甲方2026</w:t>
      </w:r>
      <w:r w:rsidR="007120BF" w:rsidRPr="007120BF">
        <w:rPr>
          <w:rFonts w:ascii="宋体" w:hAnsi="宋体"/>
          <w:color w:val="2F5496" w:themeColor="accent1" w:themeShade="BF"/>
          <w:kern w:val="2"/>
          <w:sz w:val="24"/>
          <w:szCs w:val="24"/>
          <w:u w:val="single"/>
        </w:rPr>
        <w:t>-2027</w:t>
      </w:r>
      <w:r w:rsidRPr="00B13A32">
        <w:rPr>
          <w:rFonts w:ascii="宋体" w:hAnsi="宋体" w:hint="eastAsia"/>
          <w:color w:val="2F5496" w:themeColor="accent1" w:themeShade="BF"/>
          <w:kern w:val="2"/>
          <w:sz w:val="24"/>
          <w:szCs w:val="24"/>
          <w:u w:val="single"/>
        </w:rPr>
        <w:t>年度其他小型工程项目。</w:t>
      </w:r>
    </w:p>
    <w:p w14:paraId="76952E1E" w14:textId="37A3C147" w:rsidR="0053779D" w:rsidRPr="00B13A32" w:rsidRDefault="00B13A32" w:rsidP="00B13A32">
      <w:pPr>
        <w:pStyle w:val="Normal31"/>
        <w:adjustRightInd w:val="0"/>
        <w:spacing w:line="360" w:lineRule="auto"/>
        <w:ind w:firstLineChars="200" w:firstLine="482"/>
        <w:jc w:val="left"/>
        <w:textAlignment w:val="baseline"/>
        <w:rPr>
          <w:rFonts w:ascii="宋体" w:hAnsi="宋体" w:hint="eastAsia"/>
          <w:b/>
          <w:bCs/>
          <w:color w:val="2F5496" w:themeColor="accent1" w:themeShade="BF"/>
          <w:kern w:val="2"/>
          <w:sz w:val="24"/>
          <w:szCs w:val="24"/>
          <w:u w:val="single"/>
        </w:rPr>
      </w:pPr>
      <w:r w:rsidRPr="00B13A32">
        <w:rPr>
          <w:rFonts w:ascii="宋体" w:hAnsi="宋体" w:hint="eastAsia"/>
          <w:b/>
          <w:bCs/>
          <w:color w:val="2F5496" w:themeColor="accent1" w:themeShade="BF"/>
          <w:kern w:val="2"/>
          <w:sz w:val="24"/>
          <w:szCs w:val="24"/>
          <w:u w:val="single"/>
        </w:rPr>
        <w:t>上述所有项目造价咨询合同总额合计不超过90万元。</w:t>
      </w:r>
    </w:p>
    <w:bookmarkEnd w:id="2"/>
    <w:p w14:paraId="5519F850" w14:textId="77777777" w:rsidR="008264B4" w:rsidRDefault="00000000">
      <w:pPr>
        <w:pStyle w:val="Normal31"/>
        <w:numPr>
          <w:ilvl w:val="0"/>
          <w:numId w:val="12"/>
        </w:numPr>
        <w:adjustRightInd w:val="0"/>
        <w:spacing w:line="360" w:lineRule="auto"/>
        <w:ind w:firstLineChars="250" w:firstLine="602"/>
        <w:jc w:val="left"/>
        <w:textAlignment w:val="baseline"/>
        <w:rPr>
          <w:rFonts w:ascii="宋体" w:hAnsi="宋体" w:hint="eastAsia"/>
          <w:b/>
          <w:bCs/>
          <w:kern w:val="2"/>
          <w:sz w:val="24"/>
          <w:szCs w:val="24"/>
        </w:rPr>
      </w:pPr>
      <w:r>
        <w:rPr>
          <w:rFonts w:ascii="宋体" w:hAnsi="宋体" w:hint="eastAsia"/>
          <w:b/>
          <w:bCs/>
          <w:kern w:val="2"/>
          <w:sz w:val="24"/>
          <w:szCs w:val="24"/>
        </w:rPr>
        <w:t>服务内容：</w:t>
      </w:r>
    </w:p>
    <w:p w14:paraId="605802D5" w14:textId="77777777" w:rsidR="008264B4" w:rsidRDefault="00000000">
      <w:pPr>
        <w:pStyle w:val="Normal31"/>
        <w:numPr>
          <w:ilvl w:val="0"/>
          <w:numId w:val="14"/>
        </w:numPr>
        <w:adjustRightInd w:val="0"/>
        <w:spacing w:line="360" w:lineRule="auto"/>
        <w:ind w:left="0" w:firstLineChars="200" w:firstLine="480"/>
        <w:jc w:val="left"/>
        <w:textAlignment w:val="baseline"/>
        <w:rPr>
          <w:rFonts w:ascii="宋体" w:hAnsi="宋体" w:hint="eastAsia"/>
          <w:color w:val="2F5496" w:themeColor="accent1" w:themeShade="BF"/>
          <w:kern w:val="2"/>
          <w:sz w:val="24"/>
          <w:szCs w:val="24"/>
          <w:u w:val="single"/>
        </w:rPr>
      </w:pPr>
      <w:bookmarkStart w:id="4" w:name="_Hlk174976922"/>
      <w:r>
        <w:rPr>
          <w:rFonts w:ascii="宋体" w:hAnsi="宋体" w:hint="eastAsia"/>
          <w:color w:val="2F5496" w:themeColor="accent1" w:themeShade="BF"/>
          <w:kern w:val="2"/>
          <w:sz w:val="24"/>
          <w:szCs w:val="24"/>
          <w:u w:val="single"/>
        </w:rPr>
        <w:t>负责编制审核概算、协助甲方完成概算评审工作（</w:t>
      </w:r>
      <w:bookmarkStart w:id="5" w:name="_Hlk175297882"/>
      <w:bookmarkStart w:id="6" w:name="_Hlk175297893"/>
      <w:r>
        <w:rPr>
          <w:rFonts w:ascii="宋体" w:hAnsi="宋体" w:hint="eastAsia"/>
          <w:color w:val="2F5496" w:themeColor="accent1" w:themeShade="BF"/>
          <w:kern w:val="2"/>
          <w:sz w:val="24"/>
          <w:szCs w:val="24"/>
          <w:u w:val="single"/>
        </w:rPr>
        <w:t>具体工作内容</w:t>
      </w:r>
      <w:bookmarkEnd w:id="5"/>
      <w:r>
        <w:rPr>
          <w:rFonts w:ascii="宋体" w:hAnsi="宋体" w:hint="eastAsia"/>
          <w:color w:val="2F5496" w:themeColor="accent1" w:themeShade="BF"/>
          <w:kern w:val="2"/>
          <w:sz w:val="24"/>
          <w:szCs w:val="24"/>
          <w:u w:val="single"/>
        </w:rPr>
        <w:t>根据具体项目情况调整</w:t>
      </w:r>
      <w:bookmarkEnd w:id="6"/>
      <w:r>
        <w:rPr>
          <w:rFonts w:ascii="宋体" w:hAnsi="宋体" w:hint="eastAsia"/>
          <w:color w:val="2F5496" w:themeColor="accent1" w:themeShade="BF"/>
          <w:kern w:val="2"/>
          <w:sz w:val="24"/>
          <w:szCs w:val="24"/>
          <w:u w:val="single"/>
        </w:rPr>
        <w:t>，可能无此项内容，也可能根据项目需要编制设计概算）以及项目实施过程中的概算调整工作；建立经济技术指标库，对项目概算进行经济技术指标分析对比。</w:t>
      </w:r>
    </w:p>
    <w:p w14:paraId="2B718331" w14:textId="77777777" w:rsidR="008264B4" w:rsidRDefault="00000000">
      <w:pPr>
        <w:pStyle w:val="Normal31"/>
        <w:numPr>
          <w:ilvl w:val="0"/>
          <w:numId w:val="14"/>
        </w:numPr>
        <w:adjustRightInd w:val="0"/>
        <w:spacing w:line="360" w:lineRule="auto"/>
        <w:ind w:left="0" w:firstLineChars="200" w:firstLine="480"/>
        <w:jc w:val="left"/>
        <w:textAlignment w:val="baseline"/>
        <w:rPr>
          <w:rFonts w:ascii="宋体" w:hAnsi="宋体" w:hint="eastAsia"/>
          <w:color w:val="2F5496" w:themeColor="accent1" w:themeShade="BF"/>
          <w:kern w:val="2"/>
          <w:sz w:val="24"/>
          <w:szCs w:val="24"/>
          <w:u w:val="single"/>
        </w:rPr>
      </w:pPr>
      <w:r>
        <w:rPr>
          <w:rFonts w:ascii="宋体" w:hAnsi="宋体" w:hint="eastAsia"/>
          <w:color w:val="2F5496" w:themeColor="accent1" w:themeShade="BF"/>
          <w:kern w:val="2"/>
          <w:sz w:val="24"/>
          <w:szCs w:val="24"/>
          <w:u w:val="single"/>
        </w:rPr>
        <w:t>协助甲方进行限额设计工作，提出造价控制建议。</w:t>
      </w:r>
    </w:p>
    <w:p w14:paraId="3CC2B229" w14:textId="77777777" w:rsidR="008264B4" w:rsidRDefault="00000000">
      <w:pPr>
        <w:pStyle w:val="Normal31"/>
        <w:numPr>
          <w:ilvl w:val="0"/>
          <w:numId w:val="14"/>
        </w:numPr>
        <w:adjustRightInd w:val="0"/>
        <w:spacing w:line="360" w:lineRule="auto"/>
        <w:ind w:left="0" w:firstLineChars="200" w:firstLine="480"/>
        <w:jc w:val="left"/>
        <w:textAlignment w:val="baseline"/>
        <w:rPr>
          <w:rFonts w:ascii="宋体" w:hAnsi="宋体" w:hint="eastAsia"/>
          <w:color w:val="2F5496" w:themeColor="accent1" w:themeShade="BF"/>
          <w:kern w:val="2"/>
          <w:sz w:val="24"/>
          <w:szCs w:val="24"/>
          <w:u w:val="single"/>
        </w:rPr>
      </w:pPr>
      <w:r>
        <w:rPr>
          <w:rFonts w:ascii="宋体" w:hAnsi="宋体" w:hint="eastAsia"/>
          <w:color w:val="2F5496" w:themeColor="accent1" w:themeShade="BF"/>
          <w:kern w:val="2"/>
          <w:sz w:val="24"/>
          <w:szCs w:val="24"/>
          <w:u w:val="single"/>
        </w:rPr>
        <w:t>编制和审核工程预算，并对预算和概算进行对比分析，建立项目全过程动态投资控制台帐。</w:t>
      </w:r>
    </w:p>
    <w:p w14:paraId="1439B40D" w14:textId="77777777" w:rsidR="008264B4" w:rsidRDefault="00000000">
      <w:pPr>
        <w:pStyle w:val="Normal31"/>
        <w:numPr>
          <w:ilvl w:val="0"/>
          <w:numId w:val="14"/>
        </w:numPr>
        <w:adjustRightInd w:val="0"/>
        <w:spacing w:line="360" w:lineRule="auto"/>
        <w:ind w:left="0" w:firstLineChars="200" w:firstLine="480"/>
        <w:jc w:val="left"/>
        <w:textAlignment w:val="baseline"/>
        <w:rPr>
          <w:rFonts w:ascii="宋体" w:hAnsi="宋体" w:hint="eastAsia"/>
          <w:color w:val="2F5496" w:themeColor="accent1" w:themeShade="BF"/>
          <w:kern w:val="2"/>
          <w:sz w:val="24"/>
          <w:szCs w:val="24"/>
          <w:u w:val="single"/>
        </w:rPr>
      </w:pPr>
      <w:r>
        <w:rPr>
          <w:rFonts w:ascii="宋体" w:hAnsi="宋体" w:hint="eastAsia"/>
          <w:color w:val="2F5496" w:themeColor="accent1" w:themeShade="BF"/>
          <w:kern w:val="2"/>
          <w:sz w:val="24"/>
          <w:szCs w:val="24"/>
          <w:u w:val="single"/>
        </w:rPr>
        <w:t>协助甲方编制招标文件，特别是招标文件中投标报价规定和特别条款；在造价工程师的指导下负责完成招标过程中商务标文件、工程控制</w:t>
      </w:r>
      <w:proofErr w:type="gramStart"/>
      <w:r>
        <w:rPr>
          <w:rFonts w:ascii="宋体" w:hAnsi="宋体" w:hint="eastAsia"/>
          <w:color w:val="2F5496" w:themeColor="accent1" w:themeShade="BF"/>
          <w:kern w:val="2"/>
          <w:sz w:val="24"/>
          <w:szCs w:val="24"/>
          <w:u w:val="single"/>
        </w:rPr>
        <w:t>价文件</w:t>
      </w:r>
      <w:proofErr w:type="gramEnd"/>
      <w:r>
        <w:rPr>
          <w:rFonts w:ascii="宋体" w:hAnsi="宋体" w:hint="eastAsia"/>
          <w:color w:val="2F5496" w:themeColor="accent1" w:themeShade="BF"/>
          <w:kern w:val="2"/>
          <w:sz w:val="24"/>
          <w:szCs w:val="24"/>
          <w:u w:val="single"/>
        </w:rPr>
        <w:t>的编制和电子生成工作。</w:t>
      </w:r>
    </w:p>
    <w:p w14:paraId="04BD1272" w14:textId="77777777" w:rsidR="008264B4" w:rsidRDefault="00000000">
      <w:pPr>
        <w:pStyle w:val="Normal31"/>
        <w:numPr>
          <w:ilvl w:val="0"/>
          <w:numId w:val="14"/>
        </w:numPr>
        <w:adjustRightInd w:val="0"/>
        <w:spacing w:line="360" w:lineRule="auto"/>
        <w:ind w:left="0" w:firstLineChars="200" w:firstLine="480"/>
        <w:jc w:val="left"/>
        <w:textAlignment w:val="baseline"/>
        <w:rPr>
          <w:rFonts w:ascii="宋体" w:hAnsi="宋体" w:hint="eastAsia"/>
          <w:color w:val="2F5496" w:themeColor="accent1" w:themeShade="BF"/>
          <w:kern w:val="2"/>
          <w:sz w:val="24"/>
          <w:szCs w:val="24"/>
          <w:u w:val="single"/>
        </w:rPr>
      </w:pPr>
      <w:r>
        <w:rPr>
          <w:rFonts w:ascii="宋体" w:hAnsi="宋体" w:hint="eastAsia"/>
          <w:color w:val="2F5496" w:themeColor="accent1" w:themeShade="BF"/>
          <w:kern w:val="2"/>
          <w:sz w:val="24"/>
          <w:szCs w:val="24"/>
          <w:u w:val="single"/>
        </w:rPr>
        <w:t>编制工程量清单及招标控制价，并提供综合单价分析表；在工程量清单和</w:t>
      </w:r>
      <w:bookmarkStart w:id="7" w:name="_Hlk175297869"/>
      <w:r>
        <w:rPr>
          <w:rFonts w:ascii="宋体" w:hAnsi="宋体" w:hint="eastAsia"/>
          <w:color w:val="2F5496" w:themeColor="accent1" w:themeShade="BF"/>
          <w:kern w:val="2"/>
          <w:sz w:val="24"/>
          <w:szCs w:val="24"/>
          <w:u w:val="single"/>
        </w:rPr>
        <w:t>招标控制价</w:t>
      </w:r>
      <w:bookmarkEnd w:id="7"/>
      <w:r>
        <w:rPr>
          <w:rFonts w:ascii="宋体" w:hAnsi="宋体" w:hint="eastAsia"/>
          <w:color w:val="2F5496" w:themeColor="accent1" w:themeShade="BF"/>
          <w:kern w:val="2"/>
          <w:sz w:val="24"/>
          <w:szCs w:val="24"/>
          <w:u w:val="single"/>
        </w:rPr>
        <w:t>的编制过程中书面提出设计和招标文件的问题，提醒甲方工程中采用的新材料、新工艺，并拟定计价方案供甲方决策。</w:t>
      </w:r>
    </w:p>
    <w:p w14:paraId="647949F9" w14:textId="77777777" w:rsidR="008264B4" w:rsidRDefault="00000000">
      <w:pPr>
        <w:pStyle w:val="Normal31"/>
        <w:numPr>
          <w:ilvl w:val="0"/>
          <w:numId w:val="14"/>
        </w:numPr>
        <w:adjustRightInd w:val="0"/>
        <w:spacing w:line="360" w:lineRule="auto"/>
        <w:ind w:left="0" w:firstLineChars="200" w:firstLine="480"/>
        <w:jc w:val="left"/>
        <w:textAlignment w:val="baseline"/>
        <w:rPr>
          <w:rFonts w:ascii="宋体" w:hAnsi="宋体" w:hint="eastAsia"/>
          <w:color w:val="2F5496" w:themeColor="accent1" w:themeShade="BF"/>
          <w:kern w:val="2"/>
          <w:sz w:val="24"/>
          <w:szCs w:val="24"/>
          <w:u w:val="single"/>
        </w:rPr>
      </w:pPr>
      <w:r>
        <w:rPr>
          <w:rFonts w:ascii="宋体" w:hAnsi="宋体" w:hint="eastAsia"/>
          <w:color w:val="2F5496" w:themeColor="accent1" w:themeShade="BF"/>
          <w:kern w:val="2"/>
          <w:sz w:val="24"/>
          <w:szCs w:val="24"/>
          <w:u w:val="single"/>
        </w:rPr>
        <w:t>提供主要材料、设备数量及价格清单，并提交询价或计价依据。</w:t>
      </w:r>
    </w:p>
    <w:p w14:paraId="1C17B5E4" w14:textId="77777777" w:rsidR="008264B4" w:rsidRDefault="00000000">
      <w:pPr>
        <w:pStyle w:val="Normal31"/>
        <w:numPr>
          <w:ilvl w:val="0"/>
          <w:numId w:val="14"/>
        </w:numPr>
        <w:adjustRightInd w:val="0"/>
        <w:spacing w:line="360" w:lineRule="auto"/>
        <w:ind w:left="0" w:firstLineChars="200" w:firstLine="480"/>
        <w:jc w:val="left"/>
        <w:textAlignment w:val="baseline"/>
        <w:rPr>
          <w:rFonts w:ascii="宋体" w:hAnsi="宋体" w:hint="eastAsia"/>
          <w:color w:val="2F5496" w:themeColor="accent1" w:themeShade="BF"/>
          <w:kern w:val="2"/>
          <w:sz w:val="24"/>
          <w:szCs w:val="24"/>
          <w:u w:val="single"/>
        </w:rPr>
      </w:pPr>
      <w:r>
        <w:rPr>
          <w:rFonts w:ascii="宋体" w:hAnsi="宋体" w:hint="eastAsia"/>
          <w:color w:val="2F5496" w:themeColor="accent1" w:themeShade="BF"/>
          <w:kern w:val="2"/>
          <w:sz w:val="24"/>
          <w:szCs w:val="24"/>
          <w:u w:val="single"/>
        </w:rPr>
        <w:t>复核中标候选人的商务标，并提出详细的造价分析报告。</w:t>
      </w:r>
    </w:p>
    <w:p w14:paraId="54A9BCE6" w14:textId="77777777" w:rsidR="008264B4" w:rsidRDefault="00000000">
      <w:pPr>
        <w:pStyle w:val="Normal31"/>
        <w:numPr>
          <w:ilvl w:val="0"/>
          <w:numId w:val="14"/>
        </w:numPr>
        <w:adjustRightInd w:val="0"/>
        <w:spacing w:line="360" w:lineRule="auto"/>
        <w:ind w:left="0" w:firstLineChars="200" w:firstLine="480"/>
        <w:jc w:val="left"/>
        <w:textAlignment w:val="baseline"/>
        <w:rPr>
          <w:rFonts w:ascii="宋体" w:hAnsi="宋体" w:hint="eastAsia"/>
          <w:color w:val="2F5496" w:themeColor="accent1" w:themeShade="BF"/>
          <w:kern w:val="2"/>
          <w:sz w:val="24"/>
          <w:szCs w:val="24"/>
          <w:u w:val="single"/>
        </w:rPr>
      </w:pPr>
      <w:r>
        <w:rPr>
          <w:rFonts w:ascii="宋体" w:hAnsi="宋体" w:hint="eastAsia"/>
          <w:color w:val="2F5496" w:themeColor="accent1" w:themeShade="BF"/>
          <w:kern w:val="2"/>
          <w:sz w:val="24"/>
          <w:szCs w:val="24"/>
          <w:u w:val="single"/>
        </w:rPr>
        <w:lastRenderedPageBreak/>
        <w:t>协助甲方签订合同。</w:t>
      </w:r>
    </w:p>
    <w:p w14:paraId="0EC0B1ED" w14:textId="77777777" w:rsidR="008264B4" w:rsidRDefault="00000000">
      <w:pPr>
        <w:pStyle w:val="Normal31"/>
        <w:numPr>
          <w:ilvl w:val="0"/>
          <w:numId w:val="14"/>
        </w:numPr>
        <w:adjustRightInd w:val="0"/>
        <w:spacing w:line="360" w:lineRule="auto"/>
        <w:ind w:left="0" w:firstLineChars="200" w:firstLine="480"/>
        <w:jc w:val="left"/>
        <w:textAlignment w:val="baseline"/>
        <w:rPr>
          <w:rFonts w:ascii="宋体" w:hAnsi="宋体" w:hint="eastAsia"/>
          <w:color w:val="2F5496" w:themeColor="accent1" w:themeShade="BF"/>
          <w:kern w:val="2"/>
          <w:sz w:val="24"/>
          <w:szCs w:val="24"/>
          <w:u w:val="single"/>
        </w:rPr>
      </w:pPr>
      <w:r>
        <w:rPr>
          <w:rFonts w:ascii="宋体" w:hAnsi="宋体" w:hint="eastAsia"/>
          <w:color w:val="2F5496" w:themeColor="accent1" w:themeShade="BF"/>
          <w:kern w:val="2"/>
          <w:sz w:val="24"/>
          <w:szCs w:val="24"/>
          <w:u w:val="single"/>
        </w:rPr>
        <w:t>编制投资控制形象进度表，按支付节点分解投标报价。</w:t>
      </w:r>
    </w:p>
    <w:p w14:paraId="117699EE" w14:textId="77777777" w:rsidR="008264B4" w:rsidRDefault="00000000">
      <w:pPr>
        <w:pStyle w:val="Normal31"/>
        <w:numPr>
          <w:ilvl w:val="0"/>
          <w:numId w:val="14"/>
        </w:numPr>
        <w:adjustRightInd w:val="0"/>
        <w:spacing w:line="360" w:lineRule="auto"/>
        <w:ind w:left="0" w:firstLineChars="200" w:firstLine="480"/>
        <w:jc w:val="left"/>
        <w:textAlignment w:val="baseline"/>
        <w:rPr>
          <w:rFonts w:ascii="宋体" w:hAnsi="宋体" w:hint="eastAsia"/>
          <w:color w:val="2F5496" w:themeColor="accent1" w:themeShade="BF"/>
          <w:kern w:val="2"/>
          <w:sz w:val="24"/>
          <w:szCs w:val="24"/>
          <w:u w:val="single"/>
        </w:rPr>
      </w:pPr>
      <w:r>
        <w:rPr>
          <w:rFonts w:ascii="宋体" w:hAnsi="宋体" w:hint="eastAsia"/>
          <w:color w:val="2F5496" w:themeColor="accent1" w:themeShade="BF"/>
          <w:kern w:val="2"/>
          <w:sz w:val="24"/>
          <w:szCs w:val="24"/>
          <w:u w:val="single"/>
        </w:rPr>
        <w:t>施工过程中，参与工程量及工程进度款支付的复核工作。</w:t>
      </w:r>
    </w:p>
    <w:p w14:paraId="0DFC0838" w14:textId="77777777" w:rsidR="008264B4" w:rsidRDefault="00000000">
      <w:pPr>
        <w:pStyle w:val="Normal31"/>
        <w:numPr>
          <w:ilvl w:val="0"/>
          <w:numId w:val="14"/>
        </w:numPr>
        <w:adjustRightInd w:val="0"/>
        <w:spacing w:line="360" w:lineRule="auto"/>
        <w:ind w:left="0" w:firstLineChars="200" w:firstLine="480"/>
        <w:jc w:val="left"/>
        <w:textAlignment w:val="baseline"/>
        <w:rPr>
          <w:rFonts w:ascii="宋体" w:hAnsi="宋体" w:hint="eastAsia"/>
          <w:color w:val="2F5496" w:themeColor="accent1" w:themeShade="BF"/>
          <w:kern w:val="2"/>
          <w:sz w:val="24"/>
          <w:szCs w:val="24"/>
          <w:u w:val="single"/>
        </w:rPr>
      </w:pPr>
      <w:r>
        <w:rPr>
          <w:rFonts w:ascii="宋体" w:hAnsi="宋体" w:hint="eastAsia"/>
          <w:color w:val="2F5496" w:themeColor="accent1" w:themeShade="BF"/>
          <w:kern w:val="2"/>
          <w:sz w:val="24"/>
          <w:szCs w:val="24"/>
          <w:u w:val="single"/>
        </w:rPr>
        <w:t>参与工程变更及现场签证的计量、计价复核工作，及时按甲方要求编制工程变更概算、工程变更预算、现场签证概算、现场签证预算及其</w:t>
      </w:r>
      <w:proofErr w:type="gramStart"/>
      <w:r>
        <w:rPr>
          <w:rFonts w:ascii="宋体" w:hAnsi="宋体" w:hint="eastAsia"/>
          <w:color w:val="2F5496" w:themeColor="accent1" w:themeShade="BF"/>
          <w:kern w:val="2"/>
          <w:sz w:val="24"/>
          <w:szCs w:val="24"/>
          <w:u w:val="single"/>
        </w:rPr>
        <w:t>他方案</w:t>
      </w:r>
      <w:proofErr w:type="gramEnd"/>
      <w:r>
        <w:rPr>
          <w:rFonts w:ascii="宋体" w:hAnsi="宋体" w:hint="eastAsia"/>
          <w:color w:val="2F5496" w:themeColor="accent1" w:themeShade="BF"/>
          <w:kern w:val="2"/>
          <w:sz w:val="24"/>
          <w:szCs w:val="24"/>
          <w:u w:val="single"/>
        </w:rPr>
        <w:t>的工程造价工作。</w:t>
      </w:r>
    </w:p>
    <w:p w14:paraId="18D40E22" w14:textId="77777777" w:rsidR="008264B4" w:rsidRDefault="00000000">
      <w:pPr>
        <w:pStyle w:val="Normal31"/>
        <w:numPr>
          <w:ilvl w:val="0"/>
          <w:numId w:val="14"/>
        </w:numPr>
        <w:adjustRightInd w:val="0"/>
        <w:spacing w:line="360" w:lineRule="auto"/>
        <w:ind w:left="0" w:firstLineChars="200" w:firstLine="480"/>
        <w:jc w:val="left"/>
        <w:textAlignment w:val="baseline"/>
        <w:rPr>
          <w:rFonts w:ascii="宋体" w:hAnsi="宋体" w:hint="eastAsia"/>
          <w:color w:val="2F5496" w:themeColor="accent1" w:themeShade="BF"/>
          <w:kern w:val="2"/>
          <w:sz w:val="24"/>
          <w:szCs w:val="24"/>
          <w:u w:val="single"/>
        </w:rPr>
      </w:pPr>
      <w:r>
        <w:rPr>
          <w:rFonts w:ascii="宋体" w:hAnsi="宋体" w:hint="eastAsia"/>
          <w:color w:val="2F5496" w:themeColor="accent1" w:themeShade="BF"/>
          <w:kern w:val="2"/>
          <w:sz w:val="24"/>
          <w:szCs w:val="24"/>
          <w:u w:val="single"/>
        </w:rPr>
        <w:t>按甲方要求按时保质保量完成分阶段结算工作。</w:t>
      </w:r>
    </w:p>
    <w:p w14:paraId="1A2EF443" w14:textId="77777777" w:rsidR="008264B4" w:rsidRDefault="00000000">
      <w:pPr>
        <w:pStyle w:val="Normal31"/>
        <w:numPr>
          <w:ilvl w:val="0"/>
          <w:numId w:val="14"/>
        </w:numPr>
        <w:adjustRightInd w:val="0"/>
        <w:spacing w:line="360" w:lineRule="auto"/>
        <w:ind w:left="0" w:firstLineChars="200" w:firstLine="480"/>
        <w:jc w:val="left"/>
        <w:textAlignment w:val="baseline"/>
        <w:rPr>
          <w:rFonts w:ascii="宋体" w:hAnsi="宋体" w:hint="eastAsia"/>
          <w:color w:val="2F5496" w:themeColor="accent1" w:themeShade="BF"/>
          <w:kern w:val="2"/>
          <w:sz w:val="24"/>
          <w:szCs w:val="24"/>
          <w:u w:val="single"/>
        </w:rPr>
      </w:pPr>
      <w:r>
        <w:rPr>
          <w:rFonts w:ascii="宋体" w:hAnsi="宋体" w:hint="eastAsia"/>
          <w:color w:val="2F5496" w:themeColor="accent1" w:themeShade="BF"/>
          <w:kern w:val="2"/>
          <w:sz w:val="24"/>
          <w:szCs w:val="24"/>
          <w:u w:val="single"/>
        </w:rPr>
        <w:t>编制审核工程竣工结算，协助完成结算审计工作。</w:t>
      </w:r>
    </w:p>
    <w:p w14:paraId="165D73E0" w14:textId="77777777" w:rsidR="008264B4" w:rsidRDefault="00000000">
      <w:pPr>
        <w:pStyle w:val="Normal31"/>
        <w:numPr>
          <w:ilvl w:val="0"/>
          <w:numId w:val="14"/>
        </w:numPr>
        <w:adjustRightInd w:val="0"/>
        <w:spacing w:line="360" w:lineRule="auto"/>
        <w:ind w:left="0" w:firstLineChars="200" w:firstLine="480"/>
        <w:jc w:val="left"/>
        <w:textAlignment w:val="baseline"/>
        <w:rPr>
          <w:rFonts w:ascii="宋体" w:hAnsi="宋体" w:hint="eastAsia"/>
          <w:color w:val="2F5496" w:themeColor="accent1" w:themeShade="BF"/>
          <w:kern w:val="2"/>
          <w:sz w:val="24"/>
          <w:szCs w:val="24"/>
          <w:u w:val="single"/>
        </w:rPr>
      </w:pPr>
      <w:r>
        <w:rPr>
          <w:rFonts w:ascii="宋体" w:hAnsi="宋体" w:hint="eastAsia"/>
          <w:color w:val="2F5496" w:themeColor="accent1" w:themeShade="BF"/>
          <w:kern w:val="2"/>
          <w:sz w:val="24"/>
          <w:szCs w:val="24"/>
          <w:u w:val="single"/>
        </w:rPr>
        <w:t>按需要与甲方一起到工地现场解决有关造价事宜（包含材料询价等工作）；全过程成本控制，主动、及时地发现并向甲方汇报任何可能影响成本的事项，提出相关改善建议。</w:t>
      </w:r>
    </w:p>
    <w:p w14:paraId="1A33216F" w14:textId="77777777" w:rsidR="008264B4" w:rsidRDefault="00000000">
      <w:pPr>
        <w:pStyle w:val="Normal31"/>
        <w:numPr>
          <w:ilvl w:val="0"/>
          <w:numId w:val="14"/>
        </w:numPr>
        <w:adjustRightInd w:val="0"/>
        <w:spacing w:line="360" w:lineRule="auto"/>
        <w:ind w:left="0" w:firstLineChars="200" w:firstLine="480"/>
        <w:jc w:val="left"/>
        <w:textAlignment w:val="baseline"/>
        <w:rPr>
          <w:rFonts w:ascii="宋体" w:hAnsi="宋体" w:hint="eastAsia"/>
          <w:color w:val="2F5496" w:themeColor="accent1" w:themeShade="BF"/>
          <w:kern w:val="2"/>
          <w:sz w:val="24"/>
          <w:szCs w:val="24"/>
          <w:u w:val="single"/>
        </w:rPr>
      </w:pPr>
      <w:r>
        <w:rPr>
          <w:rFonts w:ascii="宋体" w:hAnsi="宋体" w:hint="eastAsia"/>
          <w:color w:val="2F5496" w:themeColor="accent1" w:themeShade="BF"/>
          <w:kern w:val="2"/>
          <w:sz w:val="24"/>
          <w:szCs w:val="24"/>
          <w:u w:val="single"/>
        </w:rPr>
        <w:t>结算完成后，协助甲方进行经济技术指标分析和完成项目财务决算。</w:t>
      </w:r>
    </w:p>
    <w:p w14:paraId="3696569F" w14:textId="77777777" w:rsidR="008264B4" w:rsidRDefault="00000000">
      <w:pPr>
        <w:pStyle w:val="Normal31"/>
        <w:numPr>
          <w:ilvl w:val="0"/>
          <w:numId w:val="14"/>
        </w:numPr>
        <w:adjustRightInd w:val="0"/>
        <w:spacing w:line="360" w:lineRule="auto"/>
        <w:ind w:left="0" w:firstLineChars="200" w:firstLine="480"/>
        <w:jc w:val="left"/>
        <w:textAlignment w:val="baseline"/>
        <w:rPr>
          <w:rFonts w:ascii="宋体" w:hAnsi="宋体" w:hint="eastAsia"/>
          <w:color w:val="2F5496" w:themeColor="accent1" w:themeShade="BF"/>
          <w:kern w:val="2"/>
          <w:sz w:val="24"/>
          <w:szCs w:val="24"/>
          <w:u w:val="single"/>
        </w:rPr>
      </w:pPr>
      <w:r>
        <w:rPr>
          <w:rFonts w:ascii="宋体" w:hAnsi="宋体" w:hint="eastAsia"/>
          <w:color w:val="2F5496" w:themeColor="accent1" w:themeShade="BF"/>
          <w:kern w:val="2"/>
          <w:sz w:val="24"/>
          <w:szCs w:val="24"/>
          <w:u w:val="single"/>
        </w:rPr>
        <w:t>结算完成后，协助完成甲方、甲方委托的</w:t>
      </w:r>
      <w:proofErr w:type="gramStart"/>
      <w:r>
        <w:rPr>
          <w:rFonts w:ascii="宋体" w:hAnsi="宋体" w:hint="eastAsia"/>
          <w:color w:val="2F5496" w:themeColor="accent1" w:themeShade="BF"/>
          <w:kern w:val="2"/>
          <w:sz w:val="24"/>
          <w:szCs w:val="24"/>
          <w:u w:val="single"/>
        </w:rPr>
        <w:t>其他第三</w:t>
      </w:r>
      <w:proofErr w:type="gramEnd"/>
      <w:r>
        <w:rPr>
          <w:rFonts w:ascii="宋体" w:hAnsi="宋体" w:hint="eastAsia"/>
          <w:color w:val="2F5496" w:themeColor="accent1" w:themeShade="BF"/>
          <w:kern w:val="2"/>
          <w:sz w:val="24"/>
          <w:szCs w:val="24"/>
          <w:u w:val="single"/>
        </w:rPr>
        <w:t>方、上级主管部门的造价审核。</w:t>
      </w:r>
    </w:p>
    <w:p w14:paraId="4085ED8D" w14:textId="77777777" w:rsidR="008264B4" w:rsidRDefault="00000000">
      <w:pPr>
        <w:pStyle w:val="Normal31"/>
        <w:numPr>
          <w:ilvl w:val="0"/>
          <w:numId w:val="14"/>
        </w:numPr>
        <w:adjustRightInd w:val="0"/>
        <w:spacing w:line="360" w:lineRule="auto"/>
        <w:ind w:left="0" w:firstLineChars="200" w:firstLine="480"/>
        <w:jc w:val="left"/>
        <w:textAlignment w:val="baseline"/>
        <w:rPr>
          <w:rFonts w:ascii="宋体" w:hAnsi="宋体" w:hint="eastAsia"/>
          <w:color w:val="2F5496" w:themeColor="accent1" w:themeShade="BF"/>
          <w:kern w:val="2"/>
          <w:sz w:val="24"/>
          <w:szCs w:val="24"/>
          <w:u w:val="single"/>
        </w:rPr>
      </w:pPr>
      <w:r>
        <w:rPr>
          <w:rFonts w:ascii="宋体" w:hAnsi="宋体" w:hint="eastAsia"/>
          <w:color w:val="2F5496" w:themeColor="accent1" w:themeShade="BF"/>
          <w:kern w:val="2"/>
          <w:sz w:val="24"/>
          <w:szCs w:val="24"/>
          <w:u w:val="single"/>
        </w:rPr>
        <w:t>配合甲方对施工、设计、监理等各参建单位进行履约考评，并出具书面的评价意见。</w:t>
      </w:r>
    </w:p>
    <w:p w14:paraId="6CF70141" w14:textId="77777777" w:rsidR="008264B4" w:rsidRDefault="00000000">
      <w:pPr>
        <w:pStyle w:val="Normal31"/>
        <w:numPr>
          <w:ilvl w:val="0"/>
          <w:numId w:val="14"/>
        </w:numPr>
        <w:adjustRightInd w:val="0"/>
        <w:spacing w:line="360" w:lineRule="auto"/>
        <w:ind w:left="0" w:firstLineChars="200" w:firstLine="480"/>
        <w:jc w:val="left"/>
        <w:textAlignment w:val="baseline"/>
        <w:rPr>
          <w:rFonts w:ascii="宋体" w:hAnsi="宋体" w:hint="eastAsia"/>
          <w:color w:val="2F5496" w:themeColor="accent1" w:themeShade="BF"/>
          <w:kern w:val="2"/>
          <w:sz w:val="24"/>
          <w:szCs w:val="24"/>
          <w:u w:val="single"/>
        </w:rPr>
      </w:pPr>
      <w:r>
        <w:rPr>
          <w:rFonts w:ascii="宋体" w:hAnsi="宋体" w:hint="eastAsia"/>
          <w:color w:val="2F5496" w:themeColor="accent1" w:themeShade="BF"/>
          <w:kern w:val="2"/>
          <w:sz w:val="24"/>
          <w:szCs w:val="24"/>
          <w:u w:val="single"/>
        </w:rPr>
        <w:t>根据甲方安排，配合对设计、监理单位进行绩效评价，并及时提交书面的绩效意见。</w:t>
      </w:r>
    </w:p>
    <w:p w14:paraId="5AF7FBF2" w14:textId="77777777" w:rsidR="008264B4" w:rsidRDefault="00000000">
      <w:pPr>
        <w:pStyle w:val="Normal31"/>
        <w:numPr>
          <w:ilvl w:val="0"/>
          <w:numId w:val="14"/>
        </w:numPr>
        <w:adjustRightInd w:val="0"/>
        <w:spacing w:line="360" w:lineRule="auto"/>
        <w:ind w:left="0" w:firstLineChars="200" w:firstLine="480"/>
        <w:jc w:val="left"/>
        <w:textAlignment w:val="baseline"/>
        <w:rPr>
          <w:rFonts w:ascii="宋体" w:hAnsi="宋体" w:hint="eastAsia"/>
          <w:color w:val="2F5496" w:themeColor="accent1" w:themeShade="BF"/>
          <w:kern w:val="2"/>
          <w:sz w:val="24"/>
          <w:szCs w:val="24"/>
          <w:u w:val="single"/>
        </w:rPr>
      </w:pPr>
      <w:r>
        <w:rPr>
          <w:rFonts w:ascii="宋体" w:hAnsi="宋体" w:hint="eastAsia"/>
          <w:color w:val="2F5496" w:themeColor="accent1" w:themeShade="BF"/>
          <w:kern w:val="2"/>
          <w:sz w:val="24"/>
          <w:szCs w:val="24"/>
          <w:u w:val="single"/>
        </w:rPr>
        <w:t>乙方应按甲方要求派责任心及沟、通组织协调能力均较强的造价咨询人员按时参加甲方组织的相关会议，具体时间根据甲方要求执行。</w:t>
      </w:r>
    </w:p>
    <w:p w14:paraId="76894AF4" w14:textId="77777777" w:rsidR="008264B4" w:rsidRDefault="00000000">
      <w:pPr>
        <w:pStyle w:val="Normal31"/>
        <w:numPr>
          <w:ilvl w:val="0"/>
          <w:numId w:val="14"/>
        </w:numPr>
        <w:adjustRightInd w:val="0"/>
        <w:spacing w:line="360" w:lineRule="auto"/>
        <w:ind w:left="0" w:firstLineChars="200" w:firstLine="480"/>
        <w:jc w:val="left"/>
        <w:textAlignment w:val="baseline"/>
        <w:rPr>
          <w:rFonts w:ascii="宋体" w:hAnsi="宋体" w:hint="eastAsia"/>
          <w:color w:val="2F5496" w:themeColor="accent1" w:themeShade="BF"/>
          <w:kern w:val="2"/>
          <w:sz w:val="24"/>
          <w:szCs w:val="24"/>
          <w:u w:val="single"/>
        </w:rPr>
      </w:pPr>
      <w:r>
        <w:rPr>
          <w:rFonts w:ascii="宋体" w:hAnsi="宋体" w:hint="eastAsia"/>
          <w:color w:val="2F5496" w:themeColor="accent1" w:themeShade="BF"/>
          <w:kern w:val="2"/>
          <w:sz w:val="24"/>
          <w:szCs w:val="24"/>
          <w:u w:val="single"/>
        </w:rPr>
        <w:t>工程建设其他费用中的设计、监理、勘察等所有合同的造价咨询工作。</w:t>
      </w:r>
    </w:p>
    <w:p w14:paraId="0C0D5CE4" w14:textId="77777777" w:rsidR="008264B4" w:rsidRDefault="00000000">
      <w:pPr>
        <w:pStyle w:val="Normal31"/>
        <w:numPr>
          <w:ilvl w:val="0"/>
          <w:numId w:val="14"/>
        </w:numPr>
        <w:adjustRightInd w:val="0"/>
        <w:spacing w:line="360" w:lineRule="auto"/>
        <w:ind w:left="0" w:firstLineChars="200" w:firstLine="480"/>
        <w:jc w:val="left"/>
        <w:textAlignment w:val="baseline"/>
        <w:rPr>
          <w:rFonts w:ascii="宋体" w:hAnsi="宋体" w:hint="eastAsia"/>
          <w:color w:val="2F5496" w:themeColor="accent1" w:themeShade="BF"/>
          <w:kern w:val="2"/>
          <w:sz w:val="24"/>
          <w:szCs w:val="24"/>
          <w:u w:val="single"/>
        </w:rPr>
      </w:pPr>
      <w:r>
        <w:rPr>
          <w:rFonts w:ascii="宋体" w:hAnsi="宋体" w:hint="eastAsia"/>
          <w:color w:val="2F5496" w:themeColor="accent1" w:themeShade="BF"/>
          <w:kern w:val="2"/>
          <w:sz w:val="24"/>
          <w:szCs w:val="24"/>
          <w:u w:val="single"/>
        </w:rPr>
        <w:t>项目所有工程结算完毕后，出具项目投资控制总结报告，报告中应包含履约情况自我评价、投资控制情况汇报、造价指标分析、投资控制存在的问题及建议等。</w:t>
      </w:r>
    </w:p>
    <w:p w14:paraId="77B1602E" w14:textId="77777777" w:rsidR="008264B4" w:rsidRDefault="00000000">
      <w:pPr>
        <w:pStyle w:val="Normal31"/>
        <w:numPr>
          <w:ilvl w:val="0"/>
          <w:numId w:val="14"/>
        </w:numPr>
        <w:adjustRightInd w:val="0"/>
        <w:spacing w:line="360" w:lineRule="auto"/>
        <w:ind w:left="0" w:firstLineChars="200" w:firstLine="480"/>
        <w:jc w:val="left"/>
        <w:textAlignment w:val="baseline"/>
        <w:rPr>
          <w:rFonts w:ascii="宋体" w:hAnsi="宋体" w:hint="eastAsia"/>
          <w:color w:val="2F5496" w:themeColor="accent1" w:themeShade="BF"/>
          <w:kern w:val="2"/>
          <w:sz w:val="24"/>
          <w:szCs w:val="24"/>
          <w:u w:val="single"/>
        </w:rPr>
      </w:pPr>
      <w:r>
        <w:rPr>
          <w:rFonts w:ascii="宋体" w:hAnsi="宋体" w:hint="eastAsia"/>
          <w:color w:val="2F5496" w:themeColor="accent1" w:themeShade="BF"/>
          <w:kern w:val="2"/>
          <w:sz w:val="24"/>
          <w:szCs w:val="24"/>
          <w:u w:val="single"/>
        </w:rPr>
        <w:t>其他造价咨询服务相关内容。</w:t>
      </w:r>
    </w:p>
    <w:p w14:paraId="6AC3BE3E" w14:textId="77777777" w:rsidR="008264B4" w:rsidRDefault="00000000">
      <w:pPr>
        <w:pStyle w:val="afff8"/>
        <w:numPr>
          <w:ilvl w:val="0"/>
          <w:numId w:val="11"/>
        </w:numPr>
        <w:snapToGrid w:val="0"/>
        <w:spacing w:beforeLines="50" w:before="120" w:line="360" w:lineRule="auto"/>
        <w:ind w:left="0" w:firstLine="482"/>
        <w:rPr>
          <w:rFonts w:ascii="宋体" w:hAnsi="宋体" w:hint="eastAsia"/>
          <w:b/>
          <w:kern w:val="2"/>
          <w:sz w:val="24"/>
          <w:szCs w:val="24"/>
        </w:rPr>
      </w:pPr>
      <w:r>
        <w:rPr>
          <w:rFonts w:ascii="宋体" w:hAnsi="宋体" w:hint="eastAsia"/>
          <w:b/>
          <w:kern w:val="2"/>
          <w:sz w:val="24"/>
          <w:szCs w:val="24"/>
        </w:rPr>
        <w:t>成果要求</w:t>
      </w:r>
    </w:p>
    <w:p w14:paraId="72664256" w14:textId="77777777" w:rsidR="008264B4" w:rsidRDefault="00000000">
      <w:pPr>
        <w:pStyle w:val="Normal31"/>
        <w:numPr>
          <w:ilvl w:val="0"/>
          <w:numId w:val="15"/>
        </w:numPr>
        <w:adjustRightInd w:val="0"/>
        <w:spacing w:line="360" w:lineRule="auto"/>
        <w:ind w:firstLineChars="200" w:firstLine="482"/>
        <w:jc w:val="left"/>
        <w:textAlignment w:val="baseline"/>
        <w:rPr>
          <w:rFonts w:ascii="宋体" w:hAnsi="宋体" w:hint="eastAsia"/>
          <w:b/>
          <w:bCs/>
          <w:kern w:val="2"/>
          <w:sz w:val="24"/>
          <w:szCs w:val="24"/>
        </w:rPr>
      </w:pPr>
      <w:r>
        <w:rPr>
          <w:rFonts w:ascii="宋体" w:hAnsi="宋体" w:hint="eastAsia"/>
          <w:b/>
          <w:bCs/>
          <w:kern w:val="2"/>
          <w:sz w:val="24"/>
          <w:szCs w:val="24"/>
        </w:rPr>
        <w:t>成果文件编制依据</w:t>
      </w:r>
    </w:p>
    <w:p w14:paraId="580BDA12" w14:textId="77777777" w:rsidR="008264B4" w:rsidRDefault="00000000">
      <w:pPr>
        <w:pStyle w:val="Normal31"/>
        <w:numPr>
          <w:ilvl w:val="0"/>
          <w:numId w:val="16"/>
        </w:numPr>
        <w:adjustRightInd w:val="0"/>
        <w:spacing w:line="360" w:lineRule="auto"/>
        <w:ind w:left="0" w:firstLineChars="200" w:firstLine="480"/>
        <w:jc w:val="left"/>
        <w:textAlignment w:val="baseline"/>
        <w:rPr>
          <w:rFonts w:ascii="宋体" w:hAnsi="宋体" w:hint="eastAsia"/>
          <w:color w:val="2F5496" w:themeColor="accent1" w:themeShade="BF"/>
          <w:kern w:val="2"/>
          <w:sz w:val="24"/>
          <w:szCs w:val="24"/>
          <w:u w:val="single"/>
        </w:rPr>
      </w:pPr>
      <w:r>
        <w:rPr>
          <w:rFonts w:ascii="宋体" w:hAnsi="宋体" w:hint="eastAsia"/>
          <w:color w:val="2F5496" w:themeColor="accent1" w:themeShade="BF"/>
          <w:kern w:val="2"/>
          <w:sz w:val="24"/>
          <w:szCs w:val="24"/>
          <w:u w:val="single"/>
        </w:rPr>
        <w:t>初步设计文件及图纸。</w:t>
      </w:r>
    </w:p>
    <w:p w14:paraId="59B9D60E" w14:textId="77777777" w:rsidR="008264B4" w:rsidRDefault="00000000">
      <w:pPr>
        <w:pStyle w:val="Normal31"/>
        <w:numPr>
          <w:ilvl w:val="0"/>
          <w:numId w:val="16"/>
        </w:numPr>
        <w:adjustRightInd w:val="0"/>
        <w:spacing w:line="360" w:lineRule="auto"/>
        <w:ind w:left="0" w:firstLineChars="200" w:firstLine="480"/>
        <w:jc w:val="left"/>
        <w:textAlignment w:val="baseline"/>
        <w:rPr>
          <w:rFonts w:ascii="宋体" w:hAnsi="宋体" w:hint="eastAsia"/>
          <w:color w:val="2F5496" w:themeColor="accent1" w:themeShade="BF"/>
          <w:kern w:val="2"/>
          <w:sz w:val="24"/>
          <w:szCs w:val="24"/>
          <w:u w:val="single"/>
        </w:rPr>
      </w:pPr>
      <w:r>
        <w:rPr>
          <w:rFonts w:ascii="宋体" w:hAnsi="宋体" w:hint="eastAsia"/>
          <w:color w:val="2F5496" w:themeColor="accent1" w:themeShade="BF"/>
          <w:kern w:val="2"/>
          <w:sz w:val="24"/>
          <w:szCs w:val="24"/>
          <w:u w:val="single"/>
        </w:rPr>
        <w:t>施工招标文件。</w:t>
      </w:r>
    </w:p>
    <w:p w14:paraId="4955B80B" w14:textId="77777777" w:rsidR="008264B4" w:rsidRDefault="00000000">
      <w:pPr>
        <w:pStyle w:val="Normal31"/>
        <w:numPr>
          <w:ilvl w:val="0"/>
          <w:numId w:val="16"/>
        </w:numPr>
        <w:adjustRightInd w:val="0"/>
        <w:spacing w:line="360" w:lineRule="auto"/>
        <w:ind w:left="0" w:firstLineChars="200" w:firstLine="480"/>
        <w:jc w:val="left"/>
        <w:textAlignment w:val="baseline"/>
        <w:rPr>
          <w:rFonts w:ascii="宋体" w:hAnsi="宋体" w:hint="eastAsia"/>
          <w:color w:val="2F5496" w:themeColor="accent1" w:themeShade="BF"/>
          <w:kern w:val="2"/>
          <w:sz w:val="24"/>
          <w:szCs w:val="24"/>
          <w:u w:val="single"/>
        </w:rPr>
      </w:pPr>
      <w:r>
        <w:rPr>
          <w:rFonts w:ascii="宋体" w:hAnsi="宋体" w:hint="eastAsia"/>
          <w:color w:val="2F5496" w:themeColor="accent1" w:themeShade="BF"/>
          <w:kern w:val="2"/>
          <w:sz w:val="24"/>
          <w:szCs w:val="24"/>
          <w:u w:val="single"/>
        </w:rPr>
        <w:t>施工合同。</w:t>
      </w:r>
    </w:p>
    <w:p w14:paraId="7882597B" w14:textId="77777777" w:rsidR="008264B4" w:rsidRDefault="00000000">
      <w:pPr>
        <w:pStyle w:val="Normal31"/>
        <w:numPr>
          <w:ilvl w:val="0"/>
          <w:numId w:val="16"/>
        </w:numPr>
        <w:adjustRightInd w:val="0"/>
        <w:spacing w:line="360" w:lineRule="auto"/>
        <w:ind w:left="0" w:firstLineChars="200" w:firstLine="480"/>
        <w:jc w:val="left"/>
        <w:textAlignment w:val="baseline"/>
        <w:rPr>
          <w:rFonts w:ascii="宋体" w:hAnsi="宋体" w:hint="eastAsia"/>
          <w:color w:val="2F5496" w:themeColor="accent1" w:themeShade="BF"/>
          <w:kern w:val="2"/>
          <w:sz w:val="24"/>
          <w:szCs w:val="24"/>
          <w:u w:val="single"/>
        </w:rPr>
      </w:pPr>
      <w:r>
        <w:rPr>
          <w:rFonts w:ascii="宋体" w:hAnsi="宋体" w:hint="eastAsia"/>
          <w:color w:val="2F5496" w:themeColor="accent1" w:themeShade="BF"/>
          <w:kern w:val="2"/>
          <w:sz w:val="24"/>
          <w:szCs w:val="24"/>
          <w:u w:val="single"/>
        </w:rPr>
        <w:t>施工图（或竣工图）及有关设计文件。</w:t>
      </w:r>
    </w:p>
    <w:p w14:paraId="3BAFBB92" w14:textId="77777777" w:rsidR="008264B4" w:rsidRDefault="00000000">
      <w:pPr>
        <w:pStyle w:val="Normal31"/>
        <w:numPr>
          <w:ilvl w:val="0"/>
          <w:numId w:val="16"/>
        </w:numPr>
        <w:adjustRightInd w:val="0"/>
        <w:spacing w:line="360" w:lineRule="auto"/>
        <w:ind w:left="0" w:firstLineChars="200" w:firstLine="480"/>
        <w:jc w:val="left"/>
        <w:textAlignment w:val="baseline"/>
        <w:rPr>
          <w:rFonts w:ascii="宋体" w:hAnsi="宋体" w:hint="eastAsia"/>
          <w:color w:val="2F5496" w:themeColor="accent1" w:themeShade="BF"/>
          <w:kern w:val="2"/>
          <w:sz w:val="24"/>
          <w:szCs w:val="24"/>
          <w:u w:val="single"/>
        </w:rPr>
      </w:pPr>
      <w:r>
        <w:rPr>
          <w:rFonts w:ascii="宋体" w:hAnsi="宋体" w:hint="eastAsia"/>
          <w:color w:val="2F5496" w:themeColor="accent1" w:themeShade="BF"/>
          <w:kern w:val="2"/>
          <w:sz w:val="24"/>
          <w:szCs w:val="24"/>
          <w:u w:val="single"/>
        </w:rPr>
        <w:t>工程变更和现场签证。</w:t>
      </w:r>
    </w:p>
    <w:p w14:paraId="5FBB9B7E" w14:textId="77777777" w:rsidR="008264B4" w:rsidRDefault="00000000">
      <w:pPr>
        <w:pStyle w:val="Normal31"/>
        <w:numPr>
          <w:ilvl w:val="0"/>
          <w:numId w:val="16"/>
        </w:numPr>
        <w:adjustRightInd w:val="0"/>
        <w:spacing w:line="360" w:lineRule="auto"/>
        <w:ind w:left="0" w:firstLineChars="200" w:firstLine="480"/>
        <w:jc w:val="left"/>
        <w:textAlignment w:val="baseline"/>
        <w:rPr>
          <w:rFonts w:ascii="宋体" w:hAnsi="宋体" w:hint="eastAsia"/>
          <w:color w:val="2F5496" w:themeColor="accent1" w:themeShade="BF"/>
          <w:kern w:val="2"/>
          <w:sz w:val="24"/>
          <w:szCs w:val="24"/>
          <w:u w:val="single"/>
        </w:rPr>
      </w:pPr>
      <w:r>
        <w:rPr>
          <w:rFonts w:ascii="宋体" w:hAnsi="宋体" w:hint="eastAsia"/>
          <w:color w:val="2F5496" w:themeColor="accent1" w:themeShade="BF"/>
          <w:kern w:val="2"/>
          <w:sz w:val="24"/>
          <w:szCs w:val="24"/>
          <w:u w:val="single"/>
        </w:rPr>
        <w:lastRenderedPageBreak/>
        <w:t>概算、预算中的材料及设备价格参考概算、预算编制当期的《深圳建设工程价格信息》及相应时期的市场价格；结算、变更、签证中的材料及设备价格按照工程承包合同中的相应约定执行，无约定的按照甲方确认的标准执行。</w:t>
      </w:r>
    </w:p>
    <w:p w14:paraId="3B49073E" w14:textId="77777777" w:rsidR="008264B4" w:rsidRDefault="00000000">
      <w:pPr>
        <w:pStyle w:val="Normal31"/>
        <w:numPr>
          <w:ilvl w:val="0"/>
          <w:numId w:val="15"/>
        </w:numPr>
        <w:adjustRightInd w:val="0"/>
        <w:spacing w:line="360" w:lineRule="auto"/>
        <w:ind w:firstLineChars="200" w:firstLine="482"/>
        <w:jc w:val="left"/>
        <w:textAlignment w:val="baseline"/>
        <w:rPr>
          <w:rFonts w:ascii="宋体" w:hAnsi="宋体" w:hint="eastAsia"/>
          <w:b/>
          <w:bCs/>
          <w:kern w:val="2"/>
          <w:sz w:val="24"/>
          <w:szCs w:val="24"/>
        </w:rPr>
      </w:pPr>
      <w:r>
        <w:rPr>
          <w:rFonts w:ascii="宋体" w:hAnsi="宋体" w:hint="eastAsia"/>
          <w:b/>
          <w:bCs/>
          <w:kern w:val="2"/>
          <w:sz w:val="24"/>
          <w:szCs w:val="24"/>
        </w:rPr>
        <w:t>成果质量要求：</w:t>
      </w:r>
    </w:p>
    <w:p w14:paraId="7BA7A086" w14:textId="77777777" w:rsidR="008264B4" w:rsidRDefault="00000000">
      <w:pPr>
        <w:pStyle w:val="Normal31"/>
        <w:numPr>
          <w:ilvl w:val="0"/>
          <w:numId w:val="17"/>
        </w:numPr>
        <w:adjustRightInd w:val="0"/>
        <w:spacing w:line="360" w:lineRule="auto"/>
        <w:ind w:left="0" w:firstLineChars="200" w:firstLine="480"/>
        <w:jc w:val="left"/>
        <w:textAlignment w:val="baseline"/>
        <w:rPr>
          <w:rFonts w:ascii="宋体" w:hAnsi="宋体" w:hint="eastAsia"/>
          <w:color w:val="2F5496" w:themeColor="accent1" w:themeShade="BF"/>
          <w:kern w:val="2"/>
          <w:sz w:val="24"/>
          <w:szCs w:val="24"/>
          <w:u w:val="single"/>
        </w:rPr>
      </w:pPr>
      <w:bookmarkStart w:id="8" w:name="OLE_LINK4"/>
      <w:r>
        <w:rPr>
          <w:rFonts w:ascii="宋体" w:hAnsi="宋体" w:hint="eastAsia"/>
          <w:color w:val="2F5496" w:themeColor="accent1" w:themeShade="BF"/>
          <w:kern w:val="2"/>
          <w:sz w:val="24"/>
          <w:szCs w:val="24"/>
          <w:u w:val="single"/>
        </w:rPr>
        <w:t>工程量清单项目编制齐全，分类清楚，不得漏项，招标控制</w:t>
      </w:r>
      <w:proofErr w:type="gramStart"/>
      <w:r>
        <w:rPr>
          <w:rFonts w:ascii="宋体" w:hAnsi="宋体" w:hint="eastAsia"/>
          <w:color w:val="2F5496" w:themeColor="accent1" w:themeShade="BF"/>
          <w:kern w:val="2"/>
          <w:sz w:val="24"/>
          <w:szCs w:val="24"/>
          <w:u w:val="single"/>
        </w:rPr>
        <w:t>价价格</w:t>
      </w:r>
      <w:proofErr w:type="gramEnd"/>
      <w:r>
        <w:rPr>
          <w:rFonts w:ascii="宋体" w:hAnsi="宋体" w:hint="eastAsia"/>
          <w:color w:val="2F5496" w:themeColor="accent1" w:themeShade="BF"/>
          <w:kern w:val="2"/>
          <w:sz w:val="24"/>
          <w:szCs w:val="24"/>
          <w:u w:val="single"/>
        </w:rPr>
        <w:t>合理，编制说明需详细。</w:t>
      </w:r>
    </w:p>
    <w:p w14:paraId="68C62E10" w14:textId="77777777" w:rsidR="008264B4" w:rsidRDefault="00000000">
      <w:pPr>
        <w:pStyle w:val="Normal31"/>
        <w:numPr>
          <w:ilvl w:val="0"/>
          <w:numId w:val="17"/>
        </w:numPr>
        <w:adjustRightInd w:val="0"/>
        <w:spacing w:line="360" w:lineRule="auto"/>
        <w:ind w:left="0" w:firstLineChars="200" w:firstLine="480"/>
        <w:jc w:val="left"/>
        <w:textAlignment w:val="baseline"/>
        <w:rPr>
          <w:rFonts w:ascii="宋体" w:hAnsi="宋体" w:hint="eastAsia"/>
          <w:color w:val="2F5496" w:themeColor="accent1" w:themeShade="BF"/>
          <w:kern w:val="2"/>
          <w:sz w:val="24"/>
          <w:szCs w:val="24"/>
          <w:u w:val="single"/>
        </w:rPr>
      </w:pPr>
      <w:r>
        <w:rPr>
          <w:rFonts w:ascii="宋体" w:hAnsi="宋体" w:hint="eastAsia"/>
          <w:color w:val="2F5496" w:themeColor="accent1" w:themeShade="BF"/>
          <w:kern w:val="2"/>
          <w:sz w:val="24"/>
          <w:szCs w:val="24"/>
          <w:u w:val="single"/>
        </w:rPr>
        <w:t>工程量计算准确，准确率在</w:t>
      </w:r>
      <w:r>
        <w:rPr>
          <w:rFonts w:ascii="宋体" w:hAnsi="宋体" w:hint="eastAsia"/>
          <w:b/>
          <w:bCs/>
          <w:color w:val="2F5496" w:themeColor="accent1" w:themeShade="BF"/>
          <w:kern w:val="2"/>
          <w:sz w:val="24"/>
          <w:szCs w:val="24"/>
          <w:u w:val="single"/>
        </w:rPr>
        <w:t>97%以上（包括97%）</w:t>
      </w:r>
      <w:r>
        <w:rPr>
          <w:rFonts w:ascii="宋体" w:hAnsi="宋体" w:hint="eastAsia"/>
          <w:color w:val="2F5496" w:themeColor="accent1" w:themeShade="BF"/>
          <w:kern w:val="2"/>
          <w:sz w:val="24"/>
          <w:szCs w:val="24"/>
          <w:u w:val="single"/>
        </w:rPr>
        <w:t>。</w:t>
      </w:r>
    </w:p>
    <w:p w14:paraId="15E1FF8C" w14:textId="77777777" w:rsidR="008264B4" w:rsidRDefault="00000000">
      <w:pPr>
        <w:pStyle w:val="Normal31"/>
        <w:numPr>
          <w:ilvl w:val="0"/>
          <w:numId w:val="17"/>
        </w:numPr>
        <w:adjustRightInd w:val="0"/>
        <w:spacing w:line="360" w:lineRule="auto"/>
        <w:ind w:left="0" w:firstLineChars="200" w:firstLine="480"/>
        <w:jc w:val="left"/>
        <w:textAlignment w:val="baseline"/>
        <w:rPr>
          <w:rFonts w:ascii="宋体" w:hAnsi="宋体" w:hint="eastAsia"/>
          <w:color w:val="2F5496" w:themeColor="accent1" w:themeShade="BF"/>
          <w:kern w:val="2"/>
          <w:sz w:val="24"/>
          <w:szCs w:val="24"/>
          <w:u w:val="single"/>
        </w:rPr>
      </w:pPr>
      <w:r>
        <w:rPr>
          <w:rFonts w:ascii="宋体" w:hAnsi="宋体" w:hint="eastAsia"/>
          <w:color w:val="2F5496" w:themeColor="accent1" w:themeShade="BF"/>
          <w:kern w:val="2"/>
          <w:sz w:val="24"/>
          <w:szCs w:val="24"/>
          <w:u w:val="single"/>
        </w:rPr>
        <w:t>设备工程量准确率在</w:t>
      </w:r>
      <w:r>
        <w:rPr>
          <w:rFonts w:ascii="宋体" w:hAnsi="宋体" w:hint="eastAsia"/>
          <w:b/>
          <w:bCs/>
          <w:color w:val="2F5496" w:themeColor="accent1" w:themeShade="BF"/>
          <w:kern w:val="2"/>
          <w:sz w:val="24"/>
          <w:szCs w:val="24"/>
          <w:u w:val="single"/>
        </w:rPr>
        <w:t>99%以上（包括99%）</w:t>
      </w:r>
      <w:r>
        <w:rPr>
          <w:rFonts w:ascii="宋体" w:hAnsi="宋体" w:hint="eastAsia"/>
          <w:color w:val="2F5496" w:themeColor="accent1" w:themeShade="BF"/>
          <w:kern w:val="2"/>
          <w:sz w:val="24"/>
          <w:szCs w:val="24"/>
          <w:u w:val="single"/>
        </w:rPr>
        <w:t>。</w:t>
      </w:r>
    </w:p>
    <w:p w14:paraId="1A154845" w14:textId="77777777" w:rsidR="008264B4" w:rsidRDefault="00000000">
      <w:pPr>
        <w:pStyle w:val="Normal31"/>
        <w:numPr>
          <w:ilvl w:val="0"/>
          <w:numId w:val="17"/>
        </w:numPr>
        <w:adjustRightInd w:val="0"/>
        <w:spacing w:line="360" w:lineRule="auto"/>
        <w:ind w:left="0" w:firstLineChars="200" w:firstLine="480"/>
        <w:jc w:val="left"/>
        <w:textAlignment w:val="baseline"/>
        <w:rPr>
          <w:rFonts w:ascii="宋体" w:hAnsi="宋体" w:hint="eastAsia"/>
          <w:color w:val="2F5496" w:themeColor="accent1" w:themeShade="BF"/>
          <w:kern w:val="2"/>
          <w:sz w:val="24"/>
          <w:szCs w:val="24"/>
          <w:u w:val="single"/>
        </w:rPr>
      </w:pPr>
      <w:r>
        <w:rPr>
          <w:rFonts w:ascii="宋体" w:hAnsi="宋体" w:hint="eastAsia"/>
          <w:color w:val="2F5496" w:themeColor="accent1" w:themeShade="BF"/>
          <w:kern w:val="2"/>
          <w:sz w:val="24"/>
          <w:szCs w:val="24"/>
          <w:u w:val="single"/>
        </w:rPr>
        <w:t>主要材料设备计价准确，无原则性失误。</w:t>
      </w:r>
    </w:p>
    <w:p w14:paraId="3D825190" w14:textId="08D4DA7A" w:rsidR="008264B4" w:rsidRDefault="00000000">
      <w:pPr>
        <w:pStyle w:val="Normal31"/>
        <w:numPr>
          <w:ilvl w:val="0"/>
          <w:numId w:val="17"/>
        </w:numPr>
        <w:adjustRightInd w:val="0"/>
        <w:spacing w:line="360" w:lineRule="auto"/>
        <w:ind w:left="0" w:firstLineChars="200" w:firstLine="480"/>
        <w:jc w:val="left"/>
        <w:textAlignment w:val="baseline"/>
        <w:rPr>
          <w:rFonts w:ascii="宋体" w:hAnsi="宋体" w:hint="eastAsia"/>
          <w:color w:val="2F5496" w:themeColor="accent1" w:themeShade="BF"/>
          <w:kern w:val="2"/>
          <w:sz w:val="24"/>
          <w:szCs w:val="24"/>
          <w:u w:val="single"/>
        </w:rPr>
      </w:pPr>
      <w:r>
        <w:rPr>
          <w:rFonts w:ascii="宋体" w:hAnsi="宋体" w:hint="eastAsia"/>
          <w:color w:val="2F5496" w:themeColor="accent1" w:themeShade="BF"/>
          <w:kern w:val="2"/>
          <w:sz w:val="24"/>
          <w:szCs w:val="24"/>
          <w:u w:val="single"/>
        </w:rPr>
        <w:t>结算造价与第三方复审机构（包括深圳市建设工程造价管理站、</w:t>
      </w:r>
      <w:r w:rsidR="008F2829" w:rsidRPr="008F2829">
        <w:rPr>
          <w:rFonts w:ascii="宋体" w:hAnsi="宋体"/>
          <w:color w:val="2F5496" w:themeColor="accent1" w:themeShade="BF"/>
          <w:kern w:val="2"/>
          <w:sz w:val="24"/>
          <w:szCs w:val="24"/>
          <w:u w:val="single"/>
        </w:rPr>
        <w:t>福田区建设工程质量安全中心</w:t>
      </w:r>
      <w:r>
        <w:rPr>
          <w:rFonts w:ascii="宋体" w:hAnsi="宋体" w:hint="eastAsia"/>
          <w:color w:val="2F5496" w:themeColor="accent1" w:themeShade="BF"/>
          <w:kern w:val="2"/>
          <w:sz w:val="24"/>
          <w:szCs w:val="24"/>
          <w:u w:val="single"/>
        </w:rPr>
        <w:t>或甲方委托的审核单位等）审核价相差应小于</w:t>
      </w:r>
      <w:r>
        <w:rPr>
          <w:rFonts w:ascii="宋体" w:hAnsi="宋体" w:hint="eastAsia"/>
          <w:b/>
          <w:bCs/>
          <w:color w:val="2F5496" w:themeColor="accent1" w:themeShade="BF"/>
          <w:kern w:val="2"/>
          <w:sz w:val="24"/>
          <w:szCs w:val="24"/>
          <w:u w:val="single"/>
        </w:rPr>
        <w:t>5%以内（不含5%）</w:t>
      </w:r>
      <w:r>
        <w:rPr>
          <w:rFonts w:ascii="宋体" w:hAnsi="宋体" w:hint="eastAsia"/>
          <w:color w:val="2F5496" w:themeColor="accent1" w:themeShade="BF"/>
          <w:kern w:val="2"/>
          <w:sz w:val="24"/>
          <w:szCs w:val="24"/>
          <w:u w:val="single"/>
        </w:rPr>
        <w:t>。</w:t>
      </w:r>
    </w:p>
    <w:p w14:paraId="4B7FDAA0" w14:textId="77777777" w:rsidR="008264B4" w:rsidRDefault="00000000">
      <w:pPr>
        <w:pStyle w:val="Normal31"/>
        <w:numPr>
          <w:ilvl w:val="0"/>
          <w:numId w:val="17"/>
        </w:numPr>
        <w:adjustRightInd w:val="0"/>
        <w:spacing w:line="360" w:lineRule="auto"/>
        <w:ind w:left="0" w:firstLineChars="200" w:firstLine="480"/>
        <w:jc w:val="left"/>
        <w:textAlignment w:val="baseline"/>
        <w:rPr>
          <w:rFonts w:ascii="宋体" w:hAnsi="宋体" w:hint="eastAsia"/>
          <w:color w:val="2F5496" w:themeColor="accent1" w:themeShade="BF"/>
          <w:kern w:val="2"/>
          <w:sz w:val="24"/>
          <w:szCs w:val="24"/>
          <w:u w:val="single"/>
        </w:rPr>
      </w:pPr>
      <w:r>
        <w:rPr>
          <w:rFonts w:ascii="宋体" w:hAnsi="宋体" w:hint="eastAsia"/>
          <w:color w:val="2F5496" w:themeColor="accent1" w:themeShade="BF"/>
          <w:kern w:val="2"/>
          <w:sz w:val="24"/>
          <w:szCs w:val="24"/>
          <w:u w:val="single"/>
        </w:rPr>
        <w:t>造价文件必须文字清晰整齐。必须由相关专业造价工程师</w:t>
      </w:r>
      <w:proofErr w:type="gramStart"/>
      <w:r>
        <w:rPr>
          <w:rFonts w:ascii="宋体" w:hAnsi="宋体" w:hint="eastAsia"/>
          <w:color w:val="2F5496" w:themeColor="accent1" w:themeShade="BF"/>
          <w:kern w:val="2"/>
          <w:sz w:val="24"/>
          <w:szCs w:val="24"/>
          <w:u w:val="single"/>
        </w:rPr>
        <w:t>盖注册章</w:t>
      </w:r>
      <w:proofErr w:type="gramEnd"/>
      <w:r>
        <w:rPr>
          <w:rFonts w:ascii="宋体" w:hAnsi="宋体" w:hint="eastAsia"/>
          <w:color w:val="2F5496" w:themeColor="accent1" w:themeShade="BF"/>
          <w:kern w:val="2"/>
          <w:sz w:val="24"/>
          <w:szCs w:val="24"/>
          <w:u w:val="single"/>
        </w:rPr>
        <w:t>、公司负责人签字盖章，并</w:t>
      </w:r>
      <w:proofErr w:type="gramStart"/>
      <w:r>
        <w:rPr>
          <w:rFonts w:ascii="宋体" w:hAnsi="宋体" w:hint="eastAsia"/>
          <w:color w:val="2F5496" w:themeColor="accent1" w:themeShade="BF"/>
          <w:kern w:val="2"/>
          <w:sz w:val="24"/>
          <w:szCs w:val="24"/>
          <w:u w:val="single"/>
        </w:rPr>
        <w:t>盖公司</w:t>
      </w:r>
      <w:proofErr w:type="gramEnd"/>
      <w:r>
        <w:rPr>
          <w:rFonts w:ascii="宋体" w:hAnsi="宋体" w:hint="eastAsia"/>
          <w:color w:val="2F5496" w:themeColor="accent1" w:themeShade="BF"/>
          <w:kern w:val="2"/>
          <w:sz w:val="24"/>
          <w:szCs w:val="24"/>
          <w:u w:val="single"/>
        </w:rPr>
        <w:t>公章。</w:t>
      </w:r>
    </w:p>
    <w:p w14:paraId="02F319C0" w14:textId="77777777" w:rsidR="008264B4" w:rsidRDefault="00000000">
      <w:pPr>
        <w:pStyle w:val="Normal31"/>
        <w:numPr>
          <w:ilvl w:val="0"/>
          <w:numId w:val="17"/>
        </w:numPr>
        <w:adjustRightInd w:val="0"/>
        <w:spacing w:line="360" w:lineRule="auto"/>
        <w:ind w:left="0" w:firstLineChars="200" w:firstLine="480"/>
        <w:jc w:val="left"/>
        <w:textAlignment w:val="baseline"/>
        <w:rPr>
          <w:rFonts w:ascii="宋体" w:hAnsi="宋体" w:hint="eastAsia"/>
          <w:color w:val="2F5496" w:themeColor="accent1" w:themeShade="BF"/>
          <w:kern w:val="2"/>
          <w:sz w:val="24"/>
          <w:szCs w:val="24"/>
          <w:u w:val="single"/>
        </w:rPr>
      </w:pPr>
      <w:r>
        <w:rPr>
          <w:rFonts w:ascii="宋体" w:hAnsi="宋体" w:hint="eastAsia"/>
          <w:color w:val="2F5496" w:themeColor="accent1" w:themeShade="BF"/>
          <w:kern w:val="2"/>
          <w:sz w:val="24"/>
          <w:szCs w:val="24"/>
          <w:u w:val="single"/>
        </w:rPr>
        <w:t>项目实际结算总造价应控制在批复概算内。</w:t>
      </w:r>
    </w:p>
    <w:p w14:paraId="432F8443" w14:textId="77777777" w:rsidR="008264B4" w:rsidRDefault="00000000">
      <w:pPr>
        <w:pStyle w:val="Normal31"/>
        <w:numPr>
          <w:ilvl w:val="0"/>
          <w:numId w:val="17"/>
        </w:numPr>
        <w:adjustRightInd w:val="0"/>
        <w:spacing w:line="360" w:lineRule="auto"/>
        <w:ind w:left="0" w:firstLineChars="200" w:firstLine="480"/>
        <w:jc w:val="left"/>
        <w:textAlignment w:val="baseline"/>
        <w:rPr>
          <w:rFonts w:ascii="宋体" w:hAnsi="宋体" w:hint="eastAsia"/>
          <w:color w:val="2F5496" w:themeColor="accent1" w:themeShade="BF"/>
          <w:kern w:val="2"/>
          <w:sz w:val="24"/>
          <w:szCs w:val="24"/>
          <w:u w:val="single"/>
        </w:rPr>
      </w:pPr>
      <w:r>
        <w:rPr>
          <w:rFonts w:ascii="宋体" w:hAnsi="宋体" w:hint="eastAsia"/>
          <w:color w:val="2F5496" w:themeColor="accent1" w:themeShade="BF"/>
          <w:kern w:val="2"/>
          <w:sz w:val="24"/>
          <w:szCs w:val="24"/>
          <w:u w:val="single"/>
        </w:rPr>
        <w:t>计价文件格式应符合深圳市相关计价要求，其中工程量清单格式应满足深圳市建设工程电子标书编制的要求。</w:t>
      </w:r>
    </w:p>
    <w:bookmarkEnd w:id="8"/>
    <w:p w14:paraId="10F1C9F3" w14:textId="77777777" w:rsidR="008264B4" w:rsidRDefault="00000000">
      <w:pPr>
        <w:pStyle w:val="Normal31"/>
        <w:numPr>
          <w:ilvl w:val="0"/>
          <w:numId w:val="15"/>
        </w:numPr>
        <w:adjustRightInd w:val="0"/>
        <w:spacing w:line="360" w:lineRule="auto"/>
        <w:ind w:firstLineChars="200" w:firstLine="482"/>
        <w:jc w:val="left"/>
        <w:textAlignment w:val="baseline"/>
        <w:rPr>
          <w:rFonts w:ascii="宋体" w:hAnsi="宋体" w:hint="eastAsia"/>
          <w:b/>
          <w:bCs/>
          <w:kern w:val="2"/>
          <w:sz w:val="24"/>
          <w:szCs w:val="24"/>
        </w:rPr>
      </w:pPr>
      <w:r>
        <w:rPr>
          <w:rFonts w:ascii="宋体" w:hAnsi="宋体" w:hint="eastAsia"/>
          <w:b/>
          <w:bCs/>
          <w:kern w:val="2"/>
          <w:sz w:val="24"/>
          <w:szCs w:val="24"/>
        </w:rPr>
        <w:t>成果提交时限要求</w:t>
      </w:r>
    </w:p>
    <w:p w14:paraId="26DD1DF6" w14:textId="77777777" w:rsidR="008264B4" w:rsidRDefault="00000000">
      <w:pPr>
        <w:pStyle w:val="Normal31"/>
        <w:numPr>
          <w:ilvl w:val="0"/>
          <w:numId w:val="18"/>
        </w:numPr>
        <w:adjustRightInd w:val="0"/>
        <w:spacing w:line="360" w:lineRule="auto"/>
        <w:ind w:left="0" w:firstLineChars="200" w:firstLine="480"/>
        <w:jc w:val="left"/>
        <w:textAlignment w:val="baseline"/>
        <w:rPr>
          <w:rFonts w:ascii="宋体" w:hAnsi="宋体" w:hint="eastAsia"/>
          <w:color w:val="2F5496" w:themeColor="accent1" w:themeShade="BF"/>
          <w:kern w:val="2"/>
          <w:sz w:val="24"/>
          <w:szCs w:val="24"/>
          <w:u w:val="single"/>
        </w:rPr>
      </w:pPr>
      <w:r>
        <w:rPr>
          <w:rFonts w:ascii="宋体" w:hAnsi="宋体" w:hint="eastAsia"/>
          <w:color w:val="2F5496" w:themeColor="accent1" w:themeShade="BF"/>
          <w:kern w:val="2"/>
          <w:sz w:val="24"/>
          <w:szCs w:val="24"/>
          <w:u w:val="single"/>
        </w:rPr>
        <w:t>设计概算审查结果文件的提交时间：接到设计概算及相关资料后</w:t>
      </w:r>
      <w:r>
        <w:rPr>
          <w:rFonts w:ascii="宋体" w:hAnsi="宋体" w:hint="eastAsia"/>
          <w:b/>
          <w:bCs/>
          <w:color w:val="2F5496" w:themeColor="accent1" w:themeShade="BF"/>
          <w:kern w:val="2"/>
          <w:sz w:val="24"/>
          <w:szCs w:val="24"/>
          <w:u w:val="single"/>
        </w:rPr>
        <w:t>15天内</w:t>
      </w:r>
      <w:r>
        <w:rPr>
          <w:rFonts w:ascii="宋体" w:hAnsi="宋体" w:hint="eastAsia"/>
          <w:color w:val="2F5496" w:themeColor="accent1" w:themeShade="BF"/>
          <w:kern w:val="2"/>
          <w:sz w:val="24"/>
          <w:szCs w:val="24"/>
          <w:u w:val="single"/>
        </w:rPr>
        <w:t>提交。</w:t>
      </w:r>
    </w:p>
    <w:p w14:paraId="0BD32011" w14:textId="77777777" w:rsidR="008264B4" w:rsidRDefault="00000000">
      <w:pPr>
        <w:pStyle w:val="Normal31"/>
        <w:numPr>
          <w:ilvl w:val="0"/>
          <w:numId w:val="18"/>
        </w:numPr>
        <w:adjustRightInd w:val="0"/>
        <w:spacing w:line="360" w:lineRule="auto"/>
        <w:ind w:left="0" w:firstLineChars="200" w:firstLine="480"/>
        <w:jc w:val="left"/>
        <w:textAlignment w:val="baseline"/>
        <w:rPr>
          <w:rFonts w:ascii="宋体" w:hAnsi="宋体" w:hint="eastAsia"/>
          <w:color w:val="2F5496" w:themeColor="accent1" w:themeShade="BF"/>
          <w:kern w:val="2"/>
          <w:sz w:val="24"/>
          <w:szCs w:val="24"/>
          <w:u w:val="single"/>
        </w:rPr>
      </w:pPr>
      <w:r>
        <w:rPr>
          <w:rFonts w:ascii="宋体" w:hAnsi="宋体" w:hint="eastAsia"/>
          <w:color w:val="2F5496" w:themeColor="accent1" w:themeShade="BF"/>
          <w:kern w:val="2"/>
          <w:sz w:val="24"/>
          <w:szCs w:val="24"/>
          <w:u w:val="single"/>
        </w:rPr>
        <w:t>招标项目造价文件的提交时间：</w:t>
      </w:r>
      <w:bookmarkStart w:id="9" w:name="_Hlk175319131"/>
      <w:r>
        <w:rPr>
          <w:rFonts w:ascii="宋体" w:hAnsi="宋体" w:hint="eastAsia"/>
          <w:color w:val="2F5496" w:themeColor="accent1" w:themeShade="BF"/>
          <w:kern w:val="2"/>
          <w:sz w:val="24"/>
          <w:szCs w:val="24"/>
          <w:u w:val="single"/>
        </w:rPr>
        <w:t>收到施工图及相关资料</w:t>
      </w:r>
      <w:bookmarkEnd w:id="9"/>
      <w:r>
        <w:rPr>
          <w:rFonts w:ascii="宋体" w:hAnsi="宋体" w:hint="eastAsia"/>
          <w:color w:val="2F5496" w:themeColor="accent1" w:themeShade="BF"/>
          <w:kern w:val="2"/>
          <w:sz w:val="24"/>
          <w:szCs w:val="24"/>
          <w:u w:val="single"/>
        </w:rPr>
        <w:t>后</w:t>
      </w:r>
      <w:r>
        <w:rPr>
          <w:rFonts w:ascii="宋体" w:hAnsi="宋体" w:hint="eastAsia"/>
          <w:b/>
          <w:bCs/>
          <w:color w:val="2F5496" w:themeColor="accent1" w:themeShade="BF"/>
          <w:kern w:val="2"/>
          <w:sz w:val="24"/>
          <w:szCs w:val="24"/>
          <w:u w:val="single"/>
        </w:rPr>
        <w:t>15天内</w:t>
      </w:r>
      <w:r>
        <w:rPr>
          <w:rFonts w:ascii="宋体" w:hAnsi="宋体" w:hint="eastAsia"/>
          <w:color w:val="2F5496" w:themeColor="accent1" w:themeShade="BF"/>
          <w:kern w:val="2"/>
          <w:sz w:val="24"/>
          <w:szCs w:val="24"/>
          <w:u w:val="single"/>
        </w:rPr>
        <w:t>提交工程量清单和招标控制价，招标控制价经审计部门或甲方审定后</w:t>
      </w:r>
      <w:r>
        <w:rPr>
          <w:rFonts w:ascii="宋体" w:hAnsi="宋体" w:hint="eastAsia"/>
          <w:b/>
          <w:bCs/>
          <w:color w:val="2F5496" w:themeColor="accent1" w:themeShade="BF"/>
          <w:kern w:val="2"/>
          <w:sz w:val="24"/>
          <w:szCs w:val="24"/>
          <w:u w:val="single"/>
        </w:rPr>
        <w:t>3个工作日内</w:t>
      </w:r>
      <w:r>
        <w:rPr>
          <w:rFonts w:ascii="宋体" w:hAnsi="宋体" w:hint="eastAsia"/>
          <w:color w:val="2F5496" w:themeColor="accent1" w:themeShade="BF"/>
          <w:kern w:val="2"/>
          <w:sz w:val="24"/>
          <w:szCs w:val="24"/>
          <w:u w:val="single"/>
        </w:rPr>
        <w:t>提交修改后的工程量清单。</w:t>
      </w:r>
    </w:p>
    <w:p w14:paraId="3D81DA68" w14:textId="77777777" w:rsidR="008264B4" w:rsidRDefault="00000000">
      <w:pPr>
        <w:pStyle w:val="Normal31"/>
        <w:numPr>
          <w:ilvl w:val="0"/>
          <w:numId w:val="18"/>
        </w:numPr>
        <w:adjustRightInd w:val="0"/>
        <w:spacing w:line="360" w:lineRule="auto"/>
        <w:ind w:left="0" w:firstLineChars="200" w:firstLine="480"/>
        <w:jc w:val="left"/>
        <w:textAlignment w:val="baseline"/>
        <w:rPr>
          <w:rFonts w:ascii="宋体" w:hAnsi="宋体" w:hint="eastAsia"/>
          <w:color w:val="2F5496" w:themeColor="accent1" w:themeShade="BF"/>
          <w:kern w:val="2"/>
          <w:sz w:val="24"/>
          <w:szCs w:val="24"/>
          <w:u w:val="single"/>
        </w:rPr>
      </w:pPr>
      <w:r>
        <w:rPr>
          <w:rFonts w:ascii="宋体" w:hAnsi="宋体" w:hint="eastAsia"/>
          <w:color w:val="2F5496" w:themeColor="accent1" w:themeShade="BF"/>
          <w:kern w:val="2"/>
          <w:sz w:val="24"/>
          <w:szCs w:val="24"/>
          <w:u w:val="single"/>
        </w:rPr>
        <w:t>商务标复核提交时间：自接到相关资料后</w:t>
      </w:r>
      <w:r>
        <w:rPr>
          <w:rFonts w:ascii="宋体" w:hAnsi="宋体" w:hint="eastAsia"/>
          <w:b/>
          <w:bCs/>
          <w:color w:val="2F5496" w:themeColor="accent1" w:themeShade="BF"/>
          <w:kern w:val="2"/>
          <w:sz w:val="24"/>
          <w:szCs w:val="24"/>
          <w:u w:val="single"/>
        </w:rPr>
        <w:t>5天内提交</w:t>
      </w:r>
      <w:r>
        <w:rPr>
          <w:rFonts w:ascii="宋体" w:hAnsi="宋体" w:hint="eastAsia"/>
          <w:color w:val="2F5496" w:themeColor="accent1" w:themeShade="BF"/>
          <w:kern w:val="2"/>
          <w:sz w:val="24"/>
          <w:szCs w:val="24"/>
          <w:u w:val="single"/>
        </w:rPr>
        <w:t>。</w:t>
      </w:r>
    </w:p>
    <w:p w14:paraId="39A4A465" w14:textId="77777777" w:rsidR="008264B4" w:rsidRDefault="00000000">
      <w:pPr>
        <w:pStyle w:val="Normal31"/>
        <w:numPr>
          <w:ilvl w:val="0"/>
          <w:numId w:val="18"/>
        </w:numPr>
        <w:adjustRightInd w:val="0"/>
        <w:spacing w:line="360" w:lineRule="auto"/>
        <w:ind w:left="0" w:firstLineChars="200" w:firstLine="480"/>
        <w:jc w:val="left"/>
        <w:textAlignment w:val="baseline"/>
        <w:rPr>
          <w:rFonts w:ascii="宋体" w:hAnsi="宋体" w:hint="eastAsia"/>
          <w:color w:val="2F5496" w:themeColor="accent1" w:themeShade="BF"/>
          <w:kern w:val="2"/>
          <w:sz w:val="24"/>
          <w:szCs w:val="24"/>
          <w:u w:val="single"/>
        </w:rPr>
      </w:pPr>
      <w:r>
        <w:rPr>
          <w:rFonts w:ascii="宋体" w:hAnsi="宋体" w:hint="eastAsia"/>
          <w:color w:val="2F5496" w:themeColor="accent1" w:themeShade="BF"/>
          <w:kern w:val="2"/>
          <w:sz w:val="24"/>
          <w:szCs w:val="24"/>
          <w:u w:val="single"/>
        </w:rPr>
        <w:t>甲方与施工单位签订施工合同后</w:t>
      </w:r>
      <w:r>
        <w:rPr>
          <w:rFonts w:ascii="宋体" w:hAnsi="宋体" w:hint="eastAsia"/>
          <w:b/>
          <w:bCs/>
          <w:color w:val="2F5496" w:themeColor="accent1" w:themeShade="BF"/>
          <w:kern w:val="2"/>
          <w:sz w:val="24"/>
          <w:szCs w:val="24"/>
          <w:u w:val="single"/>
        </w:rPr>
        <w:t>7天内</w:t>
      </w:r>
      <w:r>
        <w:rPr>
          <w:rFonts w:ascii="宋体" w:hAnsi="宋体" w:hint="eastAsia"/>
          <w:color w:val="2F5496" w:themeColor="accent1" w:themeShade="BF"/>
          <w:kern w:val="2"/>
          <w:sz w:val="24"/>
          <w:szCs w:val="24"/>
          <w:u w:val="single"/>
        </w:rPr>
        <w:t>，乙方应向甲方提交投资控制形象进度表，完成支付节点投标报价分解。</w:t>
      </w:r>
    </w:p>
    <w:p w14:paraId="7C437DA5" w14:textId="77777777" w:rsidR="008264B4" w:rsidRDefault="00000000">
      <w:pPr>
        <w:pStyle w:val="Normal31"/>
        <w:numPr>
          <w:ilvl w:val="0"/>
          <w:numId w:val="18"/>
        </w:numPr>
        <w:adjustRightInd w:val="0"/>
        <w:spacing w:line="360" w:lineRule="auto"/>
        <w:ind w:left="0" w:firstLineChars="200" w:firstLine="480"/>
        <w:jc w:val="left"/>
        <w:textAlignment w:val="baseline"/>
        <w:rPr>
          <w:rFonts w:ascii="宋体" w:hAnsi="宋体" w:hint="eastAsia"/>
          <w:color w:val="2F5496" w:themeColor="accent1" w:themeShade="BF"/>
          <w:kern w:val="2"/>
          <w:sz w:val="24"/>
          <w:szCs w:val="24"/>
          <w:u w:val="single"/>
        </w:rPr>
      </w:pPr>
      <w:r>
        <w:rPr>
          <w:rFonts w:ascii="宋体" w:hAnsi="宋体" w:hint="eastAsia"/>
          <w:color w:val="2F5496" w:themeColor="accent1" w:themeShade="BF"/>
          <w:kern w:val="2"/>
          <w:sz w:val="24"/>
          <w:szCs w:val="24"/>
          <w:u w:val="single"/>
        </w:rPr>
        <w:t>施工招标完成后工程量清单的复核时间：自接到相关资料后</w:t>
      </w:r>
      <w:r>
        <w:rPr>
          <w:rFonts w:ascii="宋体" w:hAnsi="宋体" w:hint="eastAsia"/>
          <w:b/>
          <w:bCs/>
          <w:color w:val="2F5496" w:themeColor="accent1" w:themeShade="BF"/>
          <w:kern w:val="2"/>
          <w:sz w:val="24"/>
          <w:szCs w:val="24"/>
          <w:u w:val="single"/>
        </w:rPr>
        <w:t>30天内</w:t>
      </w:r>
      <w:r>
        <w:rPr>
          <w:rFonts w:ascii="宋体" w:hAnsi="宋体" w:hint="eastAsia"/>
          <w:color w:val="2F5496" w:themeColor="accent1" w:themeShade="BF"/>
          <w:kern w:val="2"/>
          <w:sz w:val="24"/>
          <w:szCs w:val="24"/>
          <w:u w:val="single"/>
        </w:rPr>
        <w:t>提交。</w:t>
      </w:r>
    </w:p>
    <w:p w14:paraId="443823AB" w14:textId="77777777" w:rsidR="008264B4" w:rsidRDefault="00000000">
      <w:pPr>
        <w:pStyle w:val="Normal31"/>
        <w:numPr>
          <w:ilvl w:val="0"/>
          <w:numId w:val="18"/>
        </w:numPr>
        <w:adjustRightInd w:val="0"/>
        <w:spacing w:line="360" w:lineRule="auto"/>
        <w:ind w:left="0" w:firstLineChars="200" w:firstLine="480"/>
        <w:jc w:val="left"/>
        <w:textAlignment w:val="baseline"/>
        <w:rPr>
          <w:rFonts w:ascii="宋体" w:hAnsi="宋体" w:hint="eastAsia"/>
          <w:color w:val="2F5496" w:themeColor="accent1" w:themeShade="BF"/>
          <w:kern w:val="2"/>
          <w:sz w:val="24"/>
          <w:szCs w:val="24"/>
          <w:u w:val="single"/>
        </w:rPr>
      </w:pPr>
      <w:r>
        <w:rPr>
          <w:rFonts w:ascii="宋体" w:hAnsi="宋体" w:hint="eastAsia"/>
          <w:color w:val="2F5496" w:themeColor="accent1" w:themeShade="BF"/>
          <w:kern w:val="2"/>
          <w:sz w:val="24"/>
          <w:szCs w:val="24"/>
          <w:u w:val="single"/>
        </w:rPr>
        <w:t>施工过程的计量计价审核意见时间：自接到相关资料后</w:t>
      </w:r>
      <w:r>
        <w:rPr>
          <w:rFonts w:ascii="宋体" w:hAnsi="宋体" w:hint="eastAsia"/>
          <w:b/>
          <w:bCs/>
          <w:color w:val="2F5496" w:themeColor="accent1" w:themeShade="BF"/>
          <w:kern w:val="2"/>
          <w:sz w:val="24"/>
          <w:szCs w:val="24"/>
          <w:u w:val="single"/>
        </w:rPr>
        <w:t>7天内</w:t>
      </w:r>
      <w:r>
        <w:rPr>
          <w:rFonts w:ascii="宋体" w:hAnsi="宋体" w:hint="eastAsia"/>
          <w:color w:val="2F5496" w:themeColor="accent1" w:themeShade="BF"/>
          <w:kern w:val="2"/>
          <w:sz w:val="24"/>
          <w:szCs w:val="24"/>
          <w:u w:val="single"/>
        </w:rPr>
        <w:t>提交。</w:t>
      </w:r>
    </w:p>
    <w:p w14:paraId="38BD335C" w14:textId="77777777" w:rsidR="008264B4" w:rsidRDefault="00000000">
      <w:pPr>
        <w:pStyle w:val="Normal31"/>
        <w:numPr>
          <w:ilvl w:val="0"/>
          <w:numId w:val="18"/>
        </w:numPr>
        <w:adjustRightInd w:val="0"/>
        <w:spacing w:line="360" w:lineRule="auto"/>
        <w:ind w:left="0" w:firstLineChars="200" w:firstLine="480"/>
        <w:jc w:val="left"/>
        <w:textAlignment w:val="baseline"/>
        <w:rPr>
          <w:rFonts w:ascii="宋体" w:hAnsi="宋体" w:hint="eastAsia"/>
          <w:color w:val="2F5496" w:themeColor="accent1" w:themeShade="BF"/>
          <w:kern w:val="2"/>
          <w:sz w:val="24"/>
          <w:szCs w:val="24"/>
          <w:u w:val="single"/>
        </w:rPr>
      </w:pPr>
      <w:r>
        <w:rPr>
          <w:rFonts w:ascii="宋体" w:hAnsi="宋体" w:hint="eastAsia"/>
          <w:color w:val="2F5496" w:themeColor="accent1" w:themeShade="BF"/>
          <w:kern w:val="2"/>
          <w:sz w:val="24"/>
          <w:szCs w:val="24"/>
          <w:u w:val="single"/>
        </w:rPr>
        <w:t>工程竣工结算审核时间：自接到相关资料后</w:t>
      </w:r>
      <w:r>
        <w:rPr>
          <w:rFonts w:ascii="宋体" w:hAnsi="宋体" w:hint="eastAsia"/>
          <w:b/>
          <w:bCs/>
          <w:color w:val="2F5496" w:themeColor="accent1" w:themeShade="BF"/>
          <w:kern w:val="2"/>
          <w:sz w:val="24"/>
          <w:szCs w:val="24"/>
          <w:u w:val="single"/>
        </w:rPr>
        <w:t>60天内</w:t>
      </w:r>
      <w:r>
        <w:rPr>
          <w:rFonts w:ascii="宋体" w:hAnsi="宋体" w:hint="eastAsia"/>
          <w:color w:val="2F5496" w:themeColor="accent1" w:themeShade="BF"/>
          <w:kern w:val="2"/>
          <w:sz w:val="24"/>
          <w:szCs w:val="24"/>
          <w:u w:val="single"/>
        </w:rPr>
        <w:t>提交。</w:t>
      </w:r>
    </w:p>
    <w:p w14:paraId="4D681AE6" w14:textId="77777777" w:rsidR="008264B4" w:rsidRDefault="00000000">
      <w:pPr>
        <w:pStyle w:val="Normal31"/>
        <w:numPr>
          <w:ilvl w:val="0"/>
          <w:numId w:val="18"/>
        </w:numPr>
        <w:adjustRightInd w:val="0"/>
        <w:spacing w:line="360" w:lineRule="auto"/>
        <w:ind w:left="0" w:firstLineChars="200" w:firstLine="480"/>
        <w:jc w:val="left"/>
        <w:textAlignment w:val="baseline"/>
        <w:rPr>
          <w:rFonts w:ascii="宋体" w:hAnsi="宋体" w:hint="eastAsia"/>
          <w:color w:val="2F5496" w:themeColor="accent1" w:themeShade="BF"/>
          <w:kern w:val="2"/>
          <w:sz w:val="24"/>
          <w:szCs w:val="24"/>
          <w:u w:val="single"/>
        </w:rPr>
      </w:pPr>
      <w:r>
        <w:rPr>
          <w:rFonts w:ascii="宋体" w:hAnsi="宋体" w:hint="eastAsia"/>
          <w:color w:val="2F5496" w:themeColor="accent1" w:themeShade="BF"/>
          <w:kern w:val="2"/>
          <w:sz w:val="24"/>
          <w:szCs w:val="24"/>
          <w:u w:val="single"/>
        </w:rPr>
        <w:t>上述工作时限为甲方要求的最长时限要求，具体项目时限要求由甲方根据具体的项目规模确定。上述工作时限与甲方下达的具体项目的《工程造价咨询任务书》不</w:t>
      </w:r>
      <w:r>
        <w:rPr>
          <w:rFonts w:ascii="宋体" w:hAnsi="宋体" w:hint="eastAsia"/>
          <w:color w:val="2F5496" w:themeColor="accent1" w:themeShade="BF"/>
          <w:kern w:val="2"/>
          <w:sz w:val="24"/>
          <w:szCs w:val="24"/>
          <w:u w:val="single"/>
        </w:rPr>
        <w:lastRenderedPageBreak/>
        <w:t>一致时，以具体项目的《工程造价咨询任务书》规定的时限为准。</w:t>
      </w:r>
    </w:p>
    <w:p w14:paraId="2DDCD886" w14:textId="77777777" w:rsidR="008264B4" w:rsidRDefault="00000000">
      <w:pPr>
        <w:pStyle w:val="Normal31"/>
        <w:numPr>
          <w:ilvl w:val="0"/>
          <w:numId w:val="15"/>
        </w:numPr>
        <w:adjustRightInd w:val="0"/>
        <w:spacing w:line="360" w:lineRule="auto"/>
        <w:ind w:firstLineChars="200" w:firstLine="482"/>
        <w:jc w:val="left"/>
        <w:textAlignment w:val="baseline"/>
        <w:rPr>
          <w:rFonts w:ascii="宋体" w:hAnsi="宋体" w:hint="eastAsia"/>
          <w:b/>
          <w:bCs/>
          <w:kern w:val="2"/>
          <w:sz w:val="24"/>
          <w:szCs w:val="24"/>
        </w:rPr>
      </w:pPr>
      <w:r>
        <w:rPr>
          <w:rFonts w:ascii="宋体" w:hAnsi="宋体" w:hint="eastAsia"/>
          <w:b/>
          <w:bCs/>
          <w:kern w:val="2"/>
          <w:sz w:val="24"/>
          <w:szCs w:val="24"/>
        </w:rPr>
        <w:t>成果提交数量要求</w:t>
      </w:r>
    </w:p>
    <w:p w14:paraId="0C6B66E6" w14:textId="77777777" w:rsidR="008264B4" w:rsidRDefault="00000000">
      <w:pPr>
        <w:pStyle w:val="Normal31"/>
        <w:numPr>
          <w:ilvl w:val="0"/>
          <w:numId w:val="19"/>
        </w:numPr>
        <w:adjustRightInd w:val="0"/>
        <w:spacing w:line="360" w:lineRule="auto"/>
        <w:ind w:left="0" w:firstLineChars="200" w:firstLine="480"/>
        <w:jc w:val="left"/>
        <w:textAlignment w:val="baseline"/>
        <w:rPr>
          <w:rFonts w:ascii="宋体" w:hAnsi="宋体" w:hint="eastAsia"/>
          <w:color w:val="2F5496" w:themeColor="accent1" w:themeShade="BF"/>
          <w:kern w:val="2"/>
          <w:sz w:val="24"/>
          <w:szCs w:val="24"/>
          <w:u w:val="single"/>
        </w:rPr>
      </w:pPr>
      <w:r>
        <w:rPr>
          <w:rFonts w:ascii="宋体" w:hAnsi="宋体" w:hint="eastAsia"/>
          <w:color w:val="2F5496" w:themeColor="accent1" w:themeShade="BF"/>
          <w:kern w:val="2"/>
          <w:sz w:val="24"/>
          <w:szCs w:val="24"/>
          <w:u w:val="single"/>
        </w:rPr>
        <w:t>工程概算书</w:t>
      </w:r>
      <w:r>
        <w:rPr>
          <w:rFonts w:ascii="宋体" w:hAnsi="宋体" w:hint="eastAsia"/>
          <w:b/>
          <w:bCs/>
          <w:color w:val="2F5496" w:themeColor="accent1" w:themeShade="BF"/>
          <w:kern w:val="2"/>
          <w:sz w:val="24"/>
          <w:szCs w:val="24"/>
          <w:u w:val="single"/>
        </w:rPr>
        <w:t>5份</w:t>
      </w:r>
      <w:r>
        <w:rPr>
          <w:rFonts w:ascii="宋体" w:hAnsi="宋体" w:hint="eastAsia"/>
          <w:color w:val="2F5496" w:themeColor="accent1" w:themeShade="BF"/>
          <w:kern w:val="2"/>
          <w:sz w:val="24"/>
          <w:szCs w:val="24"/>
          <w:u w:val="single"/>
        </w:rPr>
        <w:t>。</w:t>
      </w:r>
    </w:p>
    <w:p w14:paraId="0F572D58" w14:textId="77777777" w:rsidR="008264B4" w:rsidRDefault="00000000">
      <w:pPr>
        <w:pStyle w:val="Normal31"/>
        <w:numPr>
          <w:ilvl w:val="0"/>
          <w:numId w:val="19"/>
        </w:numPr>
        <w:adjustRightInd w:val="0"/>
        <w:spacing w:line="360" w:lineRule="auto"/>
        <w:ind w:left="0" w:firstLineChars="200" w:firstLine="480"/>
        <w:jc w:val="left"/>
        <w:textAlignment w:val="baseline"/>
        <w:rPr>
          <w:rFonts w:ascii="宋体" w:hAnsi="宋体" w:hint="eastAsia"/>
          <w:color w:val="2F5496" w:themeColor="accent1" w:themeShade="BF"/>
          <w:kern w:val="2"/>
          <w:sz w:val="24"/>
          <w:szCs w:val="24"/>
          <w:u w:val="single"/>
        </w:rPr>
      </w:pPr>
      <w:r>
        <w:rPr>
          <w:rFonts w:ascii="宋体" w:hAnsi="宋体" w:hint="eastAsia"/>
          <w:color w:val="2F5496" w:themeColor="accent1" w:themeShade="BF"/>
          <w:kern w:val="2"/>
          <w:sz w:val="24"/>
          <w:szCs w:val="24"/>
          <w:u w:val="single"/>
        </w:rPr>
        <w:t>概算分析报告书</w:t>
      </w:r>
      <w:r>
        <w:rPr>
          <w:rFonts w:ascii="宋体" w:hAnsi="宋体" w:hint="eastAsia"/>
          <w:b/>
          <w:bCs/>
          <w:color w:val="2F5496" w:themeColor="accent1" w:themeShade="BF"/>
          <w:kern w:val="2"/>
          <w:sz w:val="24"/>
          <w:szCs w:val="24"/>
          <w:u w:val="single"/>
        </w:rPr>
        <w:t>3份</w:t>
      </w:r>
      <w:r>
        <w:rPr>
          <w:rFonts w:ascii="宋体" w:hAnsi="宋体" w:hint="eastAsia"/>
          <w:color w:val="2F5496" w:themeColor="accent1" w:themeShade="BF"/>
          <w:kern w:val="2"/>
          <w:sz w:val="24"/>
          <w:szCs w:val="24"/>
          <w:u w:val="single"/>
        </w:rPr>
        <w:t>。</w:t>
      </w:r>
    </w:p>
    <w:p w14:paraId="1E734DC1" w14:textId="77777777" w:rsidR="008264B4" w:rsidRDefault="00000000">
      <w:pPr>
        <w:pStyle w:val="Normal31"/>
        <w:numPr>
          <w:ilvl w:val="0"/>
          <w:numId w:val="19"/>
        </w:numPr>
        <w:adjustRightInd w:val="0"/>
        <w:spacing w:line="360" w:lineRule="auto"/>
        <w:ind w:left="0" w:firstLineChars="200" w:firstLine="480"/>
        <w:jc w:val="left"/>
        <w:textAlignment w:val="baseline"/>
        <w:rPr>
          <w:rFonts w:ascii="宋体" w:hAnsi="宋体" w:hint="eastAsia"/>
          <w:color w:val="2F5496" w:themeColor="accent1" w:themeShade="BF"/>
          <w:kern w:val="2"/>
          <w:sz w:val="24"/>
          <w:szCs w:val="24"/>
          <w:u w:val="single"/>
        </w:rPr>
      </w:pPr>
      <w:r>
        <w:rPr>
          <w:rFonts w:ascii="宋体" w:hAnsi="宋体" w:hint="eastAsia"/>
          <w:color w:val="2F5496" w:themeColor="accent1" w:themeShade="BF"/>
          <w:kern w:val="2"/>
          <w:sz w:val="24"/>
          <w:szCs w:val="24"/>
          <w:u w:val="single"/>
        </w:rPr>
        <w:t>工程预算书</w:t>
      </w:r>
      <w:r>
        <w:rPr>
          <w:rFonts w:ascii="宋体" w:hAnsi="宋体" w:hint="eastAsia"/>
          <w:b/>
          <w:bCs/>
          <w:color w:val="2F5496" w:themeColor="accent1" w:themeShade="BF"/>
          <w:kern w:val="2"/>
          <w:sz w:val="24"/>
          <w:szCs w:val="24"/>
          <w:u w:val="single"/>
        </w:rPr>
        <w:t>5份</w:t>
      </w:r>
      <w:r>
        <w:rPr>
          <w:rFonts w:ascii="宋体" w:hAnsi="宋体" w:hint="eastAsia"/>
          <w:color w:val="2F5496" w:themeColor="accent1" w:themeShade="BF"/>
          <w:kern w:val="2"/>
          <w:sz w:val="24"/>
          <w:szCs w:val="24"/>
          <w:u w:val="single"/>
        </w:rPr>
        <w:t>。</w:t>
      </w:r>
    </w:p>
    <w:p w14:paraId="487AB536" w14:textId="77777777" w:rsidR="008264B4" w:rsidRDefault="00000000">
      <w:pPr>
        <w:pStyle w:val="Normal31"/>
        <w:numPr>
          <w:ilvl w:val="0"/>
          <w:numId w:val="19"/>
        </w:numPr>
        <w:adjustRightInd w:val="0"/>
        <w:spacing w:line="360" w:lineRule="auto"/>
        <w:ind w:left="0" w:firstLineChars="200" w:firstLine="480"/>
        <w:jc w:val="left"/>
        <w:textAlignment w:val="baseline"/>
        <w:rPr>
          <w:rFonts w:ascii="宋体" w:hAnsi="宋体" w:hint="eastAsia"/>
          <w:color w:val="2F5496" w:themeColor="accent1" w:themeShade="BF"/>
          <w:kern w:val="2"/>
          <w:sz w:val="24"/>
          <w:szCs w:val="24"/>
          <w:u w:val="single"/>
        </w:rPr>
      </w:pPr>
      <w:r>
        <w:rPr>
          <w:rFonts w:ascii="宋体" w:hAnsi="宋体" w:hint="eastAsia"/>
          <w:color w:val="2F5496" w:themeColor="accent1" w:themeShade="BF"/>
          <w:kern w:val="2"/>
          <w:sz w:val="24"/>
          <w:szCs w:val="24"/>
          <w:u w:val="single"/>
        </w:rPr>
        <w:t>工程量计算底稿</w:t>
      </w:r>
      <w:r>
        <w:rPr>
          <w:rFonts w:ascii="宋体" w:hAnsi="宋体" w:hint="eastAsia"/>
          <w:b/>
          <w:bCs/>
          <w:color w:val="2F5496" w:themeColor="accent1" w:themeShade="BF"/>
          <w:kern w:val="2"/>
          <w:sz w:val="24"/>
          <w:szCs w:val="24"/>
          <w:u w:val="single"/>
        </w:rPr>
        <w:t>2份</w:t>
      </w:r>
      <w:r>
        <w:rPr>
          <w:rFonts w:ascii="宋体" w:hAnsi="宋体" w:hint="eastAsia"/>
          <w:color w:val="2F5496" w:themeColor="accent1" w:themeShade="BF"/>
          <w:kern w:val="2"/>
          <w:sz w:val="24"/>
          <w:szCs w:val="24"/>
          <w:u w:val="single"/>
        </w:rPr>
        <w:t>。</w:t>
      </w:r>
    </w:p>
    <w:p w14:paraId="2686B920" w14:textId="77777777" w:rsidR="008264B4" w:rsidRDefault="00000000">
      <w:pPr>
        <w:pStyle w:val="Normal31"/>
        <w:numPr>
          <w:ilvl w:val="0"/>
          <w:numId w:val="19"/>
        </w:numPr>
        <w:adjustRightInd w:val="0"/>
        <w:spacing w:line="360" w:lineRule="auto"/>
        <w:ind w:left="0" w:firstLineChars="200" w:firstLine="480"/>
        <w:jc w:val="left"/>
        <w:textAlignment w:val="baseline"/>
        <w:rPr>
          <w:rFonts w:ascii="宋体" w:hAnsi="宋体" w:hint="eastAsia"/>
          <w:color w:val="2F5496" w:themeColor="accent1" w:themeShade="BF"/>
          <w:kern w:val="2"/>
          <w:sz w:val="24"/>
          <w:szCs w:val="24"/>
          <w:u w:val="single"/>
        </w:rPr>
      </w:pPr>
      <w:r>
        <w:rPr>
          <w:rFonts w:ascii="宋体" w:hAnsi="宋体" w:hint="eastAsia"/>
          <w:color w:val="2F5496" w:themeColor="accent1" w:themeShade="BF"/>
          <w:kern w:val="2"/>
          <w:sz w:val="24"/>
          <w:szCs w:val="24"/>
          <w:u w:val="single"/>
        </w:rPr>
        <w:t>工程量清单</w:t>
      </w:r>
      <w:r>
        <w:rPr>
          <w:rFonts w:ascii="宋体" w:hAnsi="宋体" w:hint="eastAsia"/>
          <w:b/>
          <w:bCs/>
          <w:color w:val="2F5496" w:themeColor="accent1" w:themeShade="BF"/>
          <w:kern w:val="2"/>
          <w:sz w:val="24"/>
          <w:szCs w:val="24"/>
          <w:u w:val="single"/>
        </w:rPr>
        <w:t>3份</w:t>
      </w:r>
      <w:r>
        <w:rPr>
          <w:rFonts w:ascii="宋体" w:hAnsi="宋体" w:hint="eastAsia"/>
          <w:color w:val="2F5496" w:themeColor="accent1" w:themeShade="BF"/>
          <w:kern w:val="2"/>
          <w:sz w:val="24"/>
          <w:szCs w:val="24"/>
          <w:u w:val="single"/>
        </w:rPr>
        <w:t>。</w:t>
      </w:r>
    </w:p>
    <w:p w14:paraId="1978D8AB" w14:textId="77777777" w:rsidR="008264B4" w:rsidRDefault="00000000">
      <w:pPr>
        <w:pStyle w:val="Normal31"/>
        <w:numPr>
          <w:ilvl w:val="0"/>
          <w:numId w:val="19"/>
        </w:numPr>
        <w:adjustRightInd w:val="0"/>
        <w:spacing w:line="360" w:lineRule="auto"/>
        <w:ind w:left="0" w:firstLineChars="200" w:firstLine="480"/>
        <w:jc w:val="left"/>
        <w:textAlignment w:val="baseline"/>
        <w:rPr>
          <w:rFonts w:ascii="宋体" w:hAnsi="宋体" w:hint="eastAsia"/>
          <w:color w:val="2F5496" w:themeColor="accent1" w:themeShade="BF"/>
          <w:kern w:val="2"/>
          <w:sz w:val="24"/>
          <w:szCs w:val="24"/>
          <w:u w:val="single"/>
        </w:rPr>
      </w:pPr>
      <w:r>
        <w:rPr>
          <w:rFonts w:ascii="宋体" w:hAnsi="宋体" w:hint="eastAsia"/>
          <w:color w:val="2F5496" w:themeColor="accent1" w:themeShade="BF"/>
          <w:kern w:val="2"/>
          <w:sz w:val="24"/>
          <w:szCs w:val="24"/>
          <w:u w:val="single"/>
        </w:rPr>
        <w:t>招标控制价</w:t>
      </w:r>
      <w:r>
        <w:rPr>
          <w:rFonts w:ascii="宋体" w:hAnsi="宋体" w:hint="eastAsia"/>
          <w:b/>
          <w:bCs/>
          <w:color w:val="2F5496" w:themeColor="accent1" w:themeShade="BF"/>
          <w:kern w:val="2"/>
          <w:sz w:val="24"/>
          <w:szCs w:val="24"/>
          <w:u w:val="single"/>
        </w:rPr>
        <w:t>3份</w:t>
      </w:r>
      <w:r>
        <w:rPr>
          <w:rFonts w:ascii="宋体" w:hAnsi="宋体" w:hint="eastAsia"/>
          <w:color w:val="2F5496" w:themeColor="accent1" w:themeShade="BF"/>
          <w:kern w:val="2"/>
          <w:sz w:val="24"/>
          <w:szCs w:val="24"/>
          <w:u w:val="single"/>
        </w:rPr>
        <w:t>。招标控制价应</w:t>
      </w:r>
      <w:proofErr w:type="gramStart"/>
      <w:r>
        <w:rPr>
          <w:rFonts w:ascii="宋体" w:hAnsi="宋体" w:hint="eastAsia"/>
          <w:color w:val="2F5496" w:themeColor="accent1" w:themeShade="BF"/>
          <w:kern w:val="2"/>
          <w:sz w:val="24"/>
          <w:szCs w:val="24"/>
          <w:u w:val="single"/>
        </w:rPr>
        <w:t>附项目</w:t>
      </w:r>
      <w:proofErr w:type="gramEnd"/>
      <w:r>
        <w:rPr>
          <w:rFonts w:ascii="宋体" w:hAnsi="宋体" w:hint="eastAsia"/>
          <w:color w:val="2F5496" w:themeColor="accent1" w:themeShade="BF"/>
          <w:kern w:val="2"/>
          <w:sz w:val="24"/>
          <w:szCs w:val="24"/>
          <w:u w:val="single"/>
        </w:rPr>
        <w:t>综合单价分析表、措施项目分析表、主要材料数量及价格（参考价格）清单及定价依据、主要设备数量及价格（参考价格）清单及定价依据、标准工期计算书。</w:t>
      </w:r>
    </w:p>
    <w:p w14:paraId="4C1CDC01" w14:textId="77777777" w:rsidR="008264B4" w:rsidRDefault="00000000">
      <w:pPr>
        <w:pStyle w:val="Normal31"/>
        <w:numPr>
          <w:ilvl w:val="0"/>
          <w:numId w:val="19"/>
        </w:numPr>
        <w:adjustRightInd w:val="0"/>
        <w:spacing w:line="360" w:lineRule="auto"/>
        <w:ind w:left="0" w:firstLineChars="200" w:firstLine="480"/>
        <w:jc w:val="left"/>
        <w:textAlignment w:val="baseline"/>
        <w:rPr>
          <w:rFonts w:ascii="宋体" w:hAnsi="宋体" w:hint="eastAsia"/>
          <w:color w:val="2F5496" w:themeColor="accent1" w:themeShade="BF"/>
          <w:kern w:val="2"/>
          <w:sz w:val="24"/>
          <w:szCs w:val="24"/>
          <w:u w:val="single"/>
        </w:rPr>
      </w:pPr>
      <w:r>
        <w:rPr>
          <w:rFonts w:ascii="宋体" w:hAnsi="宋体" w:hint="eastAsia"/>
          <w:color w:val="2F5496" w:themeColor="accent1" w:themeShade="BF"/>
          <w:kern w:val="2"/>
          <w:sz w:val="24"/>
          <w:szCs w:val="24"/>
          <w:u w:val="single"/>
        </w:rPr>
        <w:t>招标控制</w:t>
      </w:r>
      <w:proofErr w:type="gramStart"/>
      <w:r>
        <w:rPr>
          <w:rFonts w:ascii="宋体" w:hAnsi="宋体" w:hint="eastAsia"/>
          <w:color w:val="2F5496" w:themeColor="accent1" w:themeShade="BF"/>
          <w:kern w:val="2"/>
          <w:sz w:val="24"/>
          <w:szCs w:val="24"/>
          <w:u w:val="single"/>
        </w:rPr>
        <w:t>价分析</w:t>
      </w:r>
      <w:proofErr w:type="gramEnd"/>
      <w:r>
        <w:rPr>
          <w:rFonts w:ascii="宋体" w:hAnsi="宋体" w:hint="eastAsia"/>
          <w:color w:val="2F5496" w:themeColor="accent1" w:themeShade="BF"/>
          <w:kern w:val="2"/>
          <w:sz w:val="24"/>
          <w:szCs w:val="24"/>
          <w:u w:val="single"/>
        </w:rPr>
        <w:t>报告书</w:t>
      </w:r>
      <w:r>
        <w:rPr>
          <w:rFonts w:ascii="宋体" w:hAnsi="宋体" w:hint="eastAsia"/>
          <w:b/>
          <w:bCs/>
          <w:color w:val="2F5496" w:themeColor="accent1" w:themeShade="BF"/>
          <w:kern w:val="2"/>
          <w:sz w:val="24"/>
          <w:szCs w:val="24"/>
          <w:u w:val="single"/>
        </w:rPr>
        <w:t>3份</w:t>
      </w:r>
      <w:r>
        <w:rPr>
          <w:rFonts w:ascii="宋体" w:hAnsi="宋体" w:hint="eastAsia"/>
          <w:color w:val="2F5496" w:themeColor="accent1" w:themeShade="BF"/>
          <w:kern w:val="2"/>
          <w:sz w:val="24"/>
          <w:szCs w:val="24"/>
          <w:u w:val="single"/>
        </w:rPr>
        <w:t>。</w:t>
      </w:r>
    </w:p>
    <w:p w14:paraId="0A3101EF" w14:textId="77777777" w:rsidR="008264B4" w:rsidRDefault="00000000">
      <w:pPr>
        <w:pStyle w:val="Normal31"/>
        <w:numPr>
          <w:ilvl w:val="0"/>
          <w:numId w:val="19"/>
        </w:numPr>
        <w:adjustRightInd w:val="0"/>
        <w:spacing w:line="360" w:lineRule="auto"/>
        <w:ind w:left="0" w:firstLineChars="200" w:firstLine="480"/>
        <w:jc w:val="left"/>
        <w:textAlignment w:val="baseline"/>
        <w:rPr>
          <w:rFonts w:ascii="宋体" w:hAnsi="宋体" w:hint="eastAsia"/>
          <w:color w:val="2F5496" w:themeColor="accent1" w:themeShade="BF"/>
          <w:kern w:val="2"/>
          <w:sz w:val="24"/>
          <w:szCs w:val="24"/>
          <w:u w:val="single"/>
        </w:rPr>
      </w:pPr>
      <w:r>
        <w:rPr>
          <w:rFonts w:ascii="宋体" w:hAnsi="宋体" w:hint="eastAsia"/>
          <w:color w:val="2F5496" w:themeColor="accent1" w:themeShade="BF"/>
          <w:kern w:val="2"/>
          <w:sz w:val="24"/>
          <w:szCs w:val="24"/>
          <w:u w:val="single"/>
        </w:rPr>
        <w:t>中标人商务标复核分析报告</w:t>
      </w:r>
      <w:r>
        <w:rPr>
          <w:rFonts w:ascii="宋体" w:hAnsi="宋体" w:hint="eastAsia"/>
          <w:b/>
          <w:bCs/>
          <w:color w:val="2F5496" w:themeColor="accent1" w:themeShade="BF"/>
          <w:kern w:val="2"/>
          <w:sz w:val="24"/>
          <w:szCs w:val="24"/>
          <w:u w:val="single"/>
        </w:rPr>
        <w:t>3份</w:t>
      </w:r>
      <w:r>
        <w:rPr>
          <w:rFonts w:ascii="宋体" w:hAnsi="宋体" w:hint="eastAsia"/>
          <w:color w:val="2F5496" w:themeColor="accent1" w:themeShade="BF"/>
          <w:kern w:val="2"/>
          <w:sz w:val="24"/>
          <w:szCs w:val="24"/>
          <w:u w:val="single"/>
        </w:rPr>
        <w:t>。</w:t>
      </w:r>
    </w:p>
    <w:p w14:paraId="1523F310" w14:textId="77777777" w:rsidR="008264B4" w:rsidRDefault="00000000">
      <w:pPr>
        <w:pStyle w:val="Normal31"/>
        <w:numPr>
          <w:ilvl w:val="0"/>
          <w:numId w:val="19"/>
        </w:numPr>
        <w:adjustRightInd w:val="0"/>
        <w:spacing w:line="360" w:lineRule="auto"/>
        <w:ind w:left="0" w:firstLineChars="200" w:firstLine="480"/>
        <w:jc w:val="left"/>
        <w:textAlignment w:val="baseline"/>
        <w:rPr>
          <w:rFonts w:ascii="宋体" w:hAnsi="宋体" w:hint="eastAsia"/>
          <w:color w:val="2F5496" w:themeColor="accent1" w:themeShade="BF"/>
          <w:kern w:val="2"/>
          <w:sz w:val="24"/>
          <w:szCs w:val="24"/>
          <w:u w:val="single"/>
        </w:rPr>
      </w:pPr>
      <w:r>
        <w:rPr>
          <w:rFonts w:ascii="宋体" w:hAnsi="宋体" w:hint="eastAsia"/>
          <w:color w:val="2F5496" w:themeColor="accent1" w:themeShade="BF"/>
          <w:kern w:val="2"/>
          <w:sz w:val="24"/>
          <w:szCs w:val="24"/>
          <w:u w:val="single"/>
        </w:rPr>
        <w:t>暂定价及无</w:t>
      </w:r>
      <w:proofErr w:type="gramStart"/>
      <w:r>
        <w:rPr>
          <w:rFonts w:ascii="宋体" w:hAnsi="宋体" w:hint="eastAsia"/>
          <w:color w:val="2F5496" w:themeColor="accent1" w:themeShade="BF"/>
          <w:kern w:val="2"/>
          <w:sz w:val="24"/>
          <w:szCs w:val="24"/>
          <w:u w:val="single"/>
        </w:rPr>
        <w:t>信息价材料</w:t>
      </w:r>
      <w:proofErr w:type="gramEnd"/>
      <w:r>
        <w:rPr>
          <w:rFonts w:ascii="宋体" w:hAnsi="宋体" w:hint="eastAsia"/>
          <w:color w:val="2F5496" w:themeColor="accent1" w:themeShade="BF"/>
          <w:kern w:val="2"/>
          <w:sz w:val="24"/>
          <w:szCs w:val="24"/>
          <w:u w:val="single"/>
        </w:rPr>
        <w:t>设备询价定价报告</w:t>
      </w:r>
      <w:r>
        <w:rPr>
          <w:rFonts w:ascii="宋体" w:hAnsi="宋体" w:hint="eastAsia"/>
          <w:b/>
          <w:bCs/>
          <w:color w:val="2F5496" w:themeColor="accent1" w:themeShade="BF"/>
          <w:kern w:val="2"/>
          <w:sz w:val="24"/>
          <w:szCs w:val="24"/>
          <w:u w:val="single"/>
        </w:rPr>
        <w:t>3份</w:t>
      </w:r>
      <w:r>
        <w:rPr>
          <w:rFonts w:ascii="宋体" w:hAnsi="宋体" w:hint="eastAsia"/>
          <w:color w:val="2F5496" w:themeColor="accent1" w:themeShade="BF"/>
          <w:kern w:val="2"/>
          <w:sz w:val="24"/>
          <w:szCs w:val="24"/>
          <w:u w:val="single"/>
        </w:rPr>
        <w:t>。</w:t>
      </w:r>
    </w:p>
    <w:p w14:paraId="1F3059FF" w14:textId="77777777" w:rsidR="008264B4" w:rsidRDefault="00000000">
      <w:pPr>
        <w:pStyle w:val="Normal31"/>
        <w:numPr>
          <w:ilvl w:val="0"/>
          <w:numId w:val="19"/>
        </w:numPr>
        <w:adjustRightInd w:val="0"/>
        <w:spacing w:line="360" w:lineRule="auto"/>
        <w:ind w:left="0" w:firstLineChars="200" w:firstLine="480"/>
        <w:jc w:val="left"/>
        <w:textAlignment w:val="baseline"/>
        <w:rPr>
          <w:rFonts w:ascii="宋体" w:hAnsi="宋体" w:hint="eastAsia"/>
          <w:color w:val="2F5496" w:themeColor="accent1" w:themeShade="BF"/>
          <w:kern w:val="2"/>
          <w:sz w:val="24"/>
          <w:szCs w:val="24"/>
          <w:u w:val="single"/>
        </w:rPr>
      </w:pPr>
      <w:r>
        <w:rPr>
          <w:rFonts w:ascii="宋体" w:hAnsi="宋体" w:hint="eastAsia"/>
          <w:color w:val="2F5496" w:themeColor="accent1" w:themeShade="BF"/>
          <w:kern w:val="2"/>
          <w:sz w:val="24"/>
          <w:szCs w:val="24"/>
          <w:u w:val="single"/>
        </w:rPr>
        <w:t>工程变更及现场签证计量、计价报告</w:t>
      </w:r>
      <w:r>
        <w:rPr>
          <w:rFonts w:ascii="宋体" w:hAnsi="宋体" w:hint="eastAsia"/>
          <w:b/>
          <w:bCs/>
          <w:color w:val="2F5496" w:themeColor="accent1" w:themeShade="BF"/>
          <w:kern w:val="2"/>
          <w:sz w:val="24"/>
          <w:szCs w:val="24"/>
          <w:u w:val="single"/>
        </w:rPr>
        <w:t>3份</w:t>
      </w:r>
      <w:r>
        <w:rPr>
          <w:rFonts w:ascii="宋体" w:hAnsi="宋体" w:hint="eastAsia"/>
          <w:color w:val="2F5496" w:themeColor="accent1" w:themeShade="BF"/>
          <w:kern w:val="2"/>
          <w:sz w:val="24"/>
          <w:szCs w:val="24"/>
          <w:u w:val="single"/>
        </w:rPr>
        <w:t>。</w:t>
      </w:r>
    </w:p>
    <w:p w14:paraId="1CF9536C" w14:textId="77777777" w:rsidR="008264B4" w:rsidRDefault="00000000">
      <w:pPr>
        <w:pStyle w:val="Normal31"/>
        <w:numPr>
          <w:ilvl w:val="0"/>
          <w:numId w:val="19"/>
        </w:numPr>
        <w:adjustRightInd w:val="0"/>
        <w:spacing w:line="360" w:lineRule="auto"/>
        <w:ind w:left="0" w:firstLineChars="200" w:firstLine="480"/>
        <w:jc w:val="left"/>
        <w:textAlignment w:val="baseline"/>
        <w:rPr>
          <w:rFonts w:ascii="宋体" w:hAnsi="宋体" w:hint="eastAsia"/>
          <w:color w:val="2F5496" w:themeColor="accent1" w:themeShade="BF"/>
          <w:kern w:val="2"/>
          <w:sz w:val="24"/>
          <w:szCs w:val="24"/>
          <w:u w:val="single"/>
        </w:rPr>
      </w:pPr>
      <w:r>
        <w:rPr>
          <w:rFonts w:ascii="宋体" w:hAnsi="宋体" w:hint="eastAsia"/>
          <w:color w:val="2F5496" w:themeColor="accent1" w:themeShade="BF"/>
          <w:kern w:val="2"/>
          <w:sz w:val="24"/>
          <w:szCs w:val="24"/>
          <w:u w:val="single"/>
        </w:rPr>
        <w:t>工程结算书</w:t>
      </w:r>
      <w:r>
        <w:rPr>
          <w:rFonts w:ascii="宋体" w:hAnsi="宋体" w:hint="eastAsia"/>
          <w:b/>
          <w:bCs/>
          <w:color w:val="2F5496" w:themeColor="accent1" w:themeShade="BF"/>
          <w:kern w:val="2"/>
          <w:sz w:val="24"/>
          <w:szCs w:val="24"/>
          <w:u w:val="single"/>
        </w:rPr>
        <w:t>5份</w:t>
      </w:r>
      <w:r>
        <w:rPr>
          <w:rFonts w:ascii="宋体" w:hAnsi="宋体" w:hint="eastAsia"/>
          <w:color w:val="2F5496" w:themeColor="accent1" w:themeShade="BF"/>
          <w:kern w:val="2"/>
          <w:sz w:val="24"/>
          <w:szCs w:val="24"/>
          <w:u w:val="single"/>
        </w:rPr>
        <w:t>。</w:t>
      </w:r>
    </w:p>
    <w:p w14:paraId="24020A29" w14:textId="77777777" w:rsidR="008264B4" w:rsidRDefault="00000000">
      <w:pPr>
        <w:pStyle w:val="Normal31"/>
        <w:numPr>
          <w:ilvl w:val="0"/>
          <w:numId w:val="19"/>
        </w:numPr>
        <w:adjustRightInd w:val="0"/>
        <w:spacing w:line="360" w:lineRule="auto"/>
        <w:ind w:left="0" w:firstLineChars="200" w:firstLine="480"/>
        <w:jc w:val="left"/>
        <w:textAlignment w:val="baseline"/>
        <w:rPr>
          <w:rFonts w:ascii="宋体" w:hAnsi="宋体" w:hint="eastAsia"/>
          <w:color w:val="2F5496" w:themeColor="accent1" w:themeShade="BF"/>
          <w:kern w:val="2"/>
          <w:sz w:val="24"/>
          <w:szCs w:val="24"/>
          <w:u w:val="single"/>
        </w:rPr>
      </w:pPr>
      <w:r>
        <w:rPr>
          <w:rFonts w:ascii="宋体" w:hAnsi="宋体" w:hint="eastAsia"/>
          <w:color w:val="2F5496" w:themeColor="accent1" w:themeShade="BF"/>
          <w:kern w:val="2"/>
          <w:sz w:val="24"/>
          <w:szCs w:val="24"/>
          <w:u w:val="single"/>
        </w:rPr>
        <w:t>结算分析报告书</w:t>
      </w:r>
      <w:r>
        <w:rPr>
          <w:rFonts w:ascii="宋体" w:hAnsi="宋体" w:hint="eastAsia"/>
          <w:b/>
          <w:bCs/>
          <w:color w:val="2F5496" w:themeColor="accent1" w:themeShade="BF"/>
          <w:kern w:val="2"/>
          <w:sz w:val="24"/>
          <w:szCs w:val="24"/>
          <w:u w:val="single"/>
        </w:rPr>
        <w:t>3份</w:t>
      </w:r>
      <w:r>
        <w:rPr>
          <w:rFonts w:ascii="宋体" w:hAnsi="宋体" w:hint="eastAsia"/>
          <w:color w:val="2F5496" w:themeColor="accent1" w:themeShade="BF"/>
          <w:kern w:val="2"/>
          <w:sz w:val="24"/>
          <w:szCs w:val="24"/>
          <w:u w:val="single"/>
        </w:rPr>
        <w:t>。</w:t>
      </w:r>
    </w:p>
    <w:p w14:paraId="7D4C9C02" w14:textId="77777777" w:rsidR="008264B4" w:rsidRDefault="00000000">
      <w:pPr>
        <w:pStyle w:val="Normal31"/>
        <w:numPr>
          <w:ilvl w:val="0"/>
          <w:numId w:val="19"/>
        </w:numPr>
        <w:adjustRightInd w:val="0"/>
        <w:spacing w:line="360" w:lineRule="auto"/>
        <w:ind w:left="0" w:firstLineChars="200" w:firstLine="480"/>
        <w:jc w:val="left"/>
        <w:textAlignment w:val="baseline"/>
        <w:rPr>
          <w:rFonts w:ascii="宋体" w:hAnsi="宋体" w:hint="eastAsia"/>
          <w:color w:val="2F5496" w:themeColor="accent1" w:themeShade="BF"/>
          <w:kern w:val="2"/>
          <w:sz w:val="24"/>
          <w:szCs w:val="24"/>
          <w:u w:val="single"/>
        </w:rPr>
      </w:pPr>
      <w:r>
        <w:rPr>
          <w:rFonts w:ascii="宋体" w:hAnsi="宋体" w:hint="eastAsia"/>
          <w:color w:val="2F5496" w:themeColor="accent1" w:themeShade="BF"/>
          <w:kern w:val="2"/>
          <w:sz w:val="24"/>
          <w:szCs w:val="24"/>
          <w:u w:val="single"/>
        </w:rPr>
        <w:t>经济技术指标分析报告</w:t>
      </w:r>
      <w:r>
        <w:rPr>
          <w:rFonts w:ascii="宋体" w:hAnsi="宋体" w:hint="eastAsia"/>
          <w:b/>
          <w:bCs/>
          <w:color w:val="2F5496" w:themeColor="accent1" w:themeShade="BF"/>
          <w:kern w:val="2"/>
          <w:sz w:val="24"/>
          <w:szCs w:val="24"/>
          <w:u w:val="single"/>
        </w:rPr>
        <w:t>3份</w:t>
      </w:r>
      <w:r>
        <w:rPr>
          <w:rFonts w:ascii="宋体" w:hAnsi="宋体" w:hint="eastAsia"/>
          <w:color w:val="2F5496" w:themeColor="accent1" w:themeShade="BF"/>
          <w:kern w:val="2"/>
          <w:sz w:val="24"/>
          <w:szCs w:val="24"/>
          <w:u w:val="single"/>
        </w:rPr>
        <w:t>。</w:t>
      </w:r>
    </w:p>
    <w:p w14:paraId="7F0A061D" w14:textId="77777777" w:rsidR="008264B4" w:rsidRDefault="00000000">
      <w:pPr>
        <w:pStyle w:val="Normal31"/>
        <w:numPr>
          <w:ilvl w:val="0"/>
          <w:numId w:val="19"/>
        </w:numPr>
        <w:adjustRightInd w:val="0"/>
        <w:spacing w:line="360" w:lineRule="auto"/>
        <w:ind w:left="0" w:firstLineChars="200" w:firstLine="480"/>
        <w:jc w:val="left"/>
        <w:textAlignment w:val="baseline"/>
        <w:rPr>
          <w:rFonts w:ascii="宋体" w:hAnsi="宋体" w:hint="eastAsia"/>
          <w:color w:val="2F5496" w:themeColor="accent1" w:themeShade="BF"/>
          <w:kern w:val="2"/>
          <w:sz w:val="24"/>
          <w:szCs w:val="24"/>
          <w:u w:val="single"/>
        </w:rPr>
      </w:pPr>
      <w:r>
        <w:rPr>
          <w:rFonts w:ascii="宋体" w:hAnsi="宋体" w:hint="eastAsia"/>
          <w:color w:val="2F5496" w:themeColor="accent1" w:themeShade="BF"/>
          <w:kern w:val="2"/>
          <w:sz w:val="24"/>
          <w:szCs w:val="24"/>
          <w:u w:val="single"/>
        </w:rPr>
        <w:t>以上文件均应提供电脑软盘或光盘各</w:t>
      </w:r>
      <w:r>
        <w:rPr>
          <w:rFonts w:ascii="宋体" w:hAnsi="宋体" w:hint="eastAsia"/>
          <w:b/>
          <w:bCs/>
          <w:color w:val="2F5496" w:themeColor="accent1" w:themeShade="BF"/>
          <w:kern w:val="2"/>
          <w:sz w:val="24"/>
          <w:szCs w:val="24"/>
          <w:u w:val="single"/>
        </w:rPr>
        <w:t>2张</w:t>
      </w:r>
      <w:r>
        <w:rPr>
          <w:rFonts w:ascii="宋体" w:hAnsi="宋体" w:hint="eastAsia"/>
          <w:color w:val="2F5496" w:themeColor="accent1" w:themeShade="BF"/>
          <w:kern w:val="2"/>
          <w:sz w:val="24"/>
          <w:szCs w:val="24"/>
          <w:u w:val="single"/>
        </w:rPr>
        <w:t>。</w:t>
      </w:r>
    </w:p>
    <w:p w14:paraId="3E997D72" w14:textId="77777777" w:rsidR="008264B4" w:rsidRDefault="00000000">
      <w:pPr>
        <w:pStyle w:val="Normal31"/>
        <w:numPr>
          <w:ilvl w:val="0"/>
          <w:numId w:val="19"/>
        </w:numPr>
        <w:adjustRightInd w:val="0"/>
        <w:spacing w:line="360" w:lineRule="auto"/>
        <w:ind w:left="0" w:firstLineChars="200" w:firstLine="480"/>
        <w:jc w:val="left"/>
        <w:textAlignment w:val="baseline"/>
        <w:rPr>
          <w:rFonts w:ascii="宋体" w:hAnsi="宋体" w:hint="eastAsia"/>
          <w:color w:val="2F5496" w:themeColor="accent1" w:themeShade="BF"/>
          <w:kern w:val="2"/>
          <w:sz w:val="24"/>
          <w:szCs w:val="24"/>
          <w:u w:val="single"/>
        </w:rPr>
      </w:pPr>
      <w:r>
        <w:rPr>
          <w:rFonts w:ascii="宋体" w:hAnsi="宋体" w:hint="eastAsia"/>
          <w:color w:val="2F5496" w:themeColor="accent1" w:themeShade="BF"/>
          <w:kern w:val="2"/>
          <w:sz w:val="24"/>
          <w:szCs w:val="24"/>
          <w:u w:val="single"/>
        </w:rPr>
        <w:t>其他政府代建项目需要的成果文件。</w:t>
      </w:r>
    </w:p>
    <w:bookmarkEnd w:id="4"/>
    <w:p w14:paraId="216E6272" w14:textId="77777777" w:rsidR="008264B4" w:rsidRDefault="00000000">
      <w:pPr>
        <w:pStyle w:val="afff8"/>
        <w:numPr>
          <w:ilvl w:val="0"/>
          <w:numId w:val="11"/>
        </w:numPr>
        <w:snapToGrid w:val="0"/>
        <w:spacing w:beforeLines="50" w:before="120" w:line="360" w:lineRule="auto"/>
        <w:ind w:left="0" w:firstLine="482"/>
        <w:rPr>
          <w:rFonts w:ascii="宋体" w:hAnsi="宋体" w:hint="eastAsia"/>
          <w:b/>
          <w:kern w:val="2"/>
          <w:sz w:val="24"/>
          <w:szCs w:val="24"/>
        </w:rPr>
      </w:pPr>
      <w:r>
        <w:rPr>
          <w:rFonts w:ascii="宋体" w:hAnsi="宋体" w:hint="eastAsia"/>
          <w:b/>
          <w:kern w:val="2"/>
          <w:sz w:val="24"/>
          <w:szCs w:val="24"/>
        </w:rPr>
        <w:t>价格确定及支付原则</w:t>
      </w:r>
    </w:p>
    <w:p w14:paraId="22C375B3" w14:textId="77777777" w:rsidR="008264B4" w:rsidRDefault="00000000">
      <w:pPr>
        <w:pStyle w:val="afff8"/>
        <w:numPr>
          <w:ilvl w:val="0"/>
          <w:numId w:val="20"/>
        </w:numPr>
        <w:spacing w:line="360" w:lineRule="auto"/>
        <w:ind w:left="0" w:firstLine="482"/>
        <w:rPr>
          <w:rFonts w:ascii="宋体" w:hAnsi="宋体" w:hint="eastAsia"/>
          <w:b/>
          <w:kern w:val="2"/>
          <w:sz w:val="24"/>
          <w:szCs w:val="24"/>
        </w:rPr>
      </w:pPr>
      <w:r>
        <w:rPr>
          <w:rFonts w:ascii="宋体" w:hAnsi="宋体" w:hint="eastAsia"/>
          <w:b/>
          <w:kern w:val="2"/>
          <w:sz w:val="24"/>
          <w:szCs w:val="24"/>
        </w:rPr>
        <w:t>价格及调整原则</w:t>
      </w:r>
    </w:p>
    <w:p w14:paraId="3F87160A" w14:textId="56AEFE8D" w:rsidR="008264B4" w:rsidRDefault="00000000">
      <w:pPr>
        <w:pStyle w:val="afff8"/>
        <w:numPr>
          <w:ilvl w:val="0"/>
          <w:numId w:val="21"/>
        </w:numPr>
        <w:spacing w:line="360" w:lineRule="auto"/>
        <w:ind w:left="0" w:firstLine="480"/>
        <w:rPr>
          <w:rFonts w:ascii="宋体" w:hAnsi="宋体" w:hint="eastAsia"/>
          <w:kern w:val="2"/>
          <w:sz w:val="24"/>
          <w:szCs w:val="24"/>
        </w:rPr>
      </w:pPr>
      <w:r>
        <w:rPr>
          <w:rFonts w:ascii="宋体" w:hAnsi="宋体" w:hint="eastAsia"/>
          <w:kern w:val="2"/>
          <w:sz w:val="24"/>
          <w:szCs w:val="24"/>
        </w:rPr>
        <w:t>本框架协议签约合同价暂定为人民币</w:t>
      </w:r>
      <w:r>
        <w:rPr>
          <w:rFonts w:ascii="宋体" w:hAnsi="宋体" w:hint="eastAsia"/>
          <w:b/>
          <w:bCs/>
          <w:color w:val="2F5496" w:themeColor="accent1" w:themeShade="BF"/>
          <w:sz w:val="24"/>
          <w:szCs w:val="24"/>
          <w:u w:val="single"/>
        </w:rPr>
        <w:t>玖拾万元整</w:t>
      </w:r>
      <w:r>
        <w:rPr>
          <w:rFonts w:ascii="宋体" w:hAnsi="宋体" w:hint="eastAsia"/>
          <w:kern w:val="2"/>
          <w:sz w:val="24"/>
          <w:szCs w:val="24"/>
        </w:rPr>
        <w:t>（小写：¥</w:t>
      </w:r>
      <w:r>
        <w:rPr>
          <w:rFonts w:ascii="宋体" w:hAnsi="宋体" w:hint="eastAsia"/>
          <w:b/>
          <w:bCs/>
          <w:color w:val="2F5496" w:themeColor="accent1" w:themeShade="BF"/>
          <w:sz w:val="24"/>
          <w:szCs w:val="24"/>
          <w:u w:val="single"/>
        </w:rPr>
        <w:t>900,000.00</w:t>
      </w:r>
      <w:r>
        <w:rPr>
          <w:rFonts w:ascii="宋体" w:hAnsi="宋体" w:hint="eastAsia"/>
          <w:kern w:val="2"/>
          <w:sz w:val="24"/>
          <w:szCs w:val="24"/>
        </w:rPr>
        <w:t>元），不含税金额为¥</w:t>
      </w:r>
      <w:r>
        <w:rPr>
          <w:rFonts w:ascii="宋体" w:hAnsi="宋体" w:hint="eastAsia"/>
          <w:b/>
          <w:bCs/>
          <w:color w:val="2F5496" w:themeColor="accent1" w:themeShade="BF"/>
          <w:sz w:val="24"/>
          <w:szCs w:val="24"/>
          <w:u w:val="single"/>
        </w:rPr>
        <w:t xml:space="preserve">       </w:t>
      </w:r>
      <w:r>
        <w:rPr>
          <w:rFonts w:ascii="宋体" w:hAnsi="宋体" w:hint="eastAsia"/>
          <w:kern w:val="2"/>
          <w:sz w:val="24"/>
          <w:szCs w:val="24"/>
        </w:rPr>
        <w:t>元，中标</w:t>
      </w:r>
      <w:proofErr w:type="gramStart"/>
      <w:r>
        <w:rPr>
          <w:rFonts w:ascii="宋体" w:hAnsi="宋体" w:hint="eastAsia"/>
          <w:kern w:val="2"/>
          <w:sz w:val="24"/>
          <w:szCs w:val="24"/>
        </w:rPr>
        <w:t>下浮率</w:t>
      </w:r>
      <w:proofErr w:type="gramEnd"/>
      <w:r>
        <w:rPr>
          <w:rFonts w:ascii="宋体" w:hAnsi="宋体" w:hint="eastAsia"/>
          <w:kern w:val="2"/>
          <w:sz w:val="24"/>
          <w:szCs w:val="24"/>
        </w:rPr>
        <w:t>为</w:t>
      </w:r>
      <w:r>
        <w:rPr>
          <w:rFonts w:ascii="宋体" w:hAnsi="宋体" w:hint="eastAsia"/>
          <w:b/>
          <w:bCs/>
          <w:color w:val="2F5496" w:themeColor="accent1" w:themeShade="BF"/>
          <w:sz w:val="24"/>
          <w:szCs w:val="24"/>
          <w:u w:val="single"/>
        </w:rPr>
        <w:t xml:space="preserve">     </w:t>
      </w:r>
      <w:r>
        <w:rPr>
          <w:rFonts w:ascii="宋体" w:hAnsi="宋体" w:hint="eastAsia"/>
          <w:kern w:val="2"/>
          <w:sz w:val="24"/>
          <w:szCs w:val="24"/>
        </w:rPr>
        <w:t>%。</w:t>
      </w:r>
      <w:r>
        <w:rPr>
          <w:rFonts w:ascii="宋体" w:hAnsi="宋体"/>
          <w:kern w:val="2"/>
          <w:sz w:val="24"/>
          <w:szCs w:val="24"/>
        </w:rPr>
        <w:t>甲乙双方</w:t>
      </w:r>
      <w:r>
        <w:rPr>
          <w:rFonts w:ascii="宋体" w:hAnsi="宋体" w:hint="eastAsia"/>
          <w:kern w:val="2"/>
          <w:sz w:val="24"/>
          <w:szCs w:val="24"/>
        </w:rPr>
        <w:t>就具体项目另行签订</w:t>
      </w:r>
      <w:r>
        <w:rPr>
          <w:rFonts w:ascii="宋体" w:hAnsi="宋体" w:hint="eastAsia"/>
          <w:color w:val="2F5496" w:themeColor="accent1" w:themeShade="BF"/>
          <w:kern w:val="2"/>
          <w:sz w:val="24"/>
          <w:szCs w:val="24"/>
          <w:u w:val="single"/>
        </w:rPr>
        <w:t>《</w:t>
      </w:r>
      <w:r>
        <w:rPr>
          <w:rFonts w:ascii="宋体" w:hAnsi="宋体" w:hint="eastAsia"/>
          <w:color w:val="2F5496" w:themeColor="accent1" w:themeShade="BF"/>
          <w:sz w:val="24"/>
          <w:szCs w:val="24"/>
          <w:u w:val="single"/>
        </w:rPr>
        <w:t>造价咨询服务委托合同</w:t>
      </w:r>
      <w:r>
        <w:rPr>
          <w:rFonts w:ascii="宋体" w:hAnsi="宋体" w:hint="eastAsia"/>
          <w:color w:val="2F5496" w:themeColor="accent1" w:themeShade="BF"/>
          <w:kern w:val="2"/>
          <w:sz w:val="24"/>
          <w:szCs w:val="24"/>
          <w:u w:val="single"/>
        </w:rPr>
        <w:t>》</w:t>
      </w:r>
      <w:r>
        <w:rPr>
          <w:rFonts w:ascii="宋体" w:hAnsi="宋体" w:hint="eastAsia"/>
          <w:kern w:val="2"/>
          <w:sz w:val="24"/>
          <w:szCs w:val="24"/>
        </w:rPr>
        <w:t>。所有具体项目合同金额的累计总额不超过本框架协议暂定总价（即人民币90万元），实际发生金额可能低于该上限，具体项目合同金额按照以下原则确定：</w:t>
      </w:r>
    </w:p>
    <w:p w14:paraId="3C655872" w14:textId="4169FF48" w:rsidR="008264B4" w:rsidRDefault="00000000">
      <w:pPr>
        <w:pStyle w:val="Normal31"/>
        <w:adjustRightInd w:val="0"/>
        <w:spacing w:line="360" w:lineRule="auto"/>
        <w:ind w:firstLineChars="200" w:firstLine="480"/>
        <w:jc w:val="left"/>
        <w:textAlignment w:val="baseline"/>
        <w:rPr>
          <w:rFonts w:ascii="宋体" w:hAnsi="宋体" w:hint="eastAsia"/>
          <w:color w:val="2F5496" w:themeColor="accent1" w:themeShade="BF"/>
          <w:kern w:val="2"/>
          <w:sz w:val="24"/>
          <w:szCs w:val="24"/>
          <w:u w:val="single"/>
        </w:rPr>
      </w:pPr>
      <w:r>
        <w:rPr>
          <w:rFonts w:ascii="宋体" w:hAnsi="宋体" w:hint="eastAsia"/>
          <w:kern w:val="2"/>
          <w:sz w:val="24"/>
          <w:szCs w:val="24"/>
        </w:rPr>
        <w:t>按照下表中费率并结合中标</w:t>
      </w:r>
      <w:proofErr w:type="gramStart"/>
      <w:r>
        <w:rPr>
          <w:rFonts w:ascii="宋体" w:hAnsi="宋体" w:hint="eastAsia"/>
          <w:kern w:val="2"/>
          <w:sz w:val="24"/>
          <w:szCs w:val="24"/>
        </w:rPr>
        <w:t>下浮率</w:t>
      </w:r>
      <w:proofErr w:type="gramEnd"/>
      <w:r>
        <w:rPr>
          <w:rFonts w:ascii="宋体" w:hAnsi="宋体" w:hint="eastAsia"/>
          <w:kern w:val="2"/>
          <w:sz w:val="24"/>
          <w:szCs w:val="24"/>
        </w:rPr>
        <w:t>确定。中标</w:t>
      </w:r>
      <w:proofErr w:type="gramStart"/>
      <w:r>
        <w:rPr>
          <w:rFonts w:ascii="宋体" w:hAnsi="宋体" w:hint="eastAsia"/>
          <w:kern w:val="2"/>
          <w:sz w:val="24"/>
          <w:szCs w:val="24"/>
        </w:rPr>
        <w:t>下浮率</w:t>
      </w:r>
      <w:proofErr w:type="gramEnd"/>
      <w:r>
        <w:rPr>
          <w:rFonts w:ascii="宋体" w:hAnsi="宋体" w:hint="eastAsia"/>
          <w:kern w:val="2"/>
          <w:sz w:val="24"/>
          <w:szCs w:val="24"/>
        </w:rPr>
        <w:t>为：</w:t>
      </w:r>
      <w:r>
        <w:rPr>
          <w:rFonts w:ascii="宋体" w:hAnsi="宋体" w:hint="eastAsia"/>
          <w:b/>
          <w:bCs/>
          <w:color w:val="2F5496" w:themeColor="accent1" w:themeShade="BF"/>
          <w:kern w:val="2"/>
          <w:sz w:val="24"/>
          <w:szCs w:val="24"/>
          <w:u w:val="single"/>
        </w:rPr>
        <w:t xml:space="preserve">      </w:t>
      </w:r>
      <w:r>
        <w:rPr>
          <w:rFonts w:ascii="宋体" w:hAnsi="宋体" w:hint="eastAsia"/>
          <w:kern w:val="2"/>
          <w:sz w:val="24"/>
          <w:szCs w:val="24"/>
        </w:rPr>
        <w:t>%。</w:t>
      </w:r>
    </w:p>
    <w:tbl>
      <w:tblPr>
        <w:tblW w:w="93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46"/>
        <w:gridCol w:w="1778"/>
        <w:gridCol w:w="686"/>
        <w:gridCol w:w="784"/>
        <w:gridCol w:w="842"/>
        <w:gridCol w:w="981"/>
        <w:gridCol w:w="983"/>
        <w:gridCol w:w="982"/>
        <w:gridCol w:w="700"/>
        <w:gridCol w:w="699"/>
      </w:tblGrid>
      <w:tr w:rsidR="008264B4" w14:paraId="06B5A513" w14:textId="77777777">
        <w:trPr>
          <w:trHeight w:val="552"/>
        </w:trPr>
        <w:tc>
          <w:tcPr>
            <w:tcW w:w="946" w:type="dxa"/>
            <w:vMerge w:val="restart"/>
            <w:vAlign w:val="center"/>
          </w:tcPr>
          <w:p w14:paraId="16FEECF3" w14:textId="77777777" w:rsidR="008264B4" w:rsidRDefault="00000000">
            <w:pPr>
              <w:widowControl/>
              <w:snapToGrid w:val="0"/>
              <w:jc w:val="center"/>
              <w:rPr>
                <w:rFonts w:ascii="宋体" w:hAnsi="宋体" w:cs="宋体" w:hint="eastAsia"/>
                <w:b/>
                <w:bCs/>
                <w:kern w:val="0"/>
                <w:szCs w:val="21"/>
              </w:rPr>
            </w:pPr>
            <w:r>
              <w:rPr>
                <w:rFonts w:ascii="宋体" w:hAnsi="宋体" w:cs="宋体" w:hint="eastAsia"/>
                <w:b/>
                <w:bCs/>
                <w:kern w:val="0"/>
                <w:szCs w:val="21"/>
              </w:rPr>
              <w:t>咨询项目名称</w:t>
            </w:r>
          </w:p>
        </w:tc>
        <w:tc>
          <w:tcPr>
            <w:tcW w:w="1778" w:type="dxa"/>
            <w:vMerge w:val="restart"/>
            <w:vAlign w:val="center"/>
          </w:tcPr>
          <w:p w14:paraId="4CD4F075" w14:textId="77777777" w:rsidR="008264B4" w:rsidRDefault="00000000">
            <w:pPr>
              <w:widowControl/>
              <w:snapToGrid w:val="0"/>
              <w:jc w:val="center"/>
              <w:rPr>
                <w:rFonts w:ascii="宋体" w:hAnsi="宋体" w:cs="宋体" w:hint="eastAsia"/>
                <w:b/>
                <w:bCs/>
                <w:kern w:val="0"/>
                <w:szCs w:val="21"/>
              </w:rPr>
            </w:pPr>
            <w:r>
              <w:rPr>
                <w:rFonts w:ascii="宋体" w:hAnsi="宋体" w:cs="宋体" w:hint="eastAsia"/>
                <w:b/>
                <w:bCs/>
                <w:kern w:val="0"/>
                <w:szCs w:val="21"/>
              </w:rPr>
              <w:t>服务内容</w:t>
            </w:r>
          </w:p>
        </w:tc>
        <w:tc>
          <w:tcPr>
            <w:tcW w:w="686" w:type="dxa"/>
            <w:vMerge w:val="restart"/>
            <w:vAlign w:val="center"/>
          </w:tcPr>
          <w:p w14:paraId="20198B9A" w14:textId="77777777" w:rsidR="008264B4" w:rsidRDefault="00000000">
            <w:pPr>
              <w:widowControl/>
              <w:snapToGrid w:val="0"/>
              <w:jc w:val="center"/>
              <w:rPr>
                <w:rFonts w:ascii="宋体" w:hAnsi="宋体" w:cs="宋体" w:hint="eastAsia"/>
                <w:b/>
                <w:bCs/>
                <w:kern w:val="0"/>
                <w:szCs w:val="21"/>
              </w:rPr>
            </w:pPr>
            <w:r>
              <w:rPr>
                <w:rFonts w:ascii="宋体" w:hAnsi="宋体" w:cs="宋体" w:hint="eastAsia"/>
                <w:b/>
                <w:bCs/>
                <w:kern w:val="0"/>
                <w:szCs w:val="21"/>
              </w:rPr>
              <w:t>计费基数</w:t>
            </w:r>
          </w:p>
        </w:tc>
        <w:tc>
          <w:tcPr>
            <w:tcW w:w="5272" w:type="dxa"/>
            <w:gridSpan w:val="6"/>
            <w:vAlign w:val="center"/>
          </w:tcPr>
          <w:p w14:paraId="0F0D5749" w14:textId="77777777" w:rsidR="008264B4" w:rsidRDefault="00000000">
            <w:pPr>
              <w:widowControl/>
              <w:snapToGrid w:val="0"/>
              <w:jc w:val="center"/>
              <w:rPr>
                <w:rFonts w:ascii="宋体" w:hAnsi="宋体" w:cs="宋体" w:hint="eastAsia"/>
                <w:b/>
                <w:bCs/>
                <w:kern w:val="0"/>
                <w:szCs w:val="21"/>
              </w:rPr>
            </w:pPr>
            <w:r>
              <w:rPr>
                <w:rFonts w:ascii="宋体" w:hAnsi="宋体" w:cs="宋体" w:hint="eastAsia"/>
                <w:b/>
                <w:bCs/>
                <w:kern w:val="0"/>
                <w:szCs w:val="21"/>
              </w:rPr>
              <w:t>市场价标准</w:t>
            </w:r>
          </w:p>
        </w:tc>
        <w:tc>
          <w:tcPr>
            <w:tcW w:w="699" w:type="dxa"/>
            <w:vAlign w:val="center"/>
          </w:tcPr>
          <w:p w14:paraId="0DDA31D0" w14:textId="77777777" w:rsidR="008264B4" w:rsidRDefault="00000000">
            <w:pPr>
              <w:widowControl/>
              <w:snapToGrid w:val="0"/>
              <w:jc w:val="center"/>
              <w:rPr>
                <w:rFonts w:ascii="宋体" w:hAnsi="宋体" w:cs="宋体" w:hint="eastAsia"/>
                <w:b/>
                <w:bCs/>
                <w:kern w:val="0"/>
                <w:szCs w:val="21"/>
              </w:rPr>
            </w:pPr>
            <w:r>
              <w:rPr>
                <w:rFonts w:ascii="宋体" w:hAnsi="宋体" w:cs="宋体" w:hint="eastAsia"/>
                <w:b/>
                <w:bCs/>
                <w:kern w:val="0"/>
                <w:szCs w:val="21"/>
              </w:rPr>
              <w:t>备注</w:t>
            </w:r>
          </w:p>
        </w:tc>
      </w:tr>
      <w:tr w:rsidR="008264B4" w14:paraId="51F66DE2" w14:textId="77777777">
        <w:trPr>
          <w:trHeight w:val="272"/>
        </w:trPr>
        <w:tc>
          <w:tcPr>
            <w:tcW w:w="946" w:type="dxa"/>
            <w:vMerge/>
            <w:vAlign w:val="center"/>
          </w:tcPr>
          <w:p w14:paraId="018A7956" w14:textId="77777777" w:rsidR="008264B4" w:rsidRDefault="008264B4">
            <w:pPr>
              <w:widowControl/>
              <w:snapToGrid w:val="0"/>
              <w:jc w:val="center"/>
              <w:rPr>
                <w:rFonts w:ascii="宋体" w:hAnsi="宋体" w:cs="宋体" w:hint="eastAsia"/>
                <w:b/>
                <w:bCs/>
                <w:kern w:val="0"/>
                <w:szCs w:val="21"/>
              </w:rPr>
            </w:pPr>
          </w:p>
        </w:tc>
        <w:tc>
          <w:tcPr>
            <w:tcW w:w="1778" w:type="dxa"/>
            <w:vMerge/>
            <w:vAlign w:val="center"/>
          </w:tcPr>
          <w:p w14:paraId="385D8AE5" w14:textId="77777777" w:rsidR="008264B4" w:rsidRDefault="008264B4">
            <w:pPr>
              <w:widowControl/>
              <w:snapToGrid w:val="0"/>
              <w:jc w:val="center"/>
              <w:rPr>
                <w:rFonts w:ascii="宋体" w:hAnsi="宋体" w:cs="宋体" w:hint="eastAsia"/>
                <w:b/>
                <w:bCs/>
                <w:kern w:val="0"/>
                <w:szCs w:val="21"/>
              </w:rPr>
            </w:pPr>
          </w:p>
        </w:tc>
        <w:tc>
          <w:tcPr>
            <w:tcW w:w="686" w:type="dxa"/>
            <w:vMerge/>
            <w:vAlign w:val="center"/>
          </w:tcPr>
          <w:p w14:paraId="77A644F0" w14:textId="77777777" w:rsidR="008264B4" w:rsidRDefault="008264B4">
            <w:pPr>
              <w:widowControl/>
              <w:snapToGrid w:val="0"/>
              <w:jc w:val="center"/>
              <w:rPr>
                <w:rFonts w:ascii="宋体" w:hAnsi="宋体" w:cs="宋体" w:hint="eastAsia"/>
                <w:b/>
                <w:bCs/>
                <w:kern w:val="0"/>
                <w:szCs w:val="21"/>
              </w:rPr>
            </w:pPr>
          </w:p>
        </w:tc>
        <w:tc>
          <w:tcPr>
            <w:tcW w:w="784" w:type="dxa"/>
            <w:vAlign w:val="center"/>
          </w:tcPr>
          <w:p w14:paraId="40AF9702" w14:textId="77777777" w:rsidR="008264B4" w:rsidRDefault="00000000">
            <w:pPr>
              <w:widowControl/>
              <w:snapToGrid w:val="0"/>
              <w:jc w:val="center"/>
              <w:rPr>
                <w:rFonts w:ascii="宋体" w:hAnsi="宋体" w:cs="宋体" w:hint="eastAsia"/>
                <w:b/>
                <w:bCs/>
                <w:kern w:val="0"/>
                <w:szCs w:val="21"/>
              </w:rPr>
            </w:pPr>
            <w:r>
              <w:rPr>
                <w:rFonts w:ascii="宋体" w:hAnsi="宋体" w:cs="宋体" w:hint="eastAsia"/>
                <w:b/>
                <w:bCs/>
                <w:kern w:val="0"/>
                <w:szCs w:val="21"/>
              </w:rPr>
              <w:t>100万元以内</w:t>
            </w:r>
          </w:p>
        </w:tc>
        <w:tc>
          <w:tcPr>
            <w:tcW w:w="842" w:type="dxa"/>
            <w:vAlign w:val="center"/>
          </w:tcPr>
          <w:p w14:paraId="2B411041" w14:textId="77777777" w:rsidR="008264B4" w:rsidRDefault="00000000">
            <w:pPr>
              <w:widowControl/>
              <w:snapToGrid w:val="0"/>
              <w:jc w:val="center"/>
              <w:rPr>
                <w:rFonts w:ascii="宋体" w:hAnsi="宋体" w:cs="宋体" w:hint="eastAsia"/>
                <w:b/>
                <w:bCs/>
                <w:kern w:val="0"/>
                <w:szCs w:val="21"/>
              </w:rPr>
            </w:pPr>
            <w:r>
              <w:rPr>
                <w:rFonts w:ascii="宋体" w:hAnsi="宋体" w:cs="宋体" w:hint="eastAsia"/>
                <w:b/>
                <w:bCs/>
                <w:color w:val="000000"/>
                <w:kern w:val="0"/>
                <w:szCs w:val="21"/>
                <w:shd w:val="clear" w:color="auto" w:fill="FFFFFF"/>
              </w:rPr>
              <w:t>101-500万</w:t>
            </w:r>
            <w:r>
              <w:rPr>
                <w:rFonts w:ascii="宋体" w:hAnsi="宋体" w:cs="宋体" w:hint="eastAsia"/>
                <w:b/>
                <w:bCs/>
                <w:kern w:val="0"/>
                <w:szCs w:val="21"/>
              </w:rPr>
              <w:t>元</w:t>
            </w:r>
          </w:p>
        </w:tc>
        <w:tc>
          <w:tcPr>
            <w:tcW w:w="981" w:type="dxa"/>
            <w:vAlign w:val="center"/>
          </w:tcPr>
          <w:p w14:paraId="7A194FFF" w14:textId="77777777" w:rsidR="008264B4" w:rsidRDefault="00000000">
            <w:pPr>
              <w:widowControl/>
              <w:snapToGrid w:val="0"/>
              <w:jc w:val="center"/>
              <w:rPr>
                <w:rFonts w:ascii="宋体" w:hAnsi="宋体" w:cs="宋体" w:hint="eastAsia"/>
                <w:b/>
                <w:bCs/>
                <w:kern w:val="0"/>
                <w:szCs w:val="21"/>
              </w:rPr>
            </w:pPr>
            <w:r>
              <w:rPr>
                <w:rFonts w:ascii="宋体" w:hAnsi="宋体" w:cs="宋体" w:hint="eastAsia"/>
                <w:b/>
                <w:bCs/>
                <w:kern w:val="0"/>
                <w:szCs w:val="21"/>
              </w:rPr>
              <w:t>501-1000万元</w:t>
            </w:r>
          </w:p>
        </w:tc>
        <w:tc>
          <w:tcPr>
            <w:tcW w:w="983" w:type="dxa"/>
            <w:vAlign w:val="center"/>
          </w:tcPr>
          <w:p w14:paraId="381EE74B" w14:textId="77777777" w:rsidR="008264B4" w:rsidRDefault="00000000">
            <w:pPr>
              <w:widowControl/>
              <w:snapToGrid w:val="0"/>
              <w:jc w:val="center"/>
              <w:rPr>
                <w:rFonts w:ascii="宋体" w:hAnsi="宋体" w:cs="宋体" w:hint="eastAsia"/>
                <w:b/>
                <w:bCs/>
                <w:kern w:val="0"/>
                <w:szCs w:val="21"/>
              </w:rPr>
            </w:pPr>
            <w:r>
              <w:rPr>
                <w:rFonts w:ascii="宋体" w:hAnsi="宋体" w:cs="宋体" w:hint="eastAsia"/>
                <w:b/>
                <w:bCs/>
                <w:color w:val="000000"/>
                <w:kern w:val="0"/>
                <w:szCs w:val="21"/>
                <w:shd w:val="clear" w:color="auto" w:fill="FFFFFF"/>
              </w:rPr>
              <w:t>1001-5000万</w:t>
            </w:r>
            <w:r>
              <w:rPr>
                <w:rFonts w:ascii="宋体" w:hAnsi="宋体" w:cs="宋体" w:hint="eastAsia"/>
                <w:b/>
                <w:bCs/>
                <w:kern w:val="0"/>
                <w:szCs w:val="21"/>
              </w:rPr>
              <w:t>元</w:t>
            </w:r>
          </w:p>
        </w:tc>
        <w:tc>
          <w:tcPr>
            <w:tcW w:w="982" w:type="dxa"/>
            <w:vAlign w:val="center"/>
          </w:tcPr>
          <w:p w14:paraId="149BF341" w14:textId="77777777" w:rsidR="008264B4" w:rsidRDefault="00000000">
            <w:pPr>
              <w:widowControl/>
              <w:snapToGrid w:val="0"/>
              <w:jc w:val="center"/>
              <w:rPr>
                <w:rFonts w:ascii="宋体" w:hAnsi="宋体" w:cs="宋体" w:hint="eastAsia"/>
                <w:b/>
                <w:bCs/>
                <w:kern w:val="0"/>
                <w:szCs w:val="21"/>
              </w:rPr>
            </w:pPr>
            <w:r>
              <w:rPr>
                <w:rFonts w:ascii="宋体" w:hAnsi="宋体" w:cs="宋体" w:hint="eastAsia"/>
                <w:b/>
                <w:bCs/>
                <w:kern w:val="0"/>
                <w:szCs w:val="21"/>
              </w:rPr>
              <w:t>5001万元-1亿元</w:t>
            </w:r>
          </w:p>
        </w:tc>
        <w:tc>
          <w:tcPr>
            <w:tcW w:w="700" w:type="dxa"/>
            <w:vAlign w:val="center"/>
          </w:tcPr>
          <w:p w14:paraId="3DCFB145" w14:textId="77777777" w:rsidR="008264B4" w:rsidRDefault="00000000">
            <w:pPr>
              <w:widowControl/>
              <w:snapToGrid w:val="0"/>
              <w:jc w:val="center"/>
              <w:rPr>
                <w:rFonts w:ascii="宋体" w:hAnsi="宋体" w:cs="宋体" w:hint="eastAsia"/>
                <w:b/>
                <w:bCs/>
                <w:kern w:val="0"/>
                <w:szCs w:val="21"/>
              </w:rPr>
            </w:pPr>
            <w:r>
              <w:rPr>
                <w:rFonts w:ascii="宋体" w:hAnsi="宋体" w:cs="宋体" w:hint="eastAsia"/>
                <w:b/>
                <w:bCs/>
                <w:kern w:val="0"/>
                <w:szCs w:val="21"/>
              </w:rPr>
              <w:t>1亿元以上</w:t>
            </w:r>
          </w:p>
        </w:tc>
        <w:tc>
          <w:tcPr>
            <w:tcW w:w="699" w:type="dxa"/>
            <w:vAlign w:val="center"/>
          </w:tcPr>
          <w:p w14:paraId="63D087CB" w14:textId="77777777" w:rsidR="008264B4" w:rsidRDefault="008264B4">
            <w:pPr>
              <w:widowControl/>
              <w:snapToGrid w:val="0"/>
              <w:jc w:val="left"/>
              <w:rPr>
                <w:rFonts w:ascii="宋体" w:hAnsi="宋体" w:cs="宋体" w:hint="eastAsia"/>
                <w:b/>
                <w:bCs/>
                <w:kern w:val="0"/>
                <w:szCs w:val="21"/>
              </w:rPr>
            </w:pPr>
          </w:p>
        </w:tc>
      </w:tr>
      <w:tr w:rsidR="008264B4" w14:paraId="5DBB2E15" w14:textId="77777777">
        <w:trPr>
          <w:trHeight w:val="259"/>
        </w:trPr>
        <w:tc>
          <w:tcPr>
            <w:tcW w:w="946" w:type="dxa"/>
            <w:vAlign w:val="center"/>
          </w:tcPr>
          <w:p w14:paraId="75E24998" w14:textId="77777777" w:rsidR="008264B4" w:rsidRDefault="00000000">
            <w:pPr>
              <w:widowControl/>
              <w:snapToGrid w:val="0"/>
              <w:jc w:val="center"/>
              <w:rPr>
                <w:rFonts w:ascii="宋体" w:hAnsi="宋体" w:cs="宋体" w:hint="eastAsia"/>
                <w:kern w:val="0"/>
                <w:szCs w:val="21"/>
              </w:rPr>
            </w:pPr>
            <w:r>
              <w:rPr>
                <w:rFonts w:ascii="宋体" w:hAnsi="宋体" w:cs="宋体" w:hint="eastAsia"/>
                <w:kern w:val="0"/>
                <w:szCs w:val="21"/>
              </w:rPr>
              <w:lastRenderedPageBreak/>
              <w:t>施工阶段全过程造价控制</w:t>
            </w:r>
          </w:p>
        </w:tc>
        <w:tc>
          <w:tcPr>
            <w:tcW w:w="1778" w:type="dxa"/>
            <w:vAlign w:val="center"/>
          </w:tcPr>
          <w:p w14:paraId="052E4BE7" w14:textId="77777777" w:rsidR="008264B4" w:rsidRDefault="00000000">
            <w:pPr>
              <w:widowControl/>
              <w:snapToGrid w:val="0"/>
              <w:jc w:val="center"/>
              <w:rPr>
                <w:rFonts w:ascii="宋体" w:hAnsi="宋体" w:cs="宋体" w:hint="eastAsia"/>
                <w:kern w:val="0"/>
                <w:szCs w:val="21"/>
              </w:rPr>
            </w:pPr>
            <w:r>
              <w:rPr>
                <w:rFonts w:ascii="宋体" w:hAnsi="宋体" w:cs="宋体" w:hint="eastAsia"/>
                <w:kern w:val="0"/>
                <w:szCs w:val="21"/>
              </w:rPr>
              <w:t>造价咨询服务</w:t>
            </w:r>
          </w:p>
        </w:tc>
        <w:tc>
          <w:tcPr>
            <w:tcW w:w="686" w:type="dxa"/>
            <w:vAlign w:val="center"/>
          </w:tcPr>
          <w:p w14:paraId="5C227DCF" w14:textId="77777777" w:rsidR="008264B4" w:rsidRDefault="00000000">
            <w:pPr>
              <w:widowControl/>
              <w:snapToGrid w:val="0"/>
              <w:jc w:val="center"/>
              <w:rPr>
                <w:rFonts w:ascii="宋体" w:hAnsi="宋体" w:cs="宋体" w:hint="eastAsia"/>
                <w:kern w:val="0"/>
                <w:szCs w:val="21"/>
              </w:rPr>
            </w:pPr>
            <w:r>
              <w:rPr>
                <w:rFonts w:ascii="宋体" w:hAnsi="宋体" w:cs="宋体" w:hint="eastAsia"/>
                <w:kern w:val="0"/>
                <w:szCs w:val="21"/>
              </w:rPr>
              <w:t>见“注”</w:t>
            </w:r>
          </w:p>
        </w:tc>
        <w:tc>
          <w:tcPr>
            <w:tcW w:w="784" w:type="dxa"/>
            <w:vAlign w:val="center"/>
          </w:tcPr>
          <w:p w14:paraId="32416470" w14:textId="77777777" w:rsidR="008264B4" w:rsidRDefault="00000000">
            <w:pPr>
              <w:widowControl/>
              <w:snapToGrid w:val="0"/>
              <w:jc w:val="center"/>
              <w:rPr>
                <w:rFonts w:ascii="宋体" w:hAnsi="宋体" w:cs="宋体" w:hint="eastAsia"/>
                <w:kern w:val="0"/>
                <w:szCs w:val="21"/>
              </w:rPr>
            </w:pPr>
            <w:r>
              <w:rPr>
                <w:rFonts w:ascii="宋体" w:hAnsi="宋体" w:cs="宋体" w:hint="eastAsia"/>
                <w:kern w:val="0"/>
                <w:szCs w:val="21"/>
              </w:rPr>
              <w:t>12‰</w:t>
            </w:r>
          </w:p>
        </w:tc>
        <w:tc>
          <w:tcPr>
            <w:tcW w:w="842" w:type="dxa"/>
            <w:vAlign w:val="center"/>
          </w:tcPr>
          <w:p w14:paraId="11B6E84B" w14:textId="77777777" w:rsidR="008264B4" w:rsidRDefault="00000000">
            <w:pPr>
              <w:widowControl/>
              <w:snapToGrid w:val="0"/>
              <w:jc w:val="center"/>
              <w:rPr>
                <w:rFonts w:ascii="宋体" w:hAnsi="宋体" w:cs="宋体" w:hint="eastAsia"/>
                <w:kern w:val="0"/>
                <w:szCs w:val="21"/>
              </w:rPr>
            </w:pPr>
            <w:r>
              <w:rPr>
                <w:rFonts w:ascii="宋体" w:hAnsi="宋体" w:cs="宋体" w:hint="eastAsia"/>
                <w:kern w:val="0"/>
                <w:szCs w:val="21"/>
              </w:rPr>
              <w:t>11‰</w:t>
            </w:r>
          </w:p>
        </w:tc>
        <w:tc>
          <w:tcPr>
            <w:tcW w:w="981" w:type="dxa"/>
            <w:vAlign w:val="center"/>
          </w:tcPr>
          <w:p w14:paraId="30FA434A" w14:textId="77777777" w:rsidR="008264B4" w:rsidRDefault="00000000">
            <w:pPr>
              <w:widowControl/>
              <w:snapToGrid w:val="0"/>
              <w:jc w:val="center"/>
              <w:rPr>
                <w:rFonts w:ascii="宋体" w:hAnsi="宋体" w:cs="宋体" w:hint="eastAsia"/>
                <w:kern w:val="0"/>
                <w:szCs w:val="21"/>
              </w:rPr>
            </w:pPr>
            <w:r>
              <w:rPr>
                <w:rFonts w:ascii="宋体" w:hAnsi="宋体" w:cs="宋体" w:hint="eastAsia"/>
                <w:kern w:val="0"/>
                <w:szCs w:val="21"/>
              </w:rPr>
              <w:t>10‰</w:t>
            </w:r>
          </w:p>
        </w:tc>
        <w:tc>
          <w:tcPr>
            <w:tcW w:w="983" w:type="dxa"/>
            <w:vAlign w:val="center"/>
          </w:tcPr>
          <w:p w14:paraId="0BF430A6" w14:textId="77777777" w:rsidR="008264B4" w:rsidRDefault="00000000">
            <w:pPr>
              <w:widowControl/>
              <w:snapToGrid w:val="0"/>
              <w:jc w:val="center"/>
              <w:rPr>
                <w:rFonts w:ascii="宋体" w:hAnsi="宋体" w:cs="宋体" w:hint="eastAsia"/>
                <w:kern w:val="0"/>
                <w:szCs w:val="21"/>
              </w:rPr>
            </w:pPr>
            <w:r>
              <w:rPr>
                <w:rFonts w:ascii="宋体" w:hAnsi="宋体" w:cs="宋体" w:hint="eastAsia"/>
                <w:kern w:val="0"/>
                <w:szCs w:val="21"/>
              </w:rPr>
              <w:t>9‰</w:t>
            </w:r>
          </w:p>
        </w:tc>
        <w:tc>
          <w:tcPr>
            <w:tcW w:w="982" w:type="dxa"/>
            <w:vAlign w:val="center"/>
          </w:tcPr>
          <w:p w14:paraId="31FAFDB6" w14:textId="77777777" w:rsidR="008264B4" w:rsidRDefault="00000000">
            <w:pPr>
              <w:widowControl/>
              <w:snapToGrid w:val="0"/>
              <w:jc w:val="center"/>
              <w:rPr>
                <w:rFonts w:ascii="宋体" w:hAnsi="宋体" w:cs="宋体" w:hint="eastAsia"/>
                <w:kern w:val="0"/>
                <w:szCs w:val="21"/>
              </w:rPr>
            </w:pPr>
            <w:r>
              <w:rPr>
                <w:rFonts w:ascii="宋体" w:hAnsi="宋体" w:cs="宋体" w:hint="eastAsia"/>
                <w:kern w:val="0"/>
                <w:szCs w:val="21"/>
              </w:rPr>
              <w:t>8‰</w:t>
            </w:r>
          </w:p>
        </w:tc>
        <w:tc>
          <w:tcPr>
            <w:tcW w:w="700" w:type="dxa"/>
            <w:vAlign w:val="center"/>
          </w:tcPr>
          <w:p w14:paraId="04E40BCF" w14:textId="77777777" w:rsidR="008264B4" w:rsidRDefault="00000000">
            <w:pPr>
              <w:widowControl/>
              <w:snapToGrid w:val="0"/>
              <w:jc w:val="center"/>
              <w:rPr>
                <w:rFonts w:ascii="宋体" w:hAnsi="宋体" w:cs="宋体" w:hint="eastAsia"/>
                <w:kern w:val="0"/>
                <w:szCs w:val="21"/>
              </w:rPr>
            </w:pPr>
            <w:r>
              <w:rPr>
                <w:rFonts w:ascii="宋体" w:hAnsi="宋体" w:cs="宋体" w:hint="eastAsia"/>
                <w:kern w:val="0"/>
                <w:szCs w:val="21"/>
              </w:rPr>
              <w:t>7‰</w:t>
            </w:r>
          </w:p>
        </w:tc>
        <w:tc>
          <w:tcPr>
            <w:tcW w:w="699" w:type="dxa"/>
            <w:vAlign w:val="center"/>
          </w:tcPr>
          <w:p w14:paraId="3BA5ABC3" w14:textId="77777777" w:rsidR="008264B4" w:rsidRDefault="00000000">
            <w:pPr>
              <w:widowControl/>
              <w:snapToGrid w:val="0"/>
              <w:jc w:val="left"/>
              <w:rPr>
                <w:rFonts w:ascii="宋体" w:hAnsi="宋体" w:cs="宋体" w:hint="eastAsia"/>
                <w:kern w:val="0"/>
                <w:szCs w:val="21"/>
              </w:rPr>
            </w:pPr>
            <w:r>
              <w:rPr>
                <w:rFonts w:ascii="宋体" w:hAnsi="宋体" w:cs="宋体" w:hint="eastAsia"/>
                <w:kern w:val="0"/>
                <w:szCs w:val="21"/>
              </w:rPr>
              <w:t>差额定率累进计费</w:t>
            </w:r>
          </w:p>
        </w:tc>
      </w:tr>
      <w:tr w:rsidR="008264B4" w14:paraId="6B1A29BD" w14:textId="77777777">
        <w:trPr>
          <w:trHeight w:val="259"/>
        </w:trPr>
        <w:tc>
          <w:tcPr>
            <w:tcW w:w="9381" w:type="dxa"/>
            <w:gridSpan w:val="10"/>
            <w:vAlign w:val="center"/>
          </w:tcPr>
          <w:p w14:paraId="70E3B816" w14:textId="77777777" w:rsidR="008264B4" w:rsidRDefault="00000000">
            <w:pPr>
              <w:widowControl/>
              <w:snapToGrid w:val="0"/>
              <w:jc w:val="left"/>
              <w:rPr>
                <w:rFonts w:ascii="宋体" w:hAnsi="宋体" w:cs="宋体" w:hint="eastAsia"/>
                <w:b/>
                <w:bCs/>
                <w:kern w:val="0"/>
                <w:szCs w:val="21"/>
              </w:rPr>
            </w:pPr>
            <w:r>
              <w:rPr>
                <w:rFonts w:ascii="宋体" w:hAnsi="宋体" w:cs="宋体" w:hint="eastAsia"/>
                <w:b/>
                <w:bCs/>
                <w:kern w:val="0"/>
                <w:szCs w:val="21"/>
              </w:rPr>
              <w:t>注：社会投资项目计费基数为概算中的建安费，无需编制概算的项目以预算中的建安费作为计费基数。政府投资项目计费基数为概算批复中的建安费（不含设备及工器具购置费），无需编制概算的项目以预算审核成果中的建安费（不含设备及工器具购置费）作为计费基数。</w:t>
            </w:r>
          </w:p>
        </w:tc>
      </w:tr>
    </w:tbl>
    <w:p w14:paraId="65C01A57" w14:textId="77777777" w:rsidR="008264B4" w:rsidRDefault="00000000">
      <w:pPr>
        <w:pStyle w:val="Normal31"/>
        <w:adjustRightInd w:val="0"/>
        <w:spacing w:line="360" w:lineRule="auto"/>
        <w:ind w:firstLineChars="200" w:firstLine="480"/>
        <w:jc w:val="left"/>
        <w:textAlignment w:val="baseline"/>
        <w:rPr>
          <w:rFonts w:ascii="宋体" w:hAnsi="宋体" w:hint="eastAsia"/>
          <w:kern w:val="2"/>
          <w:sz w:val="24"/>
          <w:szCs w:val="24"/>
        </w:rPr>
      </w:pPr>
      <w:r>
        <w:rPr>
          <w:rFonts w:ascii="宋体" w:hAnsi="宋体" w:hint="eastAsia"/>
          <w:kern w:val="2"/>
          <w:sz w:val="24"/>
          <w:szCs w:val="24"/>
        </w:rPr>
        <w:t>其中：</w:t>
      </w:r>
    </w:p>
    <w:p w14:paraId="15BF5DFD" w14:textId="77777777" w:rsidR="008264B4" w:rsidRDefault="00000000">
      <w:pPr>
        <w:pStyle w:val="Normal31"/>
        <w:numPr>
          <w:ilvl w:val="0"/>
          <w:numId w:val="22"/>
        </w:numPr>
        <w:adjustRightInd w:val="0"/>
        <w:spacing w:line="360" w:lineRule="auto"/>
        <w:ind w:left="0" w:firstLineChars="200" w:firstLine="480"/>
        <w:jc w:val="left"/>
        <w:textAlignment w:val="baseline"/>
        <w:rPr>
          <w:rFonts w:ascii="宋体" w:hAnsi="宋体" w:hint="eastAsia"/>
          <w:color w:val="2F5496" w:themeColor="accent1" w:themeShade="BF"/>
          <w:kern w:val="2"/>
          <w:sz w:val="24"/>
          <w:szCs w:val="24"/>
          <w:u w:val="single"/>
        </w:rPr>
      </w:pPr>
      <w:r>
        <w:rPr>
          <w:rFonts w:ascii="宋体" w:hAnsi="宋体" w:hint="eastAsia"/>
          <w:color w:val="2F5496" w:themeColor="accent1" w:themeShade="BF"/>
          <w:kern w:val="2"/>
          <w:sz w:val="24"/>
          <w:szCs w:val="24"/>
          <w:u w:val="single"/>
        </w:rPr>
        <w:t>单个《造价咨询服务委托合同》的造价咨询服务费结算价不足5000元时，按5000元结算。</w:t>
      </w:r>
    </w:p>
    <w:p w14:paraId="69857957" w14:textId="77777777" w:rsidR="008264B4" w:rsidRDefault="00000000">
      <w:pPr>
        <w:pStyle w:val="Normal31"/>
        <w:numPr>
          <w:ilvl w:val="0"/>
          <w:numId w:val="22"/>
        </w:numPr>
        <w:adjustRightInd w:val="0"/>
        <w:spacing w:line="360" w:lineRule="auto"/>
        <w:ind w:left="0" w:firstLineChars="200" w:firstLine="480"/>
        <w:jc w:val="left"/>
        <w:textAlignment w:val="baseline"/>
        <w:rPr>
          <w:rFonts w:ascii="宋体" w:hAnsi="宋体" w:hint="eastAsia"/>
          <w:color w:val="2F5496" w:themeColor="accent1" w:themeShade="BF"/>
          <w:kern w:val="2"/>
          <w:sz w:val="24"/>
          <w:szCs w:val="24"/>
          <w:u w:val="single"/>
        </w:rPr>
      </w:pPr>
      <w:r>
        <w:rPr>
          <w:rFonts w:ascii="宋体" w:hAnsi="宋体" w:hint="eastAsia"/>
          <w:color w:val="2F5496" w:themeColor="accent1" w:themeShade="BF"/>
          <w:kern w:val="2"/>
          <w:sz w:val="24"/>
          <w:szCs w:val="24"/>
          <w:u w:val="single"/>
        </w:rPr>
        <w:t>具体项目造价咨询服务费</w:t>
      </w:r>
      <w:proofErr w:type="gramStart"/>
      <w:r>
        <w:rPr>
          <w:rFonts w:ascii="宋体" w:hAnsi="宋体" w:hint="eastAsia"/>
          <w:color w:val="2F5496" w:themeColor="accent1" w:themeShade="BF"/>
          <w:kern w:val="2"/>
          <w:sz w:val="24"/>
          <w:szCs w:val="24"/>
          <w:u w:val="single"/>
        </w:rPr>
        <w:t>结算价如需</w:t>
      </w:r>
      <w:proofErr w:type="gramEnd"/>
      <w:r>
        <w:rPr>
          <w:rFonts w:ascii="宋体" w:hAnsi="宋体" w:hint="eastAsia"/>
          <w:color w:val="2F5496" w:themeColor="accent1" w:themeShade="BF"/>
          <w:kern w:val="2"/>
          <w:sz w:val="24"/>
          <w:szCs w:val="24"/>
          <w:u w:val="single"/>
        </w:rPr>
        <w:t>政府第三方机构审核的，则最终结算价不超过审核结果。</w:t>
      </w:r>
    </w:p>
    <w:p w14:paraId="408CF4EB" w14:textId="77777777" w:rsidR="008264B4" w:rsidRDefault="00000000">
      <w:pPr>
        <w:pStyle w:val="Normal31"/>
        <w:numPr>
          <w:ilvl w:val="0"/>
          <w:numId w:val="22"/>
        </w:numPr>
        <w:adjustRightInd w:val="0"/>
        <w:spacing w:line="360" w:lineRule="auto"/>
        <w:ind w:left="0" w:firstLineChars="200" w:firstLine="480"/>
        <w:jc w:val="left"/>
        <w:textAlignment w:val="baseline"/>
        <w:rPr>
          <w:rFonts w:ascii="宋体" w:hAnsi="宋体" w:hint="eastAsia"/>
          <w:color w:val="2F5496" w:themeColor="accent1" w:themeShade="BF"/>
          <w:kern w:val="2"/>
          <w:sz w:val="24"/>
          <w:szCs w:val="24"/>
          <w:u w:val="single"/>
        </w:rPr>
      </w:pPr>
      <w:r>
        <w:rPr>
          <w:rFonts w:ascii="宋体" w:hAnsi="宋体" w:hint="eastAsia"/>
          <w:color w:val="2F5496" w:themeColor="accent1" w:themeShade="BF"/>
          <w:kern w:val="2"/>
          <w:sz w:val="24"/>
          <w:szCs w:val="24"/>
          <w:u w:val="single"/>
        </w:rPr>
        <w:t>所有项目造价咨询合同的最终结算价合计不超过90万元。</w:t>
      </w:r>
    </w:p>
    <w:p w14:paraId="7A9CADF0" w14:textId="77777777" w:rsidR="008264B4" w:rsidRDefault="00000000">
      <w:pPr>
        <w:pStyle w:val="afff8"/>
        <w:numPr>
          <w:ilvl w:val="0"/>
          <w:numId w:val="21"/>
        </w:numPr>
        <w:spacing w:line="360" w:lineRule="auto"/>
        <w:ind w:left="0" w:firstLine="480"/>
        <w:rPr>
          <w:rFonts w:ascii="宋体" w:hAnsi="宋体" w:hint="eastAsia"/>
          <w:kern w:val="2"/>
          <w:sz w:val="24"/>
          <w:szCs w:val="24"/>
        </w:rPr>
      </w:pPr>
      <w:r>
        <w:rPr>
          <w:rFonts w:ascii="宋体" w:hAnsi="宋体" w:hint="eastAsia"/>
          <w:kern w:val="2"/>
          <w:sz w:val="24"/>
          <w:szCs w:val="24"/>
        </w:rPr>
        <w:t>上述具体项目定价依据在合同期内</w:t>
      </w:r>
      <w:r>
        <w:rPr>
          <w:rFonts w:ascii="宋体" w:hAnsi="宋体"/>
          <w:kern w:val="2"/>
          <w:sz w:val="24"/>
          <w:szCs w:val="24"/>
        </w:rPr>
        <w:t>固定不变。</w:t>
      </w:r>
      <w:r>
        <w:rPr>
          <w:rFonts w:ascii="宋体" w:hAnsi="宋体" w:hint="eastAsia"/>
          <w:color w:val="2F5496" w:themeColor="accent1" w:themeShade="BF"/>
          <w:kern w:val="2"/>
          <w:sz w:val="24"/>
          <w:szCs w:val="24"/>
          <w:u w:val="single"/>
        </w:rPr>
        <w:t>《</w:t>
      </w:r>
      <w:r>
        <w:rPr>
          <w:rFonts w:ascii="宋体" w:hAnsi="宋体" w:hint="eastAsia"/>
          <w:color w:val="2F5496" w:themeColor="accent1" w:themeShade="BF"/>
          <w:sz w:val="24"/>
          <w:szCs w:val="24"/>
          <w:u w:val="single"/>
        </w:rPr>
        <w:t>造价咨询服务委托合同</w:t>
      </w:r>
      <w:r>
        <w:rPr>
          <w:rFonts w:ascii="宋体" w:hAnsi="宋体" w:hint="eastAsia"/>
          <w:color w:val="2F5496" w:themeColor="accent1" w:themeShade="BF"/>
          <w:kern w:val="2"/>
          <w:sz w:val="24"/>
          <w:szCs w:val="24"/>
          <w:u w:val="single"/>
        </w:rPr>
        <w:t>》</w:t>
      </w:r>
      <w:r>
        <w:rPr>
          <w:rFonts w:ascii="宋体" w:hAnsi="宋体" w:hint="eastAsia"/>
          <w:kern w:val="2"/>
          <w:sz w:val="24"/>
          <w:szCs w:val="24"/>
        </w:rPr>
        <w:t>金额</w:t>
      </w:r>
      <w:r>
        <w:rPr>
          <w:rFonts w:ascii="宋体" w:hAnsi="宋体"/>
          <w:kern w:val="2"/>
          <w:sz w:val="24"/>
          <w:szCs w:val="24"/>
        </w:rPr>
        <w:t>是</w:t>
      </w:r>
      <w:r>
        <w:rPr>
          <w:rFonts w:ascii="宋体" w:hAnsi="宋体" w:hint="eastAsia"/>
          <w:kern w:val="2"/>
          <w:sz w:val="24"/>
          <w:szCs w:val="24"/>
        </w:rPr>
        <w:t>乙方为完成各项目造价咨询服务全部工作内容的</w:t>
      </w:r>
      <w:r>
        <w:rPr>
          <w:rFonts w:ascii="宋体" w:hAnsi="宋体"/>
          <w:kern w:val="2"/>
          <w:sz w:val="24"/>
          <w:szCs w:val="24"/>
        </w:rPr>
        <w:t>总和</w:t>
      </w:r>
      <w:r>
        <w:rPr>
          <w:rFonts w:ascii="宋体" w:hAnsi="宋体" w:hint="eastAsia"/>
          <w:kern w:val="2"/>
          <w:sz w:val="24"/>
          <w:szCs w:val="24"/>
        </w:rPr>
        <w:t>。</w:t>
      </w:r>
    </w:p>
    <w:p w14:paraId="67C9D6D5" w14:textId="77777777" w:rsidR="008264B4" w:rsidRDefault="00000000">
      <w:pPr>
        <w:pStyle w:val="afff8"/>
        <w:numPr>
          <w:ilvl w:val="0"/>
          <w:numId w:val="21"/>
        </w:numPr>
        <w:spacing w:line="360" w:lineRule="auto"/>
        <w:ind w:left="0" w:firstLine="480"/>
        <w:rPr>
          <w:rFonts w:ascii="宋体" w:hAnsi="宋体" w:hint="eastAsia"/>
          <w:kern w:val="2"/>
          <w:sz w:val="24"/>
          <w:szCs w:val="24"/>
        </w:rPr>
      </w:pPr>
      <w:r>
        <w:rPr>
          <w:rFonts w:ascii="宋体" w:hAnsi="宋体" w:hint="eastAsia"/>
          <w:kern w:val="2"/>
          <w:sz w:val="24"/>
          <w:szCs w:val="24"/>
        </w:rPr>
        <w:t>如有特殊情况，双方经协商一致可另行约定。</w:t>
      </w:r>
    </w:p>
    <w:p w14:paraId="454392F4" w14:textId="77777777" w:rsidR="008264B4" w:rsidRDefault="00000000">
      <w:pPr>
        <w:pStyle w:val="afff8"/>
        <w:numPr>
          <w:ilvl w:val="0"/>
          <w:numId w:val="20"/>
        </w:numPr>
        <w:spacing w:line="360" w:lineRule="auto"/>
        <w:ind w:left="0" w:firstLine="482"/>
        <w:rPr>
          <w:rFonts w:ascii="宋体" w:hAnsi="宋体" w:hint="eastAsia"/>
          <w:b/>
          <w:kern w:val="2"/>
          <w:sz w:val="24"/>
          <w:szCs w:val="24"/>
        </w:rPr>
      </w:pPr>
      <w:r>
        <w:rPr>
          <w:rFonts w:ascii="宋体" w:hAnsi="宋体" w:hint="eastAsia"/>
          <w:b/>
          <w:kern w:val="2"/>
          <w:sz w:val="24"/>
          <w:szCs w:val="24"/>
        </w:rPr>
        <w:t>款项支付方式</w:t>
      </w:r>
    </w:p>
    <w:p w14:paraId="4C6971DB" w14:textId="77777777" w:rsidR="008264B4" w:rsidRDefault="00000000">
      <w:pPr>
        <w:pStyle w:val="afff8"/>
        <w:numPr>
          <w:ilvl w:val="0"/>
          <w:numId w:val="23"/>
        </w:numPr>
        <w:spacing w:line="360" w:lineRule="auto"/>
        <w:ind w:left="0" w:firstLine="480"/>
        <w:rPr>
          <w:rFonts w:ascii="宋体" w:hAnsi="宋体" w:hint="eastAsia"/>
          <w:kern w:val="2"/>
          <w:sz w:val="24"/>
          <w:szCs w:val="24"/>
        </w:rPr>
      </w:pPr>
      <w:r>
        <w:rPr>
          <w:rFonts w:ascii="宋体" w:hAnsi="宋体" w:hint="eastAsia"/>
          <w:kern w:val="2"/>
          <w:sz w:val="24"/>
          <w:szCs w:val="24"/>
        </w:rPr>
        <w:t>甲方必须将款项支付到乙方账户，乙方账户信息如下：</w:t>
      </w:r>
    </w:p>
    <w:p w14:paraId="0441C8E3" w14:textId="77777777" w:rsidR="008264B4" w:rsidRDefault="00000000">
      <w:pPr>
        <w:pStyle w:val="Normal31"/>
        <w:spacing w:line="360" w:lineRule="auto"/>
        <w:ind w:firstLineChars="200" w:firstLine="482"/>
        <w:rPr>
          <w:rFonts w:ascii="宋体" w:hAnsi="宋体" w:hint="eastAsia"/>
          <w:b/>
          <w:bCs/>
          <w:kern w:val="2"/>
          <w:sz w:val="24"/>
          <w:szCs w:val="24"/>
        </w:rPr>
      </w:pPr>
      <w:r>
        <w:rPr>
          <w:rFonts w:ascii="宋体" w:hAnsi="宋体" w:hint="eastAsia"/>
          <w:b/>
          <w:bCs/>
          <w:kern w:val="2"/>
          <w:sz w:val="24"/>
          <w:szCs w:val="24"/>
        </w:rPr>
        <w:t>账户名称：</w:t>
      </w:r>
    </w:p>
    <w:p w14:paraId="6AC45646" w14:textId="77777777" w:rsidR="008264B4" w:rsidRDefault="00000000">
      <w:pPr>
        <w:pStyle w:val="Normal31"/>
        <w:spacing w:line="360" w:lineRule="auto"/>
        <w:ind w:firstLineChars="200" w:firstLine="482"/>
        <w:rPr>
          <w:rFonts w:ascii="宋体" w:hAnsi="宋体" w:hint="eastAsia"/>
          <w:b/>
          <w:bCs/>
          <w:kern w:val="2"/>
          <w:sz w:val="24"/>
          <w:szCs w:val="24"/>
        </w:rPr>
      </w:pPr>
      <w:proofErr w:type="gramStart"/>
      <w:r>
        <w:rPr>
          <w:rFonts w:ascii="宋体" w:hAnsi="宋体" w:hint="eastAsia"/>
          <w:b/>
          <w:bCs/>
          <w:kern w:val="2"/>
          <w:sz w:val="24"/>
          <w:szCs w:val="24"/>
        </w:rPr>
        <w:t>帐号</w:t>
      </w:r>
      <w:proofErr w:type="gramEnd"/>
      <w:r>
        <w:rPr>
          <w:rFonts w:ascii="宋体" w:hAnsi="宋体" w:hint="eastAsia"/>
          <w:b/>
          <w:bCs/>
          <w:kern w:val="2"/>
          <w:sz w:val="24"/>
          <w:szCs w:val="24"/>
        </w:rPr>
        <w:t>：</w:t>
      </w:r>
    </w:p>
    <w:p w14:paraId="092EA2E9" w14:textId="77777777" w:rsidR="008264B4" w:rsidRDefault="00000000">
      <w:pPr>
        <w:pStyle w:val="Normal31"/>
        <w:spacing w:line="360" w:lineRule="auto"/>
        <w:ind w:firstLineChars="200" w:firstLine="482"/>
        <w:rPr>
          <w:rFonts w:ascii="宋体" w:hAnsi="宋体" w:hint="eastAsia"/>
          <w:b/>
          <w:bCs/>
          <w:kern w:val="2"/>
          <w:sz w:val="24"/>
          <w:szCs w:val="24"/>
        </w:rPr>
      </w:pPr>
      <w:r>
        <w:rPr>
          <w:rFonts w:ascii="宋体" w:hAnsi="宋体" w:hint="eastAsia"/>
          <w:b/>
          <w:bCs/>
          <w:kern w:val="2"/>
          <w:sz w:val="24"/>
          <w:szCs w:val="24"/>
        </w:rPr>
        <w:t>开户银行：</w:t>
      </w:r>
    </w:p>
    <w:p w14:paraId="5D2C7246" w14:textId="77777777" w:rsidR="008264B4" w:rsidRDefault="00000000">
      <w:pPr>
        <w:pStyle w:val="Normal31"/>
        <w:spacing w:line="360" w:lineRule="auto"/>
        <w:ind w:firstLineChars="200" w:firstLine="480"/>
        <w:rPr>
          <w:rFonts w:ascii="宋体" w:hAnsi="宋体" w:hint="eastAsia"/>
          <w:kern w:val="2"/>
          <w:sz w:val="24"/>
          <w:szCs w:val="24"/>
        </w:rPr>
      </w:pPr>
      <w:r>
        <w:rPr>
          <w:rFonts w:ascii="宋体" w:hAnsi="宋体" w:hint="eastAsia"/>
          <w:kern w:val="2"/>
          <w:sz w:val="24"/>
          <w:szCs w:val="24"/>
        </w:rPr>
        <w:t>乙方如需更改该收款账户，应当至少提前5天书面通知甲方，否则因此导致的全部损失均由乙方承担。</w:t>
      </w:r>
    </w:p>
    <w:p w14:paraId="0D28D906" w14:textId="77777777" w:rsidR="008264B4" w:rsidRDefault="00000000">
      <w:pPr>
        <w:pStyle w:val="afff8"/>
        <w:numPr>
          <w:ilvl w:val="0"/>
          <w:numId w:val="23"/>
        </w:numPr>
        <w:spacing w:line="360" w:lineRule="auto"/>
        <w:ind w:left="0" w:firstLine="480"/>
        <w:rPr>
          <w:rFonts w:ascii="宋体" w:hAnsi="宋体" w:hint="eastAsia"/>
          <w:kern w:val="2"/>
          <w:sz w:val="24"/>
          <w:szCs w:val="24"/>
        </w:rPr>
      </w:pPr>
      <w:r>
        <w:rPr>
          <w:rFonts w:ascii="宋体" w:hAnsi="宋体" w:hint="eastAsia"/>
          <w:kern w:val="2"/>
          <w:sz w:val="24"/>
          <w:szCs w:val="24"/>
        </w:rPr>
        <w:t>付款方式</w:t>
      </w:r>
    </w:p>
    <w:p w14:paraId="731A7CBD" w14:textId="77777777" w:rsidR="008264B4" w:rsidRDefault="00000000">
      <w:pPr>
        <w:pStyle w:val="Normal31"/>
        <w:numPr>
          <w:ilvl w:val="0"/>
          <w:numId w:val="24"/>
        </w:numPr>
        <w:adjustRightInd w:val="0"/>
        <w:spacing w:line="360" w:lineRule="auto"/>
        <w:ind w:left="0" w:firstLineChars="200" w:firstLine="482"/>
        <w:jc w:val="left"/>
        <w:textAlignment w:val="baseline"/>
        <w:rPr>
          <w:rFonts w:ascii="宋体" w:hAnsi="宋体" w:hint="eastAsia"/>
          <w:kern w:val="2"/>
          <w:sz w:val="24"/>
          <w:szCs w:val="24"/>
        </w:rPr>
      </w:pPr>
      <w:bookmarkStart w:id="10" w:name="OLE_LINK5"/>
      <w:r>
        <w:rPr>
          <w:rFonts w:ascii="宋体" w:hAnsi="宋体" w:hint="eastAsia"/>
          <w:b/>
          <w:bCs/>
          <w:kern w:val="2"/>
          <w:sz w:val="24"/>
          <w:szCs w:val="24"/>
        </w:rPr>
        <w:t>预付款：</w:t>
      </w:r>
      <w:r>
        <w:rPr>
          <w:rFonts w:ascii="宋体" w:hAnsi="宋体" w:hint="eastAsia"/>
          <w:kern w:val="2"/>
          <w:sz w:val="24"/>
          <w:szCs w:val="24"/>
        </w:rPr>
        <w:t>具体项目合同签订后支付该项目签约合同价的</w:t>
      </w:r>
      <w:r>
        <w:rPr>
          <w:rFonts w:ascii="宋体" w:hAnsi="宋体" w:hint="eastAsia"/>
          <w:b/>
          <w:bCs/>
          <w:color w:val="2F5496" w:themeColor="accent1" w:themeShade="BF"/>
          <w:kern w:val="2"/>
          <w:sz w:val="24"/>
          <w:szCs w:val="24"/>
          <w:u w:val="single"/>
        </w:rPr>
        <w:t>20</w:t>
      </w:r>
      <w:r>
        <w:rPr>
          <w:rFonts w:ascii="宋体" w:hAnsi="宋体" w:hint="eastAsia"/>
          <w:kern w:val="2"/>
          <w:sz w:val="24"/>
          <w:szCs w:val="24"/>
        </w:rPr>
        <w:t>%。</w:t>
      </w:r>
    </w:p>
    <w:p w14:paraId="5A305C63" w14:textId="77777777" w:rsidR="008264B4" w:rsidRDefault="00000000">
      <w:pPr>
        <w:pStyle w:val="Normal31"/>
        <w:numPr>
          <w:ilvl w:val="0"/>
          <w:numId w:val="24"/>
        </w:numPr>
        <w:adjustRightInd w:val="0"/>
        <w:spacing w:line="360" w:lineRule="auto"/>
        <w:ind w:left="0" w:firstLineChars="200" w:firstLine="482"/>
        <w:jc w:val="left"/>
        <w:textAlignment w:val="baseline"/>
        <w:rPr>
          <w:rFonts w:ascii="宋体" w:hAnsi="宋体" w:hint="eastAsia"/>
          <w:kern w:val="2"/>
          <w:sz w:val="24"/>
          <w:szCs w:val="24"/>
        </w:rPr>
      </w:pPr>
      <w:r>
        <w:rPr>
          <w:rFonts w:ascii="宋体" w:hAnsi="宋体" w:hint="eastAsia"/>
          <w:b/>
          <w:bCs/>
          <w:kern w:val="2"/>
          <w:sz w:val="24"/>
          <w:szCs w:val="24"/>
        </w:rPr>
        <w:t>结算款：</w:t>
      </w:r>
      <w:r>
        <w:rPr>
          <w:rFonts w:ascii="宋体" w:hAnsi="宋体" w:hint="eastAsia"/>
          <w:kern w:val="2"/>
          <w:sz w:val="24"/>
          <w:szCs w:val="24"/>
        </w:rPr>
        <w:t>具体项目竣工结算审核完成且经甲方结算审核通过，并完成具体项目造价咨询合同结算后，支付至该项目造价咨询服务费结算价的</w:t>
      </w:r>
      <w:r>
        <w:rPr>
          <w:rFonts w:ascii="宋体" w:hAnsi="宋体" w:hint="eastAsia"/>
          <w:b/>
          <w:bCs/>
          <w:color w:val="2F5496" w:themeColor="accent1" w:themeShade="BF"/>
          <w:kern w:val="2"/>
          <w:sz w:val="24"/>
          <w:szCs w:val="24"/>
          <w:u w:val="single"/>
        </w:rPr>
        <w:t>100</w:t>
      </w:r>
      <w:r>
        <w:rPr>
          <w:rFonts w:ascii="宋体" w:hAnsi="宋体" w:hint="eastAsia"/>
          <w:kern w:val="2"/>
          <w:sz w:val="24"/>
          <w:szCs w:val="24"/>
        </w:rPr>
        <w:t>%。</w:t>
      </w:r>
    </w:p>
    <w:bookmarkEnd w:id="10"/>
    <w:p w14:paraId="0C553A61" w14:textId="77777777" w:rsidR="008264B4" w:rsidRDefault="00000000">
      <w:pPr>
        <w:pStyle w:val="afff8"/>
        <w:numPr>
          <w:ilvl w:val="0"/>
          <w:numId w:val="23"/>
        </w:numPr>
        <w:spacing w:line="360" w:lineRule="auto"/>
        <w:ind w:left="0" w:firstLine="480"/>
        <w:rPr>
          <w:rFonts w:ascii="宋体" w:hAnsi="宋体" w:hint="eastAsia"/>
          <w:kern w:val="2"/>
          <w:sz w:val="24"/>
          <w:szCs w:val="24"/>
        </w:rPr>
      </w:pPr>
      <w:r>
        <w:rPr>
          <w:rFonts w:ascii="宋体" w:hAnsi="宋体" w:hint="eastAsia"/>
          <w:kern w:val="2"/>
          <w:sz w:val="24"/>
          <w:szCs w:val="24"/>
        </w:rPr>
        <w:t>支付要求</w:t>
      </w:r>
    </w:p>
    <w:p w14:paraId="3CAD4ABE" w14:textId="77777777" w:rsidR="008264B4" w:rsidRDefault="00000000">
      <w:pPr>
        <w:pStyle w:val="Normal31"/>
        <w:numPr>
          <w:ilvl w:val="0"/>
          <w:numId w:val="25"/>
        </w:numPr>
        <w:adjustRightInd w:val="0"/>
        <w:spacing w:line="360" w:lineRule="auto"/>
        <w:ind w:left="0" w:firstLineChars="200" w:firstLine="480"/>
        <w:jc w:val="left"/>
        <w:textAlignment w:val="baseline"/>
        <w:rPr>
          <w:rFonts w:ascii="宋体" w:hAnsi="宋体" w:hint="eastAsia"/>
          <w:kern w:val="2"/>
          <w:sz w:val="24"/>
          <w:szCs w:val="24"/>
        </w:rPr>
      </w:pPr>
      <w:r>
        <w:rPr>
          <w:rFonts w:ascii="宋体" w:hAnsi="宋体" w:hint="eastAsia"/>
          <w:kern w:val="2"/>
          <w:sz w:val="24"/>
          <w:szCs w:val="24"/>
        </w:rPr>
        <w:t>乙方有义务按照合同约定支付节点提示甲方按时付款，如乙方未履行该义务或提交的付款申请资料不全或不合格，则甲方的付款时间相应顺延。</w:t>
      </w:r>
    </w:p>
    <w:p w14:paraId="5F193B01" w14:textId="77777777" w:rsidR="008264B4" w:rsidRDefault="00000000">
      <w:pPr>
        <w:pStyle w:val="Normal31"/>
        <w:numPr>
          <w:ilvl w:val="0"/>
          <w:numId w:val="25"/>
        </w:numPr>
        <w:adjustRightInd w:val="0"/>
        <w:spacing w:line="360" w:lineRule="auto"/>
        <w:ind w:left="0" w:firstLineChars="200" w:firstLine="480"/>
        <w:jc w:val="left"/>
        <w:textAlignment w:val="baseline"/>
        <w:rPr>
          <w:rFonts w:ascii="宋体" w:hAnsi="宋体" w:hint="eastAsia"/>
          <w:kern w:val="2"/>
          <w:sz w:val="24"/>
          <w:szCs w:val="24"/>
        </w:rPr>
      </w:pPr>
      <w:r>
        <w:rPr>
          <w:rFonts w:ascii="宋体" w:hAnsi="宋体" w:hint="eastAsia"/>
          <w:kern w:val="2"/>
          <w:sz w:val="24"/>
          <w:szCs w:val="24"/>
        </w:rPr>
        <w:t>各项目结算价以甲方委托的第三方机构审定结果为准。如项目被政府相关部门抽查审核的，最终结算金额以政府相关部门核查确定的结算价或按照政府相关部门核查意见调整后的结算价款为准。如政府相关部门核查后确定的结算价或按照政府相关部门核查意见调整后的结算价款较前述第三方审核单位核定结算价款少的，乙方应无条件</w:t>
      </w:r>
      <w:r>
        <w:rPr>
          <w:rFonts w:ascii="宋体" w:hAnsi="宋体" w:hint="eastAsia"/>
          <w:kern w:val="2"/>
          <w:sz w:val="24"/>
          <w:szCs w:val="24"/>
        </w:rPr>
        <w:lastRenderedPageBreak/>
        <w:t>向甲方全额退还超付款项。</w:t>
      </w:r>
    </w:p>
    <w:p w14:paraId="65F9895A" w14:textId="77777777" w:rsidR="008264B4" w:rsidRDefault="00000000">
      <w:pPr>
        <w:pStyle w:val="Normal31"/>
        <w:numPr>
          <w:ilvl w:val="0"/>
          <w:numId w:val="25"/>
        </w:numPr>
        <w:adjustRightInd w:val="0"/>
        <w:spacing w:line="360" w:lineRule="auto"/>
        <w:ind w:left="0" w:firstLineChars="200" w:firstLine="480"/>
        <w:jc w:val="left"/>
        <w:textAlignment w:val="baseline"/>
        <w:rPr>
          <w:rFonts w:ascii="宋体" w:hAnsi="宋体" w:hint="eastAsia"/>
          <w:kern w:val="2"/>
          <w:sz w:val="24"/>
          <w:szCs w:val="24"/>
        </w:rPr>
      </w:pPr>
      <w:r>
        <w:rPr>
          <w:rFonts w:ascii="宋体" w:hAnsi="宋体" w:hint="eastAsia"/>
          <w:kern w:val="2"/>
          <w:sz w:val="24"/>
          <w:szCs w:val="24"/>
        </w:rPr>
        <w:t>每次付款前，乙方应向甲方提交等额合法有效的增值税专用发票，因乙方迟延开具发票或发票开具不合格致使甲方未能如期付款的，乙方应自行承担相应损失，甲方</w:t>
      </w:r>
      <w:proofErr w:type="gramStart"/>
      <w:r>
        <w:rPr>
          <w:rFonts w:ascii="宋体" w:hAnsi="宋体" w:hint="eastAsia"/>
          <w:kern w:val="2"/>
          <w:sz w:val="24"/>
          <w:szCs w:val="24"/>
        </w:rPr>
        <w:t>不</w:t>
      </w:r>
      <w:proofErr w:type="gramEnd"/>
      <w:r>
        <w:rPr>
          <w:rFonts w:ascii="宋体" w:hAnsi="宋体" w:hint="eastAsia"/>
          <w:kern w:val="2"/>
          <w:sz w:val="24"/>
          <w:szCs w:val="24"/>
        </w:rPr>
        <w:t>因此产生任何违约责任。</w:t>
      </w:r>
    </w:p>
    <w:p w14:paraId="3117226E" w14:textId="77777777" w:rsidR="008264B4" w:rsidRDefault="00000000">
      <w:pPr>
        <w:pStyle w:val="afff8"/>
        <w:numPr>
          <w:ilvl w:val="0"/>
          <w:numId w:val="11"/>
        </w:numPr>
        <w:snapToGrid w:val="0"/>
        <w:spacing w:beforeLines="50" w:before="120" w:line="360" w:lineRule="auto"/>
        <w:ind w:left="0" w:firstLine="482"/>
        <w:rPr>
          <w:rFonts w:ascii="宋体" w:hAnsi="宋体" w:hint="eastAsia"/>
          <w:b/>
          <w:kern w:val="2"/>
          <w:sz w:val="24"/>
          <w:szCs w:val="24"/>
        </w:rPr>
      </w:pPr>
      <w:r>
        <w:rPr>
          <w:rFonts w:ascii="宋体" w:hAnsi="宋体" w:hint="eastAsia"/>
          <w:b/>
          <w:kern w:val="2"/>
          <w:sz w:val="24"/>
          <w:szCs w:val="24"/>
        </w:rPr>
        <w:t>履约担保</w:t>
      </w:r>
    </w:p>
    <w:p w14:paraId="5F909C8B" w14:textId="77777777" w:rsidR="008264B4" w:rsidRDefault="00000000">
      <w:pPr>
        <w:pStyle w:val="afff8"/>
        <w:spacing w:line="360" w:lineRule="auto"/>
        <w:ind w:left="480" w:firstLineChars="0" w:firstLine="0"/>
        <w:rPr>
          <w:rFonts w:ascii="宋体" w:hAnsi="宋体" w:hint="eastAsia"/>
          <w:kern w:val="2"/>
          <w:sz w:val="24"/>
          <w:szCs w:val="24"/>
        </w:rPr>
      </w:pPr>
      <w:bookmarkStart w:id="11" w:name="_Hlk40367070"/>
      <w:r>
        <w:rPr>
          <w:rFonts w:ascii="宋体" w:hAnsi="宋体" w:hint="eastAsia"/>
          <w:kern w:val="2"/>
          <w:sz w:val="24"/>
          <w:szCs w:val="24"/>
        </w:rPr>
        <w:t>项目无需要提供履约担保。</w:t>
      </w:r>
    </w:p>
    <w:bookmarkEnd w:id="11"/>
    <w:p w14:paraId="49D25E62" w14:textId="77777777" w:rsidR="008264B4" w:rsidRDefault="00000000">
      <w:pPr>
        <w:pStyle w:val="afff8"/>
        <w:numPr>
          <w:ilvl w:val="0"/>
          <w:numId w:val="11"/>
        </w:numPr>
        <w:snapToGrid w:val="0"/>
        <w:spacing w:beforeLines="50" w:before="120" w:line="360" w:lineRule="auto"/>
        <w:ind w:left="0" w:firstLine="482"/>
        <w:rPr>
          <w:rFonts w:ascii="宋体" w:hAnsi="宋体" w:hint="eastAsia"/>
          <w:b/>
          <w:kern w:val="2"/>
          <w:sz w:val="24"/>
          <w:szCs w:val="24"/>
        </w:rPr>
      </w:pPr>
      <w:r>
        <w:rPr>
          <w:rFonts w:ascii="宋体" w:hAnsi="宋体" w:hint="eastAsia"/>
          <w:b/>
          <w:kern w:val="2"/>
          <w:sz w:val="24"/>
          <w:szCs w:val="24"/>
        </w:rPr>
        <w:t>甲方权利与义务</w:t>
      </w:r>
    </w:p>
    <w:p w14:paraId="267B9FEF" w14:textId="77777777" w:rsidR="008264B4" w:rsidRDefault="00000000">
      <w:pPr>
        <w:pStyle w:val="afff8"/>
        <w:numPr>
          <w:ilvl w:val="0"/>
          <w:numId w:val="26"/>
        </w:numPr>
        <w:spacing w:line="360" w:lineRule="auto"/>
        <w:ind w:left="0" w:firstLine="480"/>
        <w:rPr>
          <w:rFonts w:ascii="宋体" w:hAnsi="宋体" w:hint="eastAsia"/>
          <w:kern w:val="2"/>
          <w:sz w:val="24"/>
          <w:szCs w:val="24"/>
        </w:rPr>
      </w:pPr>
      <w:bookmarkStart w:id="12" w:name="_Hlk40391315"/>
      <w:r>
        <w:rPr>
          <w:rFonts w:ascii="宋体" w:hAnsi="宋体" w:hint="eastAsia"/>
          <w:kern w:val="2"/>
          <w:sz w:val="24"/>
          <w:szCs w:val="24"/>
        </w:rPr>
        <w:t>项目服务期间甲方对乙方按项目进行履约评价，当乙方的履约评价结果累计</w:t>
      </w:r>
      <w:r>
        <w:rPr>
          <w:rFonts w:ascii="宋体" w:hAnsi="宋体"/>
          <w:b/>
          <w:bCs/>
          <w:color w:val="2F5496" w:themeColor="accent1" w:themeShade="BF"/>
          <w:kern w:val="2"/>
          <w:sz w:val="24"/>
          <w:szCs w:val="24"/>
          <w:u w:val="single"/>
        </w:rPr>
        <w:t>2</w:t>
      </w:r>
      <w:r>
        <w:rPr>
          <w:rFonts w:ascii="宋体" w:hAnsi="宋体" w:hint="eastAsia"/>
          <w:b/>
          <w:bCs/>
          <w:color w:val="2F5496" w:themeColor="accent1" w:themeShade="BF"/>
          <w:kern w:val="2"/>
          <w:sz w:val="24"/>
          <w:szCs w:val="24"/>
          <w:u w:val="single"/>
        </w:rPr>
        <w:t>次</w:t>
      </w:r>
      <w:r>
        <w:rPr>
          <w:rFonts w:ascii="宋体" w:hAnsi="宋体" w:hint="eastAsia"/>
          <w:kern w:val="2"/>
          <w:sz w:val="24"/>
          <w:szCs w:val="24"/>
        </w:rPr>
        <w:t>不合格，甲方有权约谈乙方的法定代表人，</w:t>
      </w:r>
      <w:bookmarkEnd w:id="12"/>
      <w:r>
        <w:rPr>
          <w:rFonts w:ascii="宋体" w:hAnsi="宋体" w:hint="eastAsia"/>
          <w:kern w:val="2"/>
          <w:sz w:val="24"/>
          <w:szCs w:val="24"/>
        </w:rPr>
        <w:t>解除框架协议，并要求乙方承担相应违约责任。</w:t>
      </w:r>
    </w:p>
    <w:p w14:paraId="6FB34E7E" w14:textId="77777777" w:rsidR="008264B4" w:rsidRDefault="00000000">
      <w:pPr>
        <w:pStyle w:val="afff8"/>
        <w:numPr>
          <w:ilvl w:val="0"/>
          <w:numId w:val="26"/>
        </w:numPr>
        <w:spacing w:line="360" w:lineRule="auto"/>
        <w:ind w:left="0" w:firstLine="480"/>
        <w:rPr>
          <w:rFonts w:ascii="宋体" w:hAnsi="宋体" w:hint="eastAsia"/>
          <w:kern w:val="2"/>
          <w:sz w:val="24"/>
          <w:szCs w:val="24"/>
        </w:rPr>
      </w:pPr>
      <w:r>
        <w:rPr>
          <w:rFonts w:ascii="宋体" w:hAnsi="宋体" w:hint="eastAsia"/>
          <w:kern w:val="2"/>
          <w:sz w:val="24"/>
          <w:szCs w:val="24"/>
        </w:rPr>
        <w:t>乙方明示或暗示拒绝提供项目造价咨询服务的，甲方有权解除框架协议，并要求乙方承担相应违约责任。且甲方有权拒绝其参与甲方未来3年的造价咨询服务项目投标。</w:t>
      </w:r>
    </w:p>
    <w:p w14:paraId="4CD71A3B" w14:textId="77777777" w:rsidR="008264B4" w:rsidRDefault="00000000">
      <w:pPr>
        <w:pStyle w:val="afff8"/>
        <w:numPr>
          <w:ilvl w:val="0"/>
          <w:numId w:val="11"/>
        </w:numPr>
        <w:snapToGrid w:val="0"/>
        <w:spacing w:beforeLines="50" w:before="120" w:line="360" w:lineRule="auto"/>
        <w:ind w:left="0" w:firstLine="482"/>
        <w:rPr>
          <w:rFonts w:ascii="宋体" w:hAnsi="宋体" w:hint="eastAsia"/>
          <w:b/>
          <w:kern w:val="2"/>
          <w:sz w:val="24"/>
          <w:szCs w:val="24"/>
        </w:rPr>
      </w:pPr>
      <w:r>
        <w:rPr>
          <w:rFonts w:ascii="宋体" w:hAnsi="宋体" w:hint="eastAsia"/>
          <w:b/>
          <w:kern w:val="2"/>
          <w:sz w:val="24"/>
          <w:szCs w:val="24"/>
        </w:rPr>
        <w:t>乙方权利和义务</w:t>
      </w:r>
    </w:p>
    <w:p w14:paraId="731616FB" w14:textId="77777777" w:rsidR="008264B4" w:rsidRDefault="00000000">
      <w:pPr>
        <w:pStyle w:val="afff8"/>
        <w:numPr>
          <w:ilvl w:val="0"/>
          <w:numId w:val="27"/>
        </w:numPr>
        <w:spacing w:line="360" w:lineRule="auto"/>
        <w:ind w:left="0" w:firstLine="480"/>
        <w:rPr>
          <w:rFonts w:ascii="宋体" w:hAnsi="宋体" w:hint="eastAsia"/>
          <w:kern w:val="2"/>
          <w:sz w:val="24"/>
          <w:szCs w:val="24"/>
        </w:rPr>
      </w:pPr>
      <w:r>
        <w:rPr>
          <w:rFonts w:ascii="宋体" w:hAnsi="宋体" w:hint="eastAsia"/>
          <w:kern w:val="2"/>
          <w:sz w:val="24"/>
          <w:szCs w:val="24"/>
        </w:rPr>
        <w:t>乙方有义务在签订</w:t>
      </w:r>
      <w:r>
        <w:rPr>
          <w:rFonts w:ascii="宋体" w:hAnsi="宋体" w:hint="eastAsia"/>
          <w:color w:val="2F5496" w:themeColor="accent1" w:themeShade="BF"/>
          <w:kern w:val="2"/>
          <w:sz w:val="24"/>
          <w:szCs w:val="24"/>
          <w:u w:val="single"/>
        </w:rPr>
        <w:t>《</w:t>
      </w:r>
      <w:r>
        <w:rPr>
          <w:rFonts w:ascii="宋体" w:hAnsi="宋体" w:hint="eastAsia"/>
          <w:color w:val="2F5496" w:themeColor="accent1" w:themeShade="BF"/>
          <w:sz w:val="24"/>
          <w:szCs w:val="24"/>
          <w:u w:val="single"/>
        </w:rPr>
        <w:t>造价咨询服务委托合同</w:t>
      </w:r>
      <w:r>
        <w:rPr>
          <w:rFonts w:ascii="宋体" w:hAnsi="宋体" w:hint="eastAsia"/>
          <w:color w:val="2F5496" w:themeColor="accent1" w:themeShade="BF"/>
          <w:kern w:val="2"/>
          <w:sz w:val="24"/>
          <w:szCs w:val="24"/>
          <w:u w:val="single"/>
        </w:rPr>
        <w:t>》</w:t>
      </w:r>
      <w:r>
        <w:rPr>
          <w:rFonts w:ascii="宋体" w:hAnsi="宋体" w:hint="eastAsia"/>
          <w:kern w:val="2"/>
          <w:sz w:val="24"/>
          <w:szCs w:val="24"/>
        </w:rPr>
        <w:t>之前向甲方提供</w:t>
      </w:r>
      <w:r>
        <w:rPr>
          <w:rFonts w:ascii="宋体" w:hAnsi="宋体" w:hint="eastAsia"/>
          <w:sz w:val="24"/>
        </w:rPr>
        <w:t>团队人员名单及简历供甲方审核，甲方有权对不符合项目需求人员进行调整，乙方应遵照执行</w:t>
      </w:r>
      <w:r>
        <w:rPr>
          <w:rFonts w:ascii="宋体" w:hAnsi="宋体" w:hint="eastAsia"/>
          <w:kern w:val="2"/>
          <w:sz w:val="24"/>
          <w:szCs w:val="24"/>
        </w:rPr>
        <w:t>。</w:t>
      </w:r>
    </w:p>
    <w:p w14:paraId="317C9B50" w14:textId="77777777" w:rsidR="008264B4" w:rsidRDefault="00000000">
      <w:pPr>
        <w:pStyle w:val="afff8"/>
        <w:numPr>
          <w:ilvl w:val="0"/>
          <w:numId w:val="27"/>
        </w:numPr>
        <w:spacing w:line="360" w:lineRule="auto"/>
        <w:ind w:left="0" w:firstLine="480"/>
        <w:rPr>
          <w:rFonts w:ascii="宋体" w:hAnsi="宋体" w:hint="eastAsia"/>
          <w:kern w:val="2"/>
          <w:sz w:val="24"/>
          <w:szCs w:val="24"/>
        </w:rPr>
      </w:pPr>
      <w:r>
        <w:rPr>
          <w:rFonts w:ascii="宋体" w:hAnsi="宋体" w:hint="eastAsia"/>
          <w:kern w:val="2"/>
          <w:sz w:val="24"/>
          <w:szCs w:val="24"/>
        </w:rPr>
        <w:t>如乙方联系方式发生变动，乙方有义务及时通知并提供最新有效的联系方式给甲方。</w:t>
      </w:r>
    </w:p>
    <w:p w14:paraId="145F16EB" w14:textId="77777777" w:rsidR="008264B4" w:rsidRDefault="00000000">
      <w:pPr>
        <w:pStyle w:val="afff8"/>
        <w:numPr>
          <w:ilvl w:val="0"/>
          <w:numId w:val="27"/>
        </w:numPr>
        <w:spacing w:line="360" w:lineRule="auto"/>
        <w:ind w:left="0" w:firstLine="480"/>
        <w:rPr>
          <w:rFonts w:ascii="宋体" w:hAnsi="宋体" w:hint="eastAsia"/>
          <w:kern w:val="2"/>
          <w:sz w:val="24"/>
          <w:szCs w:val="24"/>
        </w:rPr>
      </w:pPr>
      <w:r>
        <w:rPr>
          <w:rFonts w:ascii="宋体" w:hAnsi="宋体" w:hint="eastAsia"/>
          <w:kern w:val="2"/>
          <w:sz w:val="24"/>
          <w:szCs w:val="24"/>
        </w:rPr>
        <w:t>乙方同意按计划或甲方急需满足甲方需求，不得以量少或其他原因拒绝服务或推迟服务。</w:t>
      </w:r>
    </w:p>
    <w:p w14:paraId="1EFEFA75" w14:textId="77777777" w:rsidR="008264B4" w:rsidRDefault="00000000">
      <w:pPr>
        <w:pStyle w:val="afff8"/>
        <w:numPr>
          <w:ilvl w:val="0"/>
          <w:numId w:val="27"/>
        </w:numPr>
        <w:spacing w:line="360" w:lineRule="auto"/>
        <w:ind w:left="0" w:firstLine="480"/>
        <w:rPr>
          <w:rFonts w:ascii="宋体" w:hAnsi="宋体" w:hint="eastAsia"/>
          <w:kern w:val="2"/>
          <w:sz w:val="24"/>
          <w:szCs w:val="24"/>
        </w:rPr>
      </w:pPr>
      <w:r>
        <w:rPr>
          <w:rFonts w:ascii="宋体" w:hAnsi="宋体" w:hint="eastAsia"/>
          <w:kern w:val="2"/>
          <w:sz w:val="24"/>
          <w:szCs w:val="24"/>
        </w:rPr>
        <w:t>对于甲方提供的资料和信息，若乙方认为存在不准确或不完整情形时，乙方应及时向甲方提出，否则视为甲方提供的资料和信息完整、准确，并能满足乙方的工作需要。</w:t>
      </w:r>
    </w:p>
    <w:p w14:paraId="36DB201D" w14:textId="77777777" w:rsidR="008264B4" w:rsidRDefault="00000000">
      <w:pPr>
        <w:pStyle w:val="afff8"/>
        <w:numPr>
          <w:ilvl w:val="0"/>
          <w:numId w:val="27"/>
        </w:numPr>
        <w:spacing w:line="360" w:lineRule="auto"/>
        <w:ind w:left="0" w:firstLine="480"/>
        <w:rPr>
          <w:rFonts w:ascii="宋体" w:hAnsi="宋体" w:hint="eastAsia"/>
          <w:kern w:val="2"/>
          <w:sz w:val="24"/>
          <w:szCs w:val="24"/>
        </w:rPr>
      </w:pPr>
      <w:r>
        <w:rPr>
          <w:rFonts w:ascii="宋体" w:hAnsi="宋体" w:hint="eastAsia"/>
          <w:kern w:val="2"/>
          <w:sz w:val="24"/>
          <w:szCs w:val="24"/>
        </w:rPr>
        <w:t>本协议及</w:t>
      </w:r>
      <w:r>
        <w:rPr>
          <w:rFonts w:ascii="宋体" w:hAnsi="宋体" w:hint="eastAsia"/>
          <w:color w:val="2F5496" w:themeColor="accent1" w:themeShade="BF"/>
          <w:kern w:val="2"/>
          <w:sz w:val="24"/>
          <w:szCs w:val="24"/>
          <w:u w:val="single"/>
        </w:rPr>
        <w:t>《</w:t>
      </w:r>
      <w:r>
        <w:rPr>
          <w:rFonts w:ascii="宋体" w:hAnsi="宋体" w:hint="eastAsia"/>
          <w:color w:val="2F5496" w:themeColor="accent1" w:themeShade="BF"/>
          <w:sz w:val="24"/>
          <w:szCs w:val="24"/>
          <w:u w:val="single"/>
        </w:rPr>
        <w:t>造价咨询服务委托合同</w:t>
      </w:r>
      <w:r>
        <w:rPr>
          <w:rFonts w:ascii="宋体" w:hAnsi="宋体" w:hint="eastAsia"/>
          <w:color w:val="2F5496" w:themeColor="accent1" w:themeShade="BF"/>
          <w:kern w:val="2"/>
          <w:sz w:val="24"/>
          <w:szCs w:val="24"/>
          <w:u w:val="single"/>
        </w:rPr>
        <w:t>》</w:t>
      </w:r>
      <w:r>
        <w:rPr>
          <w:rFonts w:ascii="宋体" w:hAnsi="宋体" w:hint="eastAsia"/>
          <w:kern w:val="2"/>
          <w:sz w:val="24"/>
          <w:szCs w:val="24"/>
        </w:rPr>
        <w:t>条款及附件规定的由乙方提供的其他义务。</w:t>
      </w:r>
    </w:p>
    <w:p w14:paraId="0F6BC890" w14:textId="77777777" w:rsidR="008264B4" w:rsidRDefault="00000000">
      <w:pPr>
        <w:pStyle w:val="afff8"/>
        <w:numPr>
          <w:ilvl w:val="0"/>
          <w:numId w:val="11"/>
        </w:numPr>
        <w:snapToGrid w:val="0"/>
        <w:spacing w:beforeLines="50" w:before="120" w:line="360" w:lineRule="auto"/>
        <w:ind w:left="0" w:firstLine="482"/>
        <w:rPr>
          <w:rFonts w:ascii="宋体" w:hAnsi="宋体" w:hint="eastAsia"/>
          <w:b/>
          <w:kern w:val="2"/>
          <w:sz w:val="24"/>
          <w:szCs w:val="24"/>
        </w:rPr>
      </w:pPr>
      <w:r>
        <w:rPr>
          <w:rFonts w:ascii="宋体" w:hAnsi="宋体" w:hint="eastAsia"/>
          <w:b/>
          <w:kern w:val="2"/>
          <w:sz w:val="24"/>
          <w:szCs w:val="24"/>
        </w:rPr>
        <w:t>违约责任</w:t>
      </w:r>
    </w:p>
    <w:p w14:paraId="34F9EF7D" w14:textId="77777777" w:rsidR="008264B4" w:rsidRDefault="00000000">
      <w:pPr>
        <w:pStyle w:val="afff8"/>
        <w:numPr>
          <w:ilvl w:val="0"/>
          <w:numId w:val="28"/>
        </w:numPr>
        <w:spacing w:line="360" w:lineRule="auto"/>
        <w:ind w:left="0" w:firstLine="480"/>
        <w:rPr>
          <w:rFonts w:ascii="宋体" w:hAnsi="宋体" w:hint="eastAsia"/>
          <w:kern w:val="2"/>
          <w:sz w:val="24"/>
          <w:szCs w:val="24"/>
        </w:rPr>
      </w:pPr>
      <w:r>
        <w:rPr>
          <w:rFonts w:ascii="宋体" w:hAnsi="宋体" w:hint="eastAsia"/>
          <w:kern w:val="2"/>
          <w:sz w:val="24"/>
          <w:szCs w:val="24"/>
        </w:rPr>
        <w:t>乙方充分理解并同意，</w:t>
      </w:r>
      <w:r>
        <w:rPr>
          <w:rFonts w:ascii="宋体" w:hAnsi="宋体" w:hint="eastAsia"/>
          <w:color w:val="2F5496" w:themeColor="accent1" w:themeShade="BF"/>
          <w:kern w:val="2"/>
          <w:sz w:val="24"/>
          <w:szCs w:val="24"/>
          <w:u w:val="single"/>
        </w:rPr>
        <w:t>《</w:t>
      </w:r>
      <w:r>
        <w:rPr>
          <w:rFonts w:ascii="宋体" w:hAnsi="宋体" w:hint="eastAsia"/>
          <w:color w:val="2F5496" w:themeColor="accent1" w:themeShade="BF"/>
          <w:sz w:val="24"/>
          <w:szCs w:val="24"/>
          <w:u w:val="single"/>
        </w:rPr>
        <w:t>造价咨询服务委托合同</w:t>
      </w:r>
      <w:r>
        <w:rPr>
          <w:rFonts w:ascii="宋体" w:hAnsi="宋体" w:hint="eastAsia"/>
          <w:color w:val="2F5496" w:themeColor="accent1" w:themeShade="BF"/>
          <w:kern w:val="2"/>
          <w:sz w:val="24"/>
          <w:szCs w:val="24"/>
          <w:u w:val="single"/>
        </w:rPr>
        <w:t>》</w:t>
      </w:r>
      <w:r>
        <w:rPr>
          <w:rFonts w:ascii="宋体" w:hAnsi="宋体" w:hint="eastAsia"/>
          <w:kern w:val="2"/>
          <w:sz w:val="24"/>
          <w:szCs w:val="24"/>
        </w:rPr>
        <w:t>约定的造价咨询服务费如由财政支付，因政府支付流程原因导致的支付迟延不属于甲方的违约行为，甲方不承担违约责任或赔偿责任（包括逾期付款利息等）。</w:t>
      </w:r>
    </w:p>
    <w:p w14:paraId="73656A92" w14:textId="77777777" w:rsidR="008264B4" w:rsidRDefault="00000000">
      <w:pPr>
        <w:pStyle w:val="afff8"/>
        <w:numPr>
          <w:ilvl w:val="0"/>
          <w:numId w:val="28"/>
        </w:numPr>
        <w:spacing w:line="360" w:lineRule="auto"/>
        <w:ind w:left="0" w:firstLine="480"/>
        <w:rPr>
          <w:rFonts w:ascii="宋体" w:hAnsi="宋体" w:hint="eastAsia"/>
          <w:kern w:val="2"/>
          <w:sz w:val="24"/>
          <w:szCs w:val="24"/>
        </w:rPr>
      </w:pPr>
      <w:r>
        <w:rPr>
          <w:rFonts w:ascii="宋体" w:hAnsi="宋体" w:hint="eastAsia"/>
          <w:kern w:val="2"/>
          <w:sz w:val="24"/>
          <w:szCs w:val="24"/>
        </w:rPr>
        <w:t>项目服务期间甲方对乙方按项目进行履约评价，当乙方的履约评价结果累计</w:t>
      </w:r>
      <w:r>
        <w:rPr>
          <w:rFonts w:ascii="宋体" w:hAnsi="宋体"/>
          <w:b/>
          <w:bCs/>
          <w:color w:val="2F5496" w:themeColor="accent1" w:themeShade="BF"/>
          <w:kern w:val="2"/>
          <w:sz w:val="24"/>
          <w:szCs w:val="24"/>
          <w:u w:val="single"/>
        </w:rPr>
        <w:t>2</w:t>
      </w:r>
      <w:r>
        <w:rPr>
          <w:rFonts w:ascii="宋体" w:hAnsi="宋体" w:hint="eastAsia"/>
          <w:b/>
          <w:bCs/>
          <w:color w:val="2F5496" w:themeColor="accent1" w:themeShade="BF"/>
          <w:kern w:val="2"/>
          <w:sz w:val="24"/>
          <w:szCs w:val="24"/>
          <w:u w:val="single"/>
        </w:rPr>
        <w:t>次</w:t>
      </w:r>
      <w:r>
        <w:rPr>
          <w:rFonts w:ascii="宋体" w:hAnsi="宋体" w:hint="eastAsia"/>
          <w:kern w:val="2"/>
          <w:sz w:val="24"/>
          <w:szCs w:val="24"/>
        </w:rPr>
        <w:t>不合格，甲方有权约谈乙方的法定代表人，解除框架协议，并要求乙方向甲方支付</w:t>
      </w:r>
      <w:r>
        <w:rPr>
          <w:rFonts w:ascii="宋体" w:hAnsi="宋体" w:hint="eastAsia"/>
          <w:b/>
          <w:bCs/>
          <w:color w:val="2F5496" w:themeColor="accent1" w:themeShade="BF"/>
          <w:kern w:val="2"/>
          <w:sz w:val="24"/>
          <w:szCs w:val="24"/>
          <w:u w:val="single"/>
        </w:rPr>
        <w:t>9万元</w:t>
      </w:r>
      <w:r>
        <w:rPr>
          <w:rFonts w:ascii="宋体" w:hAnsi="宋体" w:hint="eastAsia"/>
          <w:kern w:val="2"/>
          <w:sz w:val="24"/>
          <w:szCs w:val="24"/>
        </w:rPr>
        <w:t>的违约金。</w:t>
      </w:r>
    </w:p>
    <w:p w14:paraId="14B64CEA" w14:textId="77777777" w:rsidR="008264B4" w:rsidRDefault="00000000">
      <w:pPr>
        <w:pStyle w:val="afff8"/>
        <w:numPr>
          <w:ilvl w:val="0"/>
          <w:numId w:val="28"/>
        </w:numPr>
        <w:spacing w:line="360" w:lineRule="auto"/>
        <w:ind w:left="0" w:firstLine="480"/>
        <w:rPr>
          <w:rFonts w:ascii="宋体" w:hAnsi="宋体" w:hint="eastAsia"/>
          <w:kern w:val="2"/>
          <w:sz w:val="24"/>
          <w:szCs w:val="24"/>
        </w:rPr>
      </w:pPr>
      <w:r>
        <w:rPr>
          <w:rFonts w:ascii="宋体" w:hAnsi="宋体" w:hint="eastAsia"/>
          <w:kern w:val="2"/>
          <w:sz w:val="24"/>
          <w:szCs w:val="24"/>
        </w:rPr>
        <w:t>乙方明示或暗示拒绝提供项目造价咨询服务的，甲方有权解除框架协议，并要求</w:t>
      </w:r>
      <w:r>
        <w:rPr>
          <w:rFonts w:ascii="宋体" w:hAnsi="宋体" w:hint="eastAsia"/>
          <w:kern w:val="2"/>
          <w:sz w:val="24"/>
          <w:szCs w:val="24"/>
        </w:rPr>
        <w:lastRenderedPageBreak/>
        <w:t>乙方向甲方支付</w:t>
      </w:r>
      <w:r>
        <w:rPr>
          <w:rFonts w:ascii="宋体" w:hAnsi="宋体" w:hint="eastAsia"/>
          <w:b/>
          <w:bCs/>
          <w:color w:val="2F5496" w:themeColor="accent1" w:themeShade="BF"/>
          <w:kern w:val="2"/>
          <w:sz w:val="24"/>
          <w:szCs w:val="24"/>
          <w:u w:val="single"/>
        </w:rPr>
        <w:t>9万元</w:t>
      </w:r>
      <w:r>
        <w:rPr>
          <w:rFonts w:ascii="宋体" w:hAnsi="宋体" w:hint="eastAsia"/>
          <w:kern w:val="2"/>
          <w:sz w:val="24"/>
          <w:szCs w:val="24"/>
        </w:rPr>
        <w:t>的违约金。且甲方有权拒绝其参与甲方未来3年的造价咨询服务项目投标。</w:t>
      </w:r>
    </w:p>
    <w:p w14:paraId="30B179D0" w14:textId="77777777" w:rsidR="008264B4" w:rsidRDefault="00000000">
      <w:pPr>
        <w:pStyle w:val="afff8"/>
        <w:numPr>
          <w:ilvl w:val="0"/>
          <w:numId w:val="28"/>
        </w:numPr>
        <w:spacing w:line="360" w:lineRule="auto"/>
        <w:ind w:left="0" w:firstLine="480"/>
        <w:rPr>
          <w:rFonts w:ascii="宋体" w:hAnsi="宋体" w:hint="eastAsia"/>
          <w:kern w:val="2"/>
          <w:sz w:val="24"/>
          <w:szCs w:val="24"/>
        </w:rPr>
      </w:pPr>
      <w:bookmarkStart w:id="13" w:name="OLE_LINK6"/>
      <w:r>
        <w:rPr>
          <w:rFonts w:ascii="宋体" w:hAnsi="宋体" w:hint="eastAsia"/>
          <w:kern w:val="2"/>
          <w:sz w:val="24"/>
          <w:szCs w:val="24"/>
        </w:rPr>
        <w:t>乙方由于自身原因未按约定时间提交造价成果文件，每延误一天甲方有权要求乙方按照</w:t>
      </w:r>
      <w:r>
        <w:rPr>
          <w:rFonts w:ascii="宋体" w:hAnsi="宋体" w:hint="eastAsia"/>
          <w:b/>
          <w:bCs/>
          <w:color w:val="2F5496" w:themeColor="accent1" w:themeShade="BF"/>
          <w:kern w:val="2"/>
          <w:sz w:val="24"/>
          <w:szCs w:val="24"/>
          <w:u w:val="single"/>
        </w:rPr>
        <w:t>具体项目签约合同价的3‰</w:t>
      </w:r>
      <w:r>
        <w:rPr>
          <w:rFonts w:ascii="宋体" w:hAnsi="宋体" w:hint="eastAsia"/>
          <w:kern w:val="2"/>
          <w:sz w:val="24"/>
          <w:szCs w:val="24"/>
        </w:rPr>
        <w:t>支付违约金，未经甲方同意累计延误超过14天的，甲方有权解除合同，乙方应额外承担</w:t>
      </w:r>
      <w:r>
        <w:rPr>
          <w:rFonts w:ascii="宋体" w:hAnsi="宋体" w:hint="eastAsia"/>
          <w:b/>
          <w:bCs/>
          <w:color w:val="2F5496" w:themeColor="accent1" w:themeShade="BF"/>
          <w:kern w:val="2"/>
          <w:sz w:val="24"/>
          <w:szCs w:val="24"/>
          <w:u w:val="single"/>
        </w:rPr>
        <w:t>具体项目签约合同价5%</w:t>
      </w:r>
      <w:r>
        <w:rPr>
          <w:rFonts w:ascii="宋体" w:hAnsi="宋体" w:hint="eastAsia"/>
          <w:kern w:val="2"/>
          <w:sz w:val="24"/>
          <w:szCs w:val="24"/>
        </w:rPr>
        <w:t>的违约金，如造成其他损失的，还应予以赔偿。</w:t>
      </w:r>
      <w:bookmarkEnd w:id="13"/>
    </w:p>
    <w:p w14:paraId="239ADB02" w14:textId="77777777" w:rsidR="008264B4" w:rsidRDefault="00000000">
      <w:pPr>
        <w:pStyle w:val="afff8"/>
        <w:numPr>
          <w:ilvl w:val="0"/>
          <w:numId w:val="28"/>
        </w:numPr>
        <w:spacing w:line="360" w:lineRule="auto"/>
        <w:ind w:left="0" w:firstLine="480"/>
        <w:rPr>
          <w:rFonts w:ascii="宋体" w:hAnsi="宋体" w:hint="eastAsia"/>
          <w:kern w:val="2"/>
          <w:sz w:val="24"/>
          <w:szCs w:val="24"/>
        </w:rPr>
      </w:pPr>
      <w:r>
        <w:rPr>
          <w:rFonts w:ascii="宋体" w:hAnsi="宋体" w:hint="eastAsia"/>
          <w:kern w:val="2"/>
          <w:sz w:val="24"/>
          <w:szCs w:val="24"/>
        </w:rPr>
        <w:t>乙方出具的工程量清单缺少项目，且该项造价占该工程造价比例达</w:t>
      </w:r>
      <w:r>
        <w:rPr>
          <w:rFonts w:ascii="宋体" w:hAnsi="宋体" w:hint="eastAsia"/>
          <w:b/>
          <w:bCs/>
          <w:color w:val="2F5496" w:themeColor="accent1" w:themeShade="BF"/>
          <w:kern w:val="2"/>
          <w:sz w:val="24"/>
          <w:szCs w:val="24"/>
          <w:u w:val="single"/>
        </w:rPr>
        <w:t>1%</w:t>
      </w:r>
      <w:r>
        <w:rPr>
          <w:rFonts w:ascii="宋体" w:hAnsi="宋体" w:hint="eastAsia"/>
          <w:kern w:val="2"/>
          <w:sz w:val="24"/>
          <w:szCs w:val="24"/>
        </w:rPr>
        <w:t>以上（含本数），甲方有权要求乙方每次支付</w:t>
      </w:r>
      <w:r>
        <w:rPr>
          <w:rFonts w:ascii="宋体" w:hAnsi="宋体" w:hint="eastAsia"/>
          <w:b/>
          <w:bCs/>
          <w:color w:val="2F5496" w:themeColor="accent1" w:themeShade="BF"/>
          <w:kern w:val="2"/>
          <w:sz w:val="24"/>
          <w:szCs w:val="24"/>
          <w:u w:val="single"/>
        </w:rPr>
        <w:t>具体项目签约合同价1%</w:t>
      </w:r>
      <w:r>
        <w:rPr>
          <w:rFonts w:ascii="宋体" w:hAnsi="宋体" w:hint="eastAsia"/>
          <w:kern w:val="2"/>
          <w:sz w:val="24"/>
          <w:szCs w:val="24"/>
        </w:rPr>
        <w:t>的违约金。</w:t>
      </w:r>
    </w:p>
    <w:p w14:paraId="06D0A948" w14:textId="48AE2D29" w:rsidR="008264B4" w:rsidRDefault="00000000">
      <w:pPr>
        <w:pStyle w:val="afff8"/>
        <w:numPr>
          <w:ilvl w:val="0"/>
          <w:numId w:val="28"/>
        </w:numPr>
        <w:spacing w:line="360" w:lineRule="auto"/>
        <w:ind w:left="0" w:firstLine="480"/>
        <w:rPr>
          <w:rFonts w:ascii="宋体" w:hAnsi="宋体" w:hint="eastAsia"/>
          <w:kern w:val="2"/>
          <w:sz w:val="24"/>
          <w:szCs w:val="24"/>
        </w:rPr>
      </w:pPr>
      <w:r>
        <w:rPr>
          <w:rFonts w:ascii="宋体" w:hAnsi="宋体" w:hint="eastAsia"/>
          <w:kern w:val="2"/>
          <w:sz w:val="24"/>
          <w:szCs w:val="24"/>
        </w:rPr>
        <w:t>乙方审定的预算造价、招标控制价或结算造价与深圳市建设工程造价管理站、</w:t>
      </w:r>
      <w:r w:rsidR="008F2829" w:rsidRPr="008F2829">
        <w:rPr>
          <w:rFonts w:ascii="宋体" w:hAnsi="宋体"/>
          <w:kern w:val="2"/>
          <w:sz w:val="24"/>
          <w:szCs w:val="24"/>
        </w:rPr>
        <w:t>福田区建设工程质量安全中心</w:t>
      </w:r>
      <w:r>
        <w:rPr>
          <w:rFonts w:ascii="宋体" w:hAnsi="宋体" w:hint="eastAsia"/>
          <w:kern w:val="2"/>
          <w:sz w:val="24"/>
          <w:szCs w:val="24"/>
        </w:rPr>
        <w:t>或甲方委托的审核单位审核准价偏差超过</w:t>
      </w:r>
      <w:r>
        <w:rPr>
          <w:rFonts w:ascii="宋体" w:hAnsi="宋体" w:hint="eastAsia"/>
          <w:b/>
          <w:bCs/>
          <w:color w:val="2F5496" w:themeColor="accent1" w:themeShade="BF"/>
          <w:kern w:val="2"/>
          <w:sz w:val="24"/>
          <w:szCs w:val="24"/>
          <w:u w:val="single"/>
        </w:rPr>
        <w:t>5%</w:t>
      </w:r>
      <w:r>
        <w:rPr>
          <w:rFonts w:ascii="宋体" w:hAnsi="宋体" w:hint="eastAsia"/>
          <w:kern w:val="2"/>
          <w:sz w:val="24"/>
          <w:szCs w:val="24"/>
        </w:rPr>
        <w:t>，甲方有权要求乙方每次支付</w:t>
      </w:r>
      <w:r>
        <w:rPr>
          <w:rFonts w:ascii="宋体" w:hAnsi="宋体" w:hint="eastAsia"/>
          <w:b/>
          <w:bCs/>
          <w:color w:val="2F5496" w:themeColor="accent1" w:themeShade="BF"/>
          <w:kern w:val="2"/>
          <w:sz w:val="24"/>
          <w:szCs w:val="24"/>
          <w:u w:val="single"/>
        </w:rPr>
        <w:t>超过5%部分造价3%</w:t>
      </w:r>
      <w:r>
        <w:rPr>
          <w:rFonts w:ascii="宋体" w:hAnsi="宋体" w:hint="eastAsia"/>
          <w:kern w:val="2"/>
          <w:sz w:val="24"/>
          <w:szCs w:val="24"/>
        </w:rPr>
        <w:t>的违约金。</w:t>
      </w:r>
    </w:p>
    <w:p w14:paraId="0DFAE28F" w14:textId="77777777" w:rsidR="008264B4" w:rsidRDefault="00000000">
      <w:pPr>
        <w:pStyle w:val="afff8"/>
        <w:numPr>
          <w:ilvl w:val="0"/>
          <w:numId w:val="28"/>
        </w:numPr>
        <w:spacing w:line="360" w:lineRule="auto"/>
        <w:ind w:left="0" w:firstLine="480"/>
        <w:rPr>
          <w:rFonts w:ascii="宋体" w:hAnsi="宋体" w:hint="eastAsia"/>
          <w:kern w:val="2"/>
          <w:sz w:val="24"/>
          <w:szCs w:val="24"/>
        </w:rPr>
      </w:pPr>
      <w:r>
        <w:rPr>
          <w:rFonts w:ascii="宋体" w:hAnsi="宋体" w:hint="eastAsia"/>
          <w:kern w:val="2"/>
          <w:sz w:val="24"/>
          <w:szCs w:val="24"/>
        </w:rPr>
        <w:t>乙方未经甲方同意更换或未按甲方要求更换项目负责人及项目组成员，甲方有权要求乙方每次支付</w:t>
      </w:r>
      <w:r>
        <w:rPr>
          <w:rFonts w:ascii="宋体" w:hAnsi="宋体" w:hint="eastAsia"/>
          <w:b/>
          <w:bCs/>
          <w:color w:val="2F5496" w:themeColor="accent1" w:themeShade="BF"/>
          <w:kern w:val="2"/>
          <w:sz w:val="24"/>
          <w:szCs w:val="24"/>
          <w:u w:val="single"/>
        </w:rPr>
        <w:t>具体项目签约合同价1%/人</w:t>
      </w:r>
      <w:r>
        <w:rPr>
          <w:rFonts w:ascii="宋体" w:hAnsi="宋体" w:hint="eastAsia"/>
          <w:kern w:val="2"/>
          <w:sz w:val="24"/>
          <w:szCs w:val="24"/>
        </w:rPr>
        <w:t>的违约金。</w:t>
      </w:r>
    </w:p>
    <w:p w14:paraId="6CD252A6" w14:textId="77777777" w:rsidR="008264B4" w:rsidRDefault="00000000">
      <w:pPr>
        <w:pStyle w:val="afff8"/>
        <w:numPr>
          <w:ilvl w:val="0"/>
          <w:numId w:val="28"/>
        </w:numPr>
        <w:spacing w:line="360" w:lineRule="auto"/>
        <w:ind w:left="0" w:firstLine="480"/>
        <w:rPr>
          <w:rFonts w:ascii="宋体" w:hAnsi="宋体" w:hint="eastAsia"/>
          <w:kern w:val="2"/>
          <w:sz w:val="24"/>
          <w:szCs w:val="24"/>
        </w:rPr>
      </w:pPr>
      <w:r>
        <w:rPr>
          <w:rFonts w:ascii="宋体" w:hAnsi="宋体" w:hint="eastAsia"/>
          <w:kern w:val="2"/>
          <w:sz w:val="24"/>
          <w:szCs w:val="24"/>
        </w:rPr>
        <w:t>乙方未按协议约定履行保密义务的，甲方有权解除框架协议，并要求乙方向甲方支付</w:t>
      </w:r>
      <w:r>
        <w:rPr>
          <w:rFonts w:ascii="宋体" w:hAnsi="宋体" w:hint="eastAsia"/>
          <w:b/>
          <w:bCs/>
          <w:color w:val="2F5496" w:themeColor="accent1" w:themeShade="BF"/>
          <w:kern w:val="2"/>
          <w:sz w:val="24"/>
          <w:szCs w:val="24"/>
          <w:u w:val="single"/>
        </w:rPr>
        <w:t>9万元</w:t>
      </w:r>
      <w:r>
        <w:rPr>
          <w:rFonts w:ascii="宋体" w:hAnsi="宋体" w:hint="eastAsia"/>
          <w:kern w:val="2"/>
          <w:sz w:val="24"/>
          <w:szCs w:val="24"/>
        </w:rPr>
        <w:t>的违约金。如造成其他损失的，还应予以赔偿。</w:t>
      </w:r>
    </w:p>
    <w:p w14:paraId="5BB9AE2D" w14:textId="77777777" w:rsidR="008264B4" w:rsidRDefault="00000000">
      <w:pPr>
        <w:pStyle w:val="afff8"/>
        <w:numPr>
          <w:ilvl w:val="0"/>
          <w:numId w:val="28"/>
        </w:numPr>
        <w:spacing w:line="360" w:lineRule="auto"/>
        <w:ind w:left="0" w:firstLine="480"/>
        <w:rPr>
          <w:rFonts w:ascii="宋体" w:hAnsi="宋体" w:hint="eastAsia"/>
          <w:kern w:val="2"/>
          <w:sz w:val="24"/>
          <w:szCs w:val="24"/>
        </w:rPr>
      </w:pPr>
      <w:r>
        <w:rPr>
          <w:rFonts w:ascii="宋体" w:hAnsi="宋体" w:hint="eastAsia"/>
          <w:kern w:val="2"/>
          <w:sz w:val="24"/>
          <w:szCs w:val="24"/>
        </w:rPr>
        <w:t>乙方擅自转包或未经同意分包全部或部分咨询业务，甲方有权解除合同，乙方应额外承担具体项目</w:t>
      </w:r>
      <w:r>
        <w:rPr>
          <w:rFonts w:ascii="宋体" w:hAnsi="宋体" w:hint="eastAsia"/>
          <w:b/>
          <w:bCs/>
          <w:color w:val="2F5496" w:themeColor="accent1" w:themeShade="BF"/>
          <w:kern w:val="2"/>
          <w:sz w:val="24"/>
          <w:szCs w:val="24"/>
          <w:u w:val="single"/>
        </w:rPr>
        <w:t>签约合同价5%</w:t>
      </w:r>
      <w:r>
        <w:rPr>
          <w:rFonts w:ascii="宋体" w:hAnsi="宋体" w:hint="eastAsia"/>
          <w:kern w:val="2"/>
          <w:sz w:val="24"/>
          <w:szCs w:val="24"/>
        </w:rPr>
        <w:t>的违约金，如造成其他损失的，还应予以赔偿。</w:t>
      </w:r>
    </w:p>
    <w:p w14:paraId="7D5BE88F" w14:textId="77777777" w:rsidR="008264B4" w:rsidRDefault="00000000">
      <w:pPr>
        <w:pStyle w:val="afff8"/>
        <w:numPr>
          <w:ilvl w:val="0"/>
          <w:numId w:val="28"/>
        </w:numPr>
        <w:spacing w:line="360" w:lineRule="auto"/>
        <w:ind w:left="0" w:firstLine="480"/>
        <w:rPr>
          <w:rFonts w:ascii="宋体" w:hAnsi="宋体" w:hint="eastAsia"/>
          <w:kern w:val="2"/>
          <w:sz w:val="24"/>
          <w:szCs w:val="24"/>
        </w:rPr>
      </w:pPr>
      <w:r>
        <w:rPr>
          <w:rFonts w:ascii="宋体" w:hAnsi="宋体" w:hint="eastAsia"/>
          <w:kern w:val="2"/>
          <w:sz w:val="24"/>
          <w:szCs w:val="24"/>
        </w:rPr>
        <w:t>乙方在承担上述一项或多项违约责任后，仍应继续履行本协议和</w:t>
      </w:r>
      <w:r>
        <w:rPr>
          <w:rFonts w:ascii="宋体" w:hAnsi="宋体" w:hint="eastAsia"/>
          <w:color w:val="2F5496" w:themeColor="accent1" w:themeShade="BF"/>
          <w:kern w:val="2"/>
          <w:sz w:val="24"/>
          <w:szCs w:val="24"/>
          <w:u w:val="single"/>
        </w:rPr>
        <w:t>《</w:t>
      </w:r>
      <w:r>
        <w:rPr>
          <w:rFonts w:ascii="宋体" w:hAnsi="宋体" w:hint="eastAsia"/>
          <w:color w:val="2F5496" w:themeColor="accent1" w:themeShade="BF"/>
          <w:sz w:val="24"/>
          <w:szCs w:val="24"/>
          <w:u w:val="single"/>
        </w:rPr>
        <w:t>造价咨询服务委托合同</w:t>
      </w:r>
      <w:r>
        <w:rPr>
          <w:rFonts w:ascii="宋体" w:hAnsi="宋体" w:hint="eastAsia"/>
          <w:color w:val="2F5496" w:themeColor="accent1" w:themeShade="BF"/>
          <w:kern w:val="2"/>
          <w:sz w:val="24"/>
          <w:szCs w:val="24"/>
          <w:u w:val="single"/>
        </w:rPr>
        <w:t>》</w:t>
      </w:r>
      <w:r>
        <w:rPr>
          <w:rFonts w:ascii="宋体" w:hAnsi="宋体" w:hint="eastAsia"/>
          <w:kern w:val="2"/>
          <w:sz w:val="24"/>
          <w:szCs w:val="24"/>
        </w:rPr>
        <w:t>规定的义务（甲方解除合同的除外）。甲方未能及时追究乙方的任何一项违约责任并不表明甲方放弃追究乙方该项或其他违约责任。</w:t>
      </w:r>
    </w:p>
    <w:p w14:paraId="49F5AB96" w14:textId="77777777" w:rsidR="008264B4" w:rsidRDefault="00000000">
      <w:pPr>
        <w:pStyle w:val="afff8"/>
        <w:numPr>
          <w:ilvl w:val="0"/>
          <w:numId w:val="28"/>
        </w:numPr>
        <w:spacing w:line="360" w:lineRule="auto"/>
        <w:ind w:left="0" w:firstLine="480"/>
        <w:rPr>
          <w:rFonts w:ascii="宋体" w:hAnsi="宋体" w:hint="eastAsia"/>
          <w:kern w:val="2"/>
          <w:sz w:val="24"/>
          <w:szCs w:val="24"/>
        </w:rPr>
      </w:pPr>
      <w:r>
        <w:rPr>
          <w:rFonts w:ascii="宋体" w:hAnsi="宋体" w:hint="eastAsia"/>
          <w:kern w:val="2"/>
          <w:sz w:val="24"/>
          <w:szCs w:val="24"/>
        </w:rPr>
        <w:t>乙方按本协议或</w:t>
      </w:r>
      <w:r>
        <w:rPr>
          <w:rFonts w:ascii="宋体" w:hAnsi="宋体" w:hint="eastAsia"/>
          <w:color w:val="2F5496" w:themeColor="accent1" w:themeShade="BF"/>
          <w:kern w:val="2"/>
          <w:sz w:val="24"/>
          <w:szCs w:val="24"/>
          <w:u w:val="single"/>
        </w:rPr>
        <w:t>《</w:t>
      </w:r>
      <w:r>
        <w:rPr>
          <w:rFonts w:ascii="宋体" w:hAnsi="宋体" w:hint="eastAsia"/>
          <w:color w:val="2F5496" w:themeColor="accent1" w:themeShade="BF"/>
          <w:sz w:val="24"/>
          <w:szCs w:val="24"/>
          <w:u w:val="single"/>
        </w:rPr>
        <w:t>造价咨询服务委托合同</w:t>
      </w:r>
      <w:r>
        <w:rPr>
          <w:rFonts w:ascii="宋体" w:hAnsi="宋体" w:hint="eastAsia"/>
          <w:color w:val="2F5496" w:themeColor="accent1" w:themeShade="BF"/>
          <w:kern w:val="2"/>
          <w:sz w:val="24"/>
          <w:szCs w:val="24"/>
          <w:u w:val="single"/>
        </w:rPr>
        <w:t>》</w:t>
      </w:r>
      <w:r>
        <w:rPr>
          <w:rFonts w:ascii="宋体" w:hAnsi="宋体" w:hint="eastAsia"/>
          <w:kern w:val="2"/>
          <w:sz w:val="24"/>
          <w:szCs w:val="24"/>
        </w:rPr>
        <w:t>应当向甲方承担的任何违约责任，甲方均有权</w:t>
      </w:r>
      <w:proofErr w:type="gramStart"/>
      <w:r>
        <w:rPr>
          <w:rFonts w:ascii="宋体" w:hAnsi="宋体" w:hint="eastAsia"/>
          <w:kern w:val="2"/>
          <w:sz w:val="24"/>
          <w:szCs w:val="24"/>
        </w:rPr>
        <w:t>从拟付乙方</w:t>
      </w:r>
      <w:proofErr w:type="gramEnd"/>
      <w:r>
        <w:rPr>
          <w:rFonts w:ascii="宋体" w:hAnsi="宋体" w:hint="eastAsia"/>
          <w:kern w:val="2"/>
          <w:sz w:val="24"/>
          <w:szCs w:val="24"/>
        </w:rPr>
        <w:t>的任何款项中直接扣除及/或从乙方预留的履约保函（如有）/质量保函（如有）中直接受偿。</w:t>
      </w:r>
    </w:p>
    <w:p w14:paraId="70C47A39" w14:textId="77777777" w:rsidR="008264B4" w:rsidRDefault="00000000">
      <w:pPr>
        <w:pStyle w:val="afff8"/>
        <w:numPr>
          <w:ilvl w:val="0"/>
          <w:numId w:val="11"/>
        </w:numPr>
        <w:snapToGrid w:val="0"/>
        <w:spacing w:beforeLines="50" w:before="120" w:line="360" w:lineRule="auto"/>
        <w:ind w:left="0" w:firstLine="482"/>
        <w:rPr>
          <w:rFonts w:ascii="宋体" w:hAnsi="宋体" w:hint="eastAsia"/>
          <w:b/>
          <w:kern w:val="2"/>
          <w:sz w:val="24"/>
          <w:szCs w:val="24"/>
        </w:rPr>
      </w:pPr>
      <w:r>
        <w:rPr>
          <w:rFonts w:ascii="宋体" w:hAnsi="宋体" w:hint="eastAsia"/>
          <w:b/>
          <w:kern w:val="2"/>
          <w:sz w:val="24"/>
          <w:szCs w:val="24"/>
        </w:rPr>
        <w:t>保密义务</w:t>
      </w:r>
    </w:p>
    <w:p w14:paraId="3C91C9A7" w14:textId="77777777" w:rsidR="008264B4" w:rsidRDefault="00000000">
      <w:pPr>
        <w:pStyle w:val="Normal31"/>
        <w:spacing w:line="360" w:lineRule="auto"/>
        <w:ind w:firstLineChars="200" w:firstLine="480"/>
        <w:rPr>
          <w:rFonts w:ascii="宋体" w:hAnsi="宋体" w:hint="eastAsia"/>
          <w:kern w:val="2"/>
          <w:sz w:val="24"/>
          <w:szCs w:val="24"/>
        </w:rPr>
      </w:pPr>
      <w:r>
        <w:rPr>
          <w:rFonts w:ascii="宋体" w:hAnsi="宋体" w:hint="eastAsia"/>
          <w:kern w:val="2"/>
          <w:sz w:val="24"/>
          <w:szCs w:val="24"/>
        </w:rPr>
        <w:t>乙方有为甲方保守项目秘密的义务。乙方对于在洽谈、签订、履行本协议及</w:t>
      </w:r>
      <w:r>
        <w:rPr>
          <w:rFonts w:ascii="宋体" w:hAnsi="宋体" w:hint="eastAsia"/>
          <w:color w:val="2F5496" w:themeColor="accent1" w:themeShade="BF"/>
          <w:kern w:val="2"/>
          <w:sz w:val="24"/>
          <w:szCs w:val="24"/>
          <w:u w:val="single"/>
        </w:rPr>
        <w:t>《</w:t>
      </w:r>
      <w:r>
        <w:rPr>
          <w:rFonts w:ascii="宋体" w:hAnsi="宋体" w:hint="eastAsia"/>
          <w:color w:val="2F5496" w:themeColor="accent1" w:themeShade="BF"/>
          <w:sz w:val="24"/>
          <w:szCs w:val="24"/>
          <w:u w:val="single"/>
        </w:rPr>
        <w:t>造价咨询服务委托合同</w:t>
      </w:r>
      <w:r>
        <w:rPr>
          <w:rFonts w:ascii="宋体" w:hAnsi="宋体" w:hint="eastAsia"/>
          <w:color w:val="2F5496" w:themeColor="accent1" w:themeShade="BF"/>
          <w:kern w:val="2"/>
          <w:sz w:val="24"/>
          <w:szCs w:val="24"/>
          <w:u w:val="single"/>
        </w:rPr>
        <w:t>》</w:t>
      </w:r>
      <w:r>
        <w:rPr>
          <w:rFonts w:ascii="宋体" w:hAnsi="宋体" w:hint="eastAsia"/>
          <w:kern w:val="2"/>
          <w:sz w:val="24"/>
          <w:szCs w:val="24"/>
        </w:rPr>
        <w:t>过程中所获悉的属于甲方的且无法通过公开渠道获得的商业秘密（包括但不限于文件、资料及信息、计划与方案、甲方公司计划、运营活动、财务信息、技术信息、经营信息、人事安排等）应当予以保密。即使本协议或具体项目合同履行完毕、被解除、终止，乙方的保密义务终身存在，除非上述保密内容已经被公开。</w:t>
      </w:r>
    </w:p>
    <w:p w14:paraId="3FF1E9B4" w14:textId="77777777" w:rsidR="008264B4" w:rsidRDefault="00000000">
      <w:pPr>
        <w:pStyle w:val="afff8"/>
        <w:numPr>
          <w:ilvl w:val="0"/>
          <w:numId w:val="11"/>
        </w:numPr>
        <w:snapToGrid w:val="0"/>
        <w:spacing w:beforeLines="50" w:before="120" w:line="360" w:lineRule="auto"/>
        <w:ind w:left="0" w:firstLine="482"/>
        <w:rPr>
          <w:rFonts w:ascii="宋体" w:hAnsi="宋体" w:hint="eastAsia"/>
          <w:b/>
          <w:kern w:val="2"/>
          <w:sz w:val="24"/>
          <w:szCs w:val="24"/>
        </w:rPr>
      </w:pPr>
      <w:r>
        <w:rPr>
          <w:rFonts w:ascii="宋体" w:hAnsi="宋体" w:hint="eastAsia"/>
          <w:b/>
          <w:kern w:val="2"/>
          <w:sz w:val="24"/>
          <w:szCs w:val="24"/>
        </w:rPr>
        <w:t>协议有效期与协议终止</w:t>
      </w:r>
    </w:p>
    <w:p w14:paraId="3E9F76A8" w14:textId="286F3132" w:rsidR="008264B4" w:rsidRDefault="00000000">
      <w:pPr>
        <w:pStyle w:val="Normal31"/>
        <w:spacing w:line="360" w:lineRule="auto"/>
        <w:ind w:firstLineChars="200" w:firstLine="480"/>
        <w:rPr>
          <w:rFonts w:ascii="宋体" w:hAnsi="宋体" w:hint="eastAsia"/>
          <w:kern w:val="2"/>
          <w:sz w:val="24"/>
          <w:szCs w:val="24"/>
        </w:rPr>
      </w:pPr>
      <w:r>
        <w:rPr>
          <w:rFonts w:ascii="宋体" w:hAnsi="宋体" w:hint="eastAsia"/>
          <w:kern w:val="2"/>
          <w:sz w:val="24"/>
          <w:szCs w:val="24"/>
        </w:rPr>
        <w:lastRenderedPageBreak/>
        <w:t>本协议合作内容委托有效期限自本协议签订后</w:t>
      </w:r>
      <w:r w:rsidR="0053779D">
        <w:rPr>
          <w:rFonts w:ascii="宋体" w:hAnsi="宋体" w:hint="eastAsia"/>
          <w:color w:val="2F5496" w:themeColor="accent1" w:themeShade="BF"/>
          <w:sz w:val="24"/>
          <w:szCs w:val="24"/>
          <w:u w:val="single"/>
        </w:rPr>
        <w:t>1年</w:t>
      </w:r>
      <w:r>
        <w:rPr>
          <w:rFonts w:ascii="宋体" w:hAnsi="宋体" w:hint="eastAsia"/>
          <w:kern w:val="2"/>
          <w:sz w:val="24"/>
          <w:szCs w:val="24"/>
        </w:rPr>
        <w:t>，</w:t>
      </w:r>
      <w:r w:rsidR="0053779D">
        <w:rPr>
          <w:rFonts w:ascii="宋体" w:hAnsi="宋体" w:hint="eastAsia"/>
          <w:color w:val="2F5496" w:themeColor="accent1" w:themeShade="BF"/>
          <w:sz w:val="24"/>
          <w:szCs w:val="24"/>
          <w:u w:val="single"/>
        </w:rPr>
        <w:t>合同期满</w:t>
      </w:r>
      <w:r>
        <w:rPr>
          <w:rFonts w:ascii="宋体" w:hAnsi="宋体" w:hint="eastAsia"/>
          <w:kern w:val="2"/>
          <w:sz w:val="24"/>
          <w:szCs w:val="24"/>
        </w:rPr>
        <w:t>后甲方新增的需求不再适用本框架协议。但具体项目</w:t>
      </w:r>
      <w:r>
        <w:rPr>
          <w:rFonts w:ascii="宋体" w:hAnsi="宋体" w:hint="eastAsia"/>
          <w:color w:val="2F5496" w:themeColor="accent1" w:themeShade="BF"/>
          <w:kern w:val="2"/>
          <w:sz w:val="24"/>
          <w:szCs w:val="24"/>
          <w:u w:val="single"/>
        </w:rPr>
        <w:t>《</w:t>
      </w:r>
      <w:r>
        <w:rPr>
          <w:rFonts w:ascii="宋体" w:hAnsi="宋体" w:hint="eastAsia"/>
          <w:color w:val="2F5496" w:themeColor="accent1" w:themeShade="BF"/>
          <w:sz w:val="24"/>
          <w:szCs w:val="24"/>
          <w:u w:val="single"/>
        </w:rPr>
        <w:t>造价咨询服务委托合同</w:t>
      </w:r>
      <w:r>
        <w:rPr>
          <w:rFonts w:ascii="宋体" w:hAnsi="宋体" w:hint="eastAsia"/>
          <w:color w:val="2F5496" w:themeColor="accent1" w:themeShade="BF"/>
          <w:kern w:val="2"/>
          <w:sz w:val="24"/>
          <w:szCs w:val="24"/>
          <w:u w:val="single"/>
        </w:rPr>
        <w:t>》</w:t>
      </w:r>
      <w:r>
        <w:rPr>
          <w:rFonts w:ascii="宋体" w:hAnsi="宋体" w:hint="eastAsia"/>
          <w:kern w:val="2"/>
          <w:sz w:val="24"/>
          <w:szCs w:val="24"/>
        </w:rPr>
        <w:t>未履行完毕或未解除的仍适用本框架协议条款，直至所有项目</w:t>
      </w:r>
      <w:r>
        <w:rPr>
          <w:rFonts w:ascii="宋体" w:hAnsi="宋体" w:hint="eastAsia"/>
          <w:color w:val="2F5496" w:themeColor="accent1" w:themeShade="BF"/>
          <w:kern w:val="2"/>
          <w:sz w:val="24"/>
          <w:szCs w:val="24"/>
          <w:u w:val="single"/>
        </w:rPr>
        <w:t>《</w:t>
      </w:r>
      <w:r>
        <w:rPr>
          <w:rFonts w:ascii="宋体" w:hAnsi="宋体" w:hint="eastAsia"/>
          <w:color w:val="2F5496" w:themeColor="accent1" w:themeShade="BF"/>
          <w:sz w:val="24"/>
          <w:szCs w:val="24"/>
          <w:u w:val="single"/>
        </w:rPr>
        <w:t>造价咨询服务委托合同</w:t>
      </w:r>
      <w:r>
        <w:rPr>
          <w:rFonts w:ascii="宋体" w:hAnsi="宋体" w:hint="eastAsia"/>
          <w:color w:val="2F5496" w:themeColor="accent1" w:themeShade="BF"/>
          <w:kern w:val="2"/>
          <w:sz w:val="24"/>
          <w:szCs w:val="24"/>
          <w:u w:val="single"/>
        </w:rPr>
        <w:t>》</w:t>
      </w:r>
      <w:r>
        <w:rPr>
          <w:rFonts w:ascii="宋体" w:hAnsi="宋体" w:hint="eastAsia"/>
          <w:kern w:val="2"/>
          <w:sz w:val="24"/>
          <w:szCs w:val="24"/>
        </w:rPr>
        <w:t>履行完毕或解除后，本协议其他条款（保密条款、违约责任条款除外）随即终止。</w:t>
      </w:r>
    </w:p>
    <w:p w14:paraId="0697E3D3" w14:textId="77777777" w:rsidR="008264B4" w:rsidRDefault="00000000">
      <w:pPr>
        <w:pStyle w:val="afff8"/>
        <w:numPr>
          <w:ilvl w:val="0"/>
          <w:numId w:val="11"/>
        </w:numPr>
        <w:snapToGrid w:val="0"/>
        <w:spacing w:beforeLines="50" w:before="120" w:line="360" w:lineRule="auto"/>
        <w:ind w:left="0" w:firstLine="482"/>
        <w:rPr>
          <w:rFonts w:ascii="宋体" w:hAnsi="宋体" w:hint="eastAsia"/>
          <w:b/>
          <w:kern w:val="2"/>
          <w:sz w:val="24"/>
          <w:szCs w:val="24"/>
        </w:rPr>
      </w:pPr>
      <w:r>
        <w:rPr>
          <w:rFonts w:ascii="宋体" w:hAnsi="宋体" w:hint="eastAsia"/>
          <w:b/>
          <w:kern w:val="2"/>
          <w:sz w:val="24"/>
          <w:szCs w:val="24"/>
        </w:rPr>
        <w:t>纠纷争议处理方式</w:t>
      </w:r>
    </w:p>
    <w:p w14:paraId="0C0BD27F" w14:textId="77777777" w:rsidR="008264B4" w:rsidRDefault="00000000">
      <w:pPr>
        <w:pStyle w:val="Normal31"/>
        <w:spacing w:line="360" w:lineRule="auto"/>
        <w:ind w:firstLineChars="200" w:firstLine="480"/>
        <w:rPr>
          <w:rFonts w:ascii="宋体" w:hAnsi="宋体" w:hint="eastAsia"/>
          <w:kern w:val="2"/>
          <w:sz w:val="24"/>
          <w:szCs w:val="24"/>
        </w:rPr>
      </w:pPr>
      <w:r>
        <w:rPr>
          <w:rFonts w:ascii="宋体" w:hAnsi="宋体" w:hint="eastAsia"/>
          <w:kern w:val="2"/>
          <w:sz w:val="24"/>
          <w:szCs w:val="24"/>
        </w:rPr>
        <w:t>凡因本协议引起的或与本协议有关的争议，双方应当协商解决，协商不成时，双方向甲方所在地人民法院起诉。在起诉期间，除正在进行起诉的部分外，本协议其他部分应继续执行。</w:t>
      </w:r>
    </w:p>
    <w:p w14:paraId="3C97187F" w14:textId="77777777" w:rsidR="008264B4" w:rsidRDefault="00000000">
      <w:pPr>
        <w:pStyle w:val="afff8"/>
        <w:numPr>
          <w:ilvl w:val="0"/>
          <w:numId w:val="11"/>
        </w:numPr>
        <w:snapToGrid w:val="0"/>
        <w:spacing w:beforeLines="50" w:before="120" w:line="360" w:lineRule="auto"/>
        <w:ind w:left="0" w:firstLine="482"/>
        <w:rPr>
          <w:rFonts w:ascii="宋体" w:hAnsi="宋体" w:hint="eastAsia"/>
          <w:b/>
          <w:kern w:val="2"/>
          <w:sz w:val="24"/>
          <w:szCs w:val="24"/>
        </w:rPr>
      </w:pPr>
      <w:r>
        <w:rPr>
          <w:rFonts w:ascii="宋体" w:hAnsi="宋体" w:hint="eastAsia"/>
          <w:b/>
          <w:kern w:val="2"/>
          <w:sz w:val="24"/>
          <w:szCs w:val="24"/>
        </w:rPr>
        <w:t>合同文件内容及解释次序</w:t>
      </w:r>
    </w:p>
    <w:p w14:paraId="0B93891F" w14:textId="77777777" w:rsidR="008264B4" w:rsidRDefault="00000000">
      <w:pPr>
        <w:pStyle w:val="Normal31"/>
        <w:spacing w:line="360" w:lineRule="auto"/>
        <w:ind w:firstLineChars="200" w:firstLine="480"/>
        <w:rPr>
          <w:rFonts w:ascii="宋体" w:hAnsi="宋体" w:hint="eastAsia"/>
          <w:kern w:val="2"/>
          <w:sz w:val="24"/>
          <w:szCs w:val="24"/>
        </w:rPr>
      </w:pPr>
      <w:r>
        <w:rPr>
          <w:rFonts w:ascii="宋体" w:hAnsi="宋体" w:hint="eastAsia"/>
          <w:kern w:val="2"/>
          <w:sz w:val="24"/>
          <w:szCs w:val="24"/>
        </w:rPr>
        <w:t>构成合同的文件应能相互解释，互为说明。除合同条款另有约定外，组成合同的文件及优先解释次序如下：</w:t>
      </w:r>
    </w:p>
    <w:p w14:paraId="36001A97" w14:textId="77777777" w:rsidR="008264B4" w:rsidRDefault="00000000">
      <w:pPr>
        <w:pStyle w:val="afff8"/>
        <w:numPr>
          <w:ilvl w:val="0"/>
          <w:numId w:val="29"/>
        </w:numPr>
        <w:spacing w:line="360" w:lineRule="auto"/>
        <w:ind w:left="0" w:firstLine="480"/>
        <w:rPr>
          <w:rFonts w:ascii="宋体" w:hAnsi="宋体" w:hint="eastAsia"/>
          <w:kern w:val="2"/>
          <w:sz w:val="24"/>
          <w:szCs w:val="24"/>
        </w:rPr>
      </w:pPr>
      <w:r>
        <w:rPr>
          <w:rFonts w:ascii="宋体" w:hAnsi="宋体" w:hint="eastAsia"/>
          <w:kern w:val="2"/>
          <w:sz w:val="24"/>
          <w:szCs w:val="24"/>
        </w:rPr>
        <w:t>协议履行期间，双方签字盖章的补充协议</w:t>
      </w:r>
    </w:p>
    <w:p w14:paraId="3D08F2C4" w14:textId="0473728B" w:rsidR="008264B4" w:rsidRDefault="007120BF">
      <w:pPr>
        <w:pStyle w:val="afff8"/>
        <w:numPr>
          <w:ilvl w:val="0"/>
          <w:numId w:val="29"/>
        </w:numPr>
        <w:spacing w:line="360" w:lineRule="auto"/>
        <w:ind w:left="0" w:firstLine="480"/>
        <w:rPr>
          <w:rFonts w:ascii="宋体" w:hAnsi="宋体" w:hint="eastAsia"/>
          <w:kern w:val="2"/>
          <w:sz w:val="24"/>
          <w:szCs w:val="24"/>
        </w:rPr>
      </w:pPr>
      <w:r>
        <w:rPr>
          <w:rFonts w:ascii="宋体" w:hAnsi="宋体" w:hint="eastAsia"/>
          <w:kern w:val="2"/>
          <w:sz w:val="24"/>
          <w:szCs w:val="24"/>
        </w:rPr>
        <w:t>2026-2027</w:t>
      </w:r>
      <w:r w:rsidR="00000000">
        <w:rPr>
          <w:rFonts w:ascii="宋体" w:hAnsi="宋体" w:hint="eastAsia"/>
          <w:kern w:val="2"/>
          <w:sz w:val="24"/>
          <w:szCs w:val="24"/>
        </w:rPr>
        <w:t>年度第一批小型工程项目造价咨询服务批量委托框架协议正文</w:t>
      </w:r>
    </w:p>
    <w:p w14:paraId="1B560FDD" w14:textId="77777777" w:rsidR="008264B4" w:rsidRDefault="00000000">
      <w:pPr>
        <w:pStyle w:val="afff8"/>
        <w:numPr>
          <w:ilvl w:val="0"/>
          <w:numId w:val="29"/>
        </w:numPr>
        <w:spacing w:line="360" w:lineRule="auto"/>
        <w:ind w:left="0" w:firstLine="480"/>
        <w:rPr>
          <w:rFonts w:ascii="宋体" w:hAnsi="宋体" w:hint="eastAsia"/>
          <w:kern w:val="2"/>
          <w:sz w:val="24"/>
          <w:szCs w:val="24"/>
        </w:rPr>
      </w:pPr>
      <w:r>
        <w:rPr>
          <w:rFonts w:ascii="宋体" w:hAnsi="宋体" w:hint="eastAsia"/>
          <w:kern w:val="2"/>
          <w:sz w:val="24"/>
          <w:szCs w:val="24"/>
        </w:rPr>
        <w:t>造价咨询服务委托合同</w:t>
      </w:r>
    </w:p>
    <w:p w14:paraId="4FAB4FC6" w14:textId="77777777" w:rsidR="008264B4" w:rsidRDefault="00000000">
      <w:pPr>
        <w:pStyle w:val="afff8"/>
        <w:numPr>
          <w:ilvl w:val="0"/>
          <w:numId w:val="29"/>
        </w:numPr>
        <w:spacing w:line="360" w:lineRule="auto"/>
        <w:ind w:left="0" w:firstLine="480"/>
        <w:rPr>
          <w:rFonts w:ascii="宋体" w:hAnsi="宋体" w:hint="eastAsia"/>
          <w:kern w:val="2"/>
          <w:sz w:val="24"/>
          <w:szCs w:val="24"/>
        </w:rPr>
      </w:pPr>
      <w:r>
        <w:rPr>
          <w:rFonts w:ascii="宋体" w:hAnsi="宋体" w:hint="eastAsia"/>
          <w:kern w:val="2"/>
          <w:sz w:val="24"/>
          <w:szCs w:val="24"/>
        </w:rPr>
        <w:t>其他合同附件</w:t>
      </w:r>
    </w:p>
    <w:p w14:paraId="7A204B7F" w14:textId="77777777" w:rsidR="008264B4" w:rsidRDefault="00000000">
      <w:pPr>
        <w:pStyle w:val="afff8"/>
        <w:numPr>
          <w:ilvl w:val="0"/>
          <w:numId w:val="29"/>
        </w:numPr>
        <w:spacing w:line="360" w:lineRule="auto"/>
        <w:ind w:left="0" w:firstLine="480"/>
        <w:rPr>
          <w:rFonts w:ascii="宋体" w:hAnsi="宋体" w:hint="eastAsia"/>
          <w:kern w:val="2"/>
          <w:sz w:val="24"/>
          <w:szCs w:val="24"/>
        </w:rPr>
      </w:pPr>
      <w:r>
        <w:rPr>
          <w:rFonts w:ascii="宋体" w:hAnsi="宋体" w:hint="eastAsia"/>
          <w:kern w:val="2"/>
          <w:sz w:val="24"/>
          <w:szCs w:val="24"/>
        </w:rPr>
        <w:t>投标文件及澄清纪要</w:t>
      </w:r>
    </w:p>
    <w:p w14:paraId="43FD4EE8" w14:textId="77777777" w:rsidR="008264B4" w:rsidRDefault="00000000">
      <w:pPr>
        <w:pStyle w:val="afff8"/>
        <w:numPr>
          <w:ilvl w:val="0"/>
          <w:numId w:val="29"/>
        </w:numPr>
        <w:spacing w:line="360" w:lineRule="auto"/>
        <w:ind w:left="0" w:firstLine="480"/>
        <w:rPr>
          <w:rFonts w:ascii="宋体" w:hAnsi="宋体" w:hint="eastAsia"/>
          <w:kern w:val="2"/>
          <w:sz w:val="24"/>
          <w:szCs w:val="24"/>
        </w:rPr>
      </w:pPr>
      <w:r>
        <w:rPr>
          <w:rFonts w:ascii="宋体" w:hAnsi="宋体" w:hint="eastAsia"/>
          <w:kern w:val="2"/>
          <w:sz w:val="24"/>
          <w:szCs w:val="24"/>
        </w:rPr>
        <w:t>招标文件及答疑、补遗文件</w:t>
      </w:r>
    </w:p>
    <w:p w14:paraId="67C8F937" w14:textId="77777777" w:rsidR="008264B4" w:rsidRDefault="00000000">
      <w:pPr>
        <w:pStyle w:val="afff8"/>
        <w:numPr>
          <w:ilvl w:val="0"/>
          <w:numId w:val="29"/>
        </w:numPr>
        <w:spacing w:line="360" w:lineRule="auto"/>
        <w:ind w:left="0" w:firstLine="480"/>
        <w:rPr>
          <w:rFonts w:ascii="宋体" w:hAnsi="宋体" w:hint="eastAsia"/>
          <w:kern w:val="2"/>
          <w:sz w:val="24"/>
          <w:szCs w:val="24"/>
        </w:rPr>
      </w:pPr>
      <w:r>
        <w:rPr>
          <w:rFonts w:ascii="宋体" w:hAnsi="宋体" w:hint="eastAsia"/>
          <w:kern w:val="2"/>
          <w:sz w:val="24"/>
          <w:szCs w:val="24"/>
        </w:rPr>
        <w:t>标准规范及有关技术文件</w:t>
      </w:r>
    </w:p>
    <w:p w14:paraId="240D9224" w14:textId="77777777" w:rsidR="008264B4" w:rsidRDefault="00000000">
      <w:pPr>
        <w:pStyle w:val="afff8"/>
        <w:numPr>
          <w:ilvl w:val="0"/>
          <w:numId w:val="29"/>
        </w:numPr>
        <w:spacing w:line="360" w:lineRule="auto"/>
        <w:ind w:left="0" w:firstLine="480"/>
        <w:rPr>
          <w:rFonts w:ascii="宋体" w:hAnsi="宋体" w:hint="eastAsia"/>
          <w:kern w:val="2"/>
          <w:sz w:val="24"/>
          <w:szCs w:val="24"/>
        </w:rPr>
      </w:pPr>
      <w:r>
        <w:rPr>
          <w:rFonts w:ascii="宋体" w:hAnsi="宋体" w:hint="eastAsia"/>
          <w:kern w:val="2"/>
          <w:sz w:val="24"/>
          <w:szCs w:val="24"/>
        </w:rPr>
        <w:t>双方认为应作为合同构成的其他文件</w:t>
      </w:r>
    </w:p>
    <w:p w14:paraId="37AC3CC8" w14:textId="77777777" w:rsidR="008264B4" w:rsidRDefault="00000000">
      <w:pPr>
        <w:pStyle w:val="afff8"/>
        <w:numPr>
          <w:ilvl w:val="0"/>
          <w:numId w:val="11"/>
        </w:numPr>
        <w:snapToGrid w:val="0"/>
        <w:spacing w:beforeLines="50" w:before="120" w:line="360" w:lineRule="auto"/>
        <w:ind w:left="0" w:firstLine="482"/>
        <w:rPr>
          <w:rFonts w:ascii="宋体" w:hAnsi="宋体" w:hint="eastAsia"/>
          <w:b/>
          <w:kern w:val="2"/>
          <w:sz w:val="24"/>
          <w:szCs w:val="24"/>
        </w:rPr>
      </w:pPr>
      <w:r>
        <w:rPr>
          <w:rFonts w:ascii="宋体" w:hAnsi="宋体" w:hint="eastAsia"/>
          <w:b/>
          <w:kern w:val="2"/>
          <w:sz w:val="24"/>
          <w:szCs w:val="24"/>
        </w:rPr>
        <w:t>协议份数</w:t>
      </w:r>
    </w:p>
    <w:p w14:paraId="65A485FE" w14:textId="77777777" w:rsidR="008264B4" w:rsidRDefault="00000000">
      <w:pPr>
        <w:pStyle w:val="Normal31"/>
        <w:spacing w:line="360" w:lineRule="auto"/>
        <w:ind w:firstLineChars="200" w:firstLine="480"/>
        <w:rPr>
          <w:rFonts w:ascii="宋体" w:hAnsi="宋体" w:hint="eastAsia"/>
          <w:kern w:val="2"/>
          <w:sz w:val="24"/>
          <w:szCs w:val="24"/>
        </w:rPr>
      </w:pPr>
      <w:r>
        <w:rPr>
          <w:rFonts w:ascii="宋体" w:hAnsi="宋体" w:hint="eastAsia"/>
          <w:kern w:val="2"/>
          <w:sz w:val="24"/>
          <w:szCs w:val="24"/>
        </w:rPr>
        <w:t>本协议一式</w:t>
      </w:r>
      <w:r>
        <w:rPr>
          <w:rFonts w:ascii="宋体" w:hAnsi="宋体" w:hint="eastAsia"/>
          <w:color w:val="2F5496" w:themeColor="accent1" w:themeShade="BF"/>
          <w:sz w:val="24"/>
          <w:szCs w:val="24"/>
          <w:u w:val="single"/>
        </w:rPr>
        <w:t>拾</w:t>
      </w:r>
      <w:r>
        <w:rPr>
          <w:rFonts w:ascii="宋体" w:hAnsi="宋体" w:hint="eastAsia"/>
          <w:kern w:val="2"/>
          <w:sz w:val="24"/>
          <w:szCs w:val="24"/>
        </w:rPr>
        <w:t>份，甲方</w:t>
      </w:r>
      <w:r>
        <w:rPr>
          <w:rFonts w:ascii="宋体" w:hAnsi="宋体" w:hint="eastAsia"/>
          <w:color w:val="2F5496" w:themeColor="accent1" w:themeShade="BF"/>
          <w:sz w:val="24"/>
          <w:szCs w:val="24"/>
          <w:u w:val="single"/>
        </w:rPr>
        <w:t>捌</w:t>
      </w:r>
      <w:r>
        <w:rPr>
          <w:rFonts w:ascii="宋体" w:hAnsi="宋体" w:hint="eastAsia"/>
          <w:kern w:val="2"/>
          <w:sz w:val="24"/>
          <w:szCs w:val="24"/>
        </w:rPr>
        <w:t>份，乙方</w:t>
      </w:r>
      <w:r>
        <w:rPr>
          <w:rFonts w:ascii="宋体" w:hAnsi="宋体" w:hint="eastAsia"/>
          <w:color w:val="2F5496" w:themeColor="accent1" w:themeShade="BF"/>
          <w:sz w:val="24"/>
          <w:szCs w:val="24"/>
          <w:u w:val="single"/>
        </w:rPr>
        <w:t>贰</w:t>
      </w:r>
      <w:r>
        <w:rPr>
          <w:rFonts w:ascii="宋体" w:hAnsi="宋体" w:hint="eastAsia"/>
          <w:kern w:val="2"/>
          <w:sz w:val="24"/>
          <w:szCs w:val="24"/>
        </w:rPr>
        <w:t>份，均具同等效力，未尽事宜，协商解决。</w:t>
      </w:r>
    </w:p>
    <w:p w14:paraId="73B54A18" w14:textId="77777777" w:rsidR="008264B4" w:rsidRDefault="00000000">
      <w:pPr>
        <w:pStyle w:val="afff8"/>
        <w:numPr>
          <w:ilvl w:val="0"/>
          <w:numId w:val="11"/>
        </w:numPr>
        <w:snapToGrid w:val="0"/>
        <w:spacing w:beforeLines="50" w:before="120" w:line="360" w:lineRule="auto"/>
        <w:ind w:left="0" w:firstLine="482"/>
        <w:rPr>
          <w:rFonts w:ascii="宋体" w:hAnsi="宋体" w:hint="eastAsia"/>
          <w:b/>
          <w:kern w:val="2"/>
          <w:sz w:val="24"/>
          <w:szCs w:val="24"/>
        </w:rPr>
      </w:pPr>
      <w:r>
        <w:rPr>
          <w:rFonts w:ascii="宋体" w:hAnsi="宋体" w:hint="eastAsia"/>
          <w:b/>
          <w:kern w:val="2"/>
          <w:sz w:val="24"/>
          <w:szCs w:val="24"/>
        </w:rPr>
        <w:t>协议生效</w:t>
      </w:r>
    </w:p>
    <w:p w14:paraId="0CE87F58" w14:textId="77777777" w:rsidR="008264B4" w:rsidRDefault="00000000">
      <w:pPr>
        <w:pStyle w:val="afff8"/>
        <w:numPr>
          <w:ilvl w:val="0"/>
          <w:numId w:val="30"/>
        </w:numPr>
        <w:spacing w:line="360" w:lineRule="auto"/>
        <w:ind w:left="0" w:firstLine="480"/>
        <w:rPr>
          <w:rFonts w:ascii="宋体" w:hAnsi="宋体" w:hint="eastAsia"/>
          <w:kern w:val="2"/>
          <w:sz w:val="24"/>
          <w:szCs w:val="24"/>
        </w:rPr>
      </w:pPr>
      <w:r>
        <w:rPr>
          <w:rFonts w:ascii="宋体" w:hAnsi="宋体" w:hint="eastAsia"/>
          <w:kern w:val="2"/>
          <w:sz w:val="24"/>
          <w:szCs w:val="24"/>
        </w:rPr>
        <w:t>协议订立地点：深圳市福田区</w:t>
      </w:r>
    </w:p>
    <w:p w14:paraId="4E6A19ED" w14:textId="77777777" w:rsidR="008264B4" w:rsidRDefault="00000000">
      <w:pPr>
        <w:pStyle w:val="afff8"/>
        <w:numPr>
          <w:ilvl w:val="0"/>
          <w:numId w:val="30"/>
        </w:numPr>
        <w:spacing w:line="360" w:lineRule="auto"/>
        <w:ind w:left="0" w:firstLine="480"/>
        <w:rPr>
          <w:rFonts w:ascii="宋体" w:hAnsi="宋体" w:hint="eastAsia"/>
          <w:kern w:val="2"/>
          <w:sz w:val="24"/>
          <w:szCs w:val="24"/>
        </w:rPr>
      </w:pPr>
      <w:r>
        <w:rPr>
          <w:rFonts w:ascii="宋体" w:hAnsi="宋体" w:hint="eastAsia"/>
          <w:kern w:val="2"/>
          <w:sz w:val="24"/>
          <w:szCs w:val="24"/>
        </w:rPr>
        <w:t>本协议自双方法定代表人或其委托代理人签署或盖章，并加盖公章或合同专用章后生效。</w:t>
      </w:r>
    </w:p>
    <w:p w14:paraId="57717376" w14:textId="77777777" w:rsidR="008264B4" w:rsidRDefault="00000000">
      <w:pPr>
        <w:pStyle w:val="afff8"/>
        <w:numPr>
          <w:ilvl w:val="0"/>
          <w:numId w:val="11"/>
        </w:numPr>
        <w:snapToGrid w:val="0"/>
        <w:spacing w:beforeLines="50" w:before="120" w:line="360" w:lineRule="auto"/>
        <w:ind w:left="0" w:firstLine="482"/>
        <w:rPr>
          <w:rFonts w:ascii="宋体" w:hAnsi="宋体" w:hint="eastAsia"/>
          <w:b/>
          <w:kern w:val="2"/>
          <w:sz w:val="24"/>
          <w:szCs w:val="24"/>
        </w:rPr>
      </w:pPr>
      <w:r>
        <w:rPr>
          <w:rFonts w:ascii="宋体" w:hAnsi="宋体" w:hint="eastAsia"/>
          <w:b/>
          <w:kern w:val="2"/>
          <w:sz w:val="24"/>
          <w:szCs w:val="24"/>
        </w:rPr>
        <w:t>合同附件：</w:t>
      </w:r>
    </w:p>
    <w:p w14:paraId="366751F4" w14:textId="77777777" w:rsidR="008264B4" w:rsidRDefault="00000000">
      <w:pPr>
        <w:pStyle w:val="Normal31"/>
        <w:spacing w:line="360" w:lineRule="auto"/>
        <w:ind w:firstLineChars="200" w:firstLine="480"/>
        <w:rPr>
          <w:rFonts w:ascii="宋体" w:hAnsi="宋体" w:hint="eastAsia"/>
          <w:kern w:val="2"/>
          <w:sz w:val="24"/>
          <w:szCs w:val="24"/>
        </w:rPr>
      </w:pPr>
      <w:r>
        <w:rPr>
          <w:rFonts w:ascii="宋体" w:hAnsi="宋体" w:hint="eastAsia"/>
          <w:kern w:val="2"/>
          <w:sz w:val="24"/>
          <w:szCs w:val="24"/>
        </w:rPr>
        <w:t>附件一：造价咨询服务委托合同</w:t>
      </w:r>
    </w:p>
    <w:p w14:paraId="34BFE08C" w14:textId="36B4A097" w:rsidR="008264B4" w:rsidRDefault="00000000">
      <w:pPr>
        <w:pStyle w:val="Normal31"/>
        <w:spacing w:line="360" w:lineRule="auto"/>
        <w:ind w:firstLineChars="200" w:firstLine="480"/>
        <w:rPr>
          <w:rFonts w:ascii="宋体" w:hAnsi="宋体" w:hint="eastAsia"/>
          <w:kern w:val="2"/>
          <w:sz w:val="24"/>
          <w:szCs w:val="24"/>
        </w:rPr>
      </w:pPr>
      <w:r>
        <w:rPr>
          <w:rFonts w:ascii="宋体" w:hAnsi="宋体" w:hint="eastAsia"/>
          <w:kern w:val="2"/>
          <w:sz w:val="24"/>
          <w:szCs w:val="24"/>
        </w:rPr>
        <w:t>附件二：</w:t>
      </w:r>
      <w:r w:rsidR="007120BF">
        <w:rPr>
          <w:rFonts w:ascii="宋体" w:hAnsi="宋体" w:hint="eastAsia"/>
          <w:kern w:val="2"/>
          <w:sz w:val="24"/>
          <w:szCs w:val="24"/>
        </w:rPr>
        <w:t>2026-2027</w:t>
      </w:r>
      <w:r>
        <w:rPr>
          <w:rFonts w:ascii="宋体" w:hAnsi="宋体" w:hint="eastAsia"/>
          <w:kern w:val="2"/>
          <w:sz w:val="24"/>
          <w:szCs w:val="24"/>
        </w:rPr>
        <w:t>年度第一批小型工程项目造价咨询服务批量委托投标报价表</w:t>
      </w:r>
    </w:p>
    <w:p w14:paraId="40162BB5" w14:textId="77777777" w:rsidR="008264B4" w:rsidRDefault="00000000">
      <w:pPr>
        <w:pStyle w:val="Normal31"/>
        <w:spacing w:line="360" w:lineRule="auto"/>
        <w:ind w:firstLineChars="200" w:firstLine="480"/>
        <w:rPr>
          <w:rFonts w:ascii="宋体" w:hAnsi="宋体" w:hint="eastAsia"/>
          <w:kern w:val="2"/>
          <w:sz w:val="24"/>
          <w:szCs w:val="24"/>
        </w:rPr>
      </w:pPr>
      <w:r>
        <w:rPr>
          <w:rFonts w:ascii="宋体" w:hAnsi="宋体" w:hint="eastAsia"/>
          <w:kern w:val="2"/>
          <w:sz w:val="24"/>
          <w:szCs w:val="24"/>
        </w:rPr>
        <w:t>附件三：履约评价表</w:t>
      </w:r>
    </w:p>
    <w:p w14:paraId="2D979838" w14:textId="77777777" w:rsidR="008264B4" w:rsidRDefault="00000000">
      <w:pPr>
        <w:pStyle w:val="Normal31"/>
        <w:spacing w:line="360" w:lineRule="auto"/>
        <w:ind w:firstLineChars="200" w:firstLine="480"/>
        <w:rPr>
          <w:rFonts w:ascii="宋体" w:hAnsi="宋体" w:hint="eastAsia"/>
          <w:kern w:val="44"/>
          <w:sz w:val="24"/>
          <w:szCs w:val="24"/>
        </w:rPr>
      </w:pPr>
      <w:r>
        <w:rPr>
          <w:rFonts w:ascii="宋体" w:hAnsi="宋体" w:hint="eastAsia"/>
          <w:kern w:val="44"/>
          <w:sz w:val="24"/>
          <w:szCs w:val="24"/>
        </w:rPr>
        <w:lastRenderedPageBreak/>
        <w:t>（以下无正文）</w:t>
      </w:r>
    </w:p>
    <w:p w14:paraId="2BB7718A" w14:textId="77777777" w:rsidR="008264B4" w:rsidRDefault="00000000">
      <w:pPr>
        <w:widowControl/>
        <w:jc w:val="left"/>
        <w:rPr>
          <w:rFonts w:ascii="宋体" w:hAnsi="宋体" w:hint="eastAsia"/>
          <w:kern w:val="44"/>
          <w:sz w:val="24"/>
          <w:szCs w:val="24"/>
        </w:rPr>
      </w:pPr>
      <w:r>
        <w:rPr>
          <w:rFonts w:ascii="宋体" w:hAnsi="宋体" w:hint="eastAsia"/>
          <w:kern w:val="44"/>
          <w:sz w:val="24"/>
          <w:szCs w:val="24"/>
        </w:rPr>
        <w:br w:type="page"/>
      </w:r>
    </w:p>
    <w:tbl>
      <w:tblPr>
        <w:tblStyle w:val="TableGrid2"/>
        <w:tblW w:w="920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28" w:type="dxa"/>
          <w:right w:w="28" w:type="dxa"/>
        </w:tblCellMar>
        <w:tblLook w:val="04A0" w:firstRow="1" w:lastRow="0" w:firstColumn="1" w:lastColumn="0" w:noHBand="0" w:noVBand="1"/>
      </w:tblPr>
      <w:tblGrid>
        <w:gridCol w:w="4602"/>
        <w:gridCol w:w="4602"/>
      </w:tblGrid>
      <w:tr w:rsidR="008264B4" w14:paraId="76859D51" w14:textId="77777777">
        <w:trPr>
          <w:trHeight w:val="283"/>
          <w:jc w:val="center"/>
        </w:trPr>
        <w:tc>
          <w:tcPr>
            <w:tcW w:w="4602" w:type="dxa"/>
            <w:vAlign w:val="center"/>
          </w:tcPr>
          <w:p w14:paraId="378B82C4" w14:textId="77777777" w:rsidR="008264B4" w:rsidRDefault="00000000">
            <w:pPr>
              <w:pStyle w:val="Normal31"/>
              <w:spacing w:line="360" w:lineRule="auto"/>
              <w:jc w:val="left"/>
              <w:rPr>
                <w:rFonts w:ascii="宋体" w:hAnsi="宋体" w:hint="eastAsia"/>
                <w:b/>
                <w:bCs/>
                <w:color w:val="2F5496" w:themeColor="accent1" w:themeShade="BF"/>
                <w:sz w:val="24"/>
                <w:szCs w:val="24"/>
                <w:u w:val="single"/>
              </w:rPr>
            </w:pPr>
            <w:r>
              <w:rPr>
                <w:rFonts w:ascii="宋体" w:hAnsi="宋体" w:hint="eastAsia"/>
                <w:b/>
                <w:bCs/>
                <w:sz w:val="24"/>
                <w:szCs w:val="24"/>
              </w:rPr>
              <w:lastRenderedPageBreak/>
              <w:t>委托人（甲方）：</w:t>
            </w:r>
            <w:r>
              <w:rPr>
                <w:rFonts w:ascii="宋体" w:hAnsi="宋体" w:hint="eastAsia"/>
                <w:b/>
                <w:bCs/>
                <w:color w:val="2F5496" w:themeColor="accent1" w:themeShade="BF"/>
                <w:sz w:val="24"/>
                <w:szCs w:val="24"/>
                <w:u w:val="single"/>
              </w:rPr>
              <w:t>深圳深港科技创新合作区发展有限公司</w:t>
            </w:r>
          </w:p>
          <w:p w14:paraId="7E24658D" w14:textId="77777777" w:rsidR="008264B4" w:rsidRDefault="008264B4">
            <w:pPr>
              <w:pStyle w:val="Normal31"/>
              <w:spacing w:line="360" w:lineRule="auto"/>
              <w:jc w:val="left"/>
              <w:rPr>
                <w:rFonts w:ascii="宋体" w:hAnsi="宋体" w:hint="eastAsia"/>
                <w:b/>
                <w:bCs/>
                <w:color w:val="2F5496" w:themeColor="accent1" w:themeShade="BF"/>
                <w:sz w:val="24"/>
                <w:szCs w:val="24"/>
                <w:u w:val="single"/>
              </w:rPr>
            </w:pPr>
          </w:p>
          <w:p w14:paraId="5558D5F2" w14:textId="77777777" w:rsidR="008264B4" w:rsidRDefault="008264B4">
            <w:pPr>
              <w:pStyle w:val="Normal31"/>
              <w:spacing w:line="360" w:lineRule="auto"/>
              <w:jc w:val="left"/>
              <w:rPr>
                <w:rFonts w:ascii="宋体" w:hAnsi="宋体" w:hint="eastAsia"/>
                <w:b/>
                <w:bCs/>
                <w:color w:val="2F5496" w:themeColor="accent1" w:themeShade="BF"/>
                <w:sz w:val="24"/>
                <w:szCs w:val="24"/>
                <w:u w:val="single"/>
              </w:rPr>
            </w:pPr>
          </w:p>
          <w:p w14:paraId="4C148B57" w14:textId="77777777" w:rsidR="008264B4" w:rsidRDefault="008264B4">
            <w:pPr>
              <w:pStyle w:val="Normal31"/>
              <w:spacing w:line="360" w:lineRule="auto"/>
              <w:jc w:val="left"/>
              <w:rPr>
                <w:rFonts w:ascii="宋体" w:hAnsi="宋体" w:hint="eastAsia"/>
                <w:b/>
                <w:bCs/>
                <w:color w:val="2F5496" w:themeColor="accent1" w:themeShade="BF"/>
                <w:sz w:val="24"/>
                <w:szCs w:val="24"/>
                <w:u w:val="single"/>
              </w:rPr>
            </w:pPr>
          </w:p>
          <w:p w14:paraId="4B326E0F" w14:textId="77777777" w:rsidR="008264B4" w:rsidRDefault="008264B4">
            <w:pPr>
              <w:pStyle w:val="Normal31"/>
              <w:spacing w:line="360" w:lineRule="auto"/>
              <w:jc w:val="left"/>
              <w:rPr>
                <w:rFonts w:ascii="宋体" w:hAnsi="宋体" w:hint="eastAsia"/>
                <w:b/>
                <w:bCs/>
                <w:color w:val="0000CC"/>
                <w:sz w:val="24"/>
                <w:szCs w:val="24"/>
                <w:u w:val="single"/>
              </w:rPr>
            </w:pPr>
          </w:p>
        </w:tc>
        <w:tc>
          <w:tcPr>
            <w:tcW w:w="4602" w:type="dxa"/>
            <w:vAlign w:val="center"/>
          </w:tcPr>
          <w:p w14:paraId="68B50D0A" w14:textId="70D0E645" w:rsidR="008264B4" w:rsidRDefault="00000000">
            <w:pPr>
              <w:pStyle w:val="Normal31"/>
              <w:spacing w:line="360" w:lineRule="auto"/>
              <w:jc w:val="left"/>
              <w:rPr>
                <w:rFonts w:ascii="宋体" w:hAnsi="宋体" w:hint="eastAsia"/>
                <w:b/>
                <w:bCs/>
                <w:color w:val="2F5496" w:themeColor="accent1" w:themeShade="BF"/>
                <w:sz w:val="24"/>
                <w:szCs w:val="24"/>
                <w:u w:val="single"/>
              </w:rPr>
            </w:pPr>
            <w:r>
              <w:rPr>
                <w:rFonts w:ascii="宋体" w:hAnsi="宋体" w:hint="eastAsia"/>
                <w:b/>
                <w:bCs/>
                <w:sz w:val="24"/>
                <w:szCs w:val="24"/>
              </w:rPr>
              <w:t>受托人（乙方）：</w:t>
            </w:r>
          </w:p>
          <w:p w14:paraId="04C21F70" w14:textId="77777777" w:rsidR="008264B4" w:rsidRDefault="008264B4">
            <w:pPr>
              <w:pStyle w:val="Normal31"/>
              <w:spacing w:line="360" w:lineRule="auto"/>
              <w:jc w:val="left"/>
              <w:rPr>
                <w:rFonts w:ascii="宋体" w:hAnsi="宋体" w:hint="eastAsia"/>
                <w:b/>
                <w:bCs/>
                <w:sz w:val="24"/>
                <w:szCs w:val="24"/>
              </w:rPr>
            </w:pPr>
          </w:p>
          <w:p w14:paraId="263CC742" w14:textId="77777777" w:rsidR="008264B4" w:rsidRDefault="008264B4">
            <w:pPr>
              <w:pStyle w:val="Normal31"/>
              <w:spacing w:line="360" w:lineRule="auto"/>
              <w:jc w:val="left"/>
              <w:rPr>
                <w:rFonts w:ascii="宋体" w:hAnsi="宋体" w:hint="eastAsia"/>
                <w:b/>
                <w:bCs/>
                <w:sz w:val="24"/>
                <w:szCs w:val="24"/>
              </w:rPr>
            </w:pPr>
          </w:p>
          <w:p w14:paraId="04B4F1F7" w14:textId="77777777" w:rsidR="008264B4" w:rsidRDefault="008264B4">
            <w:pPr>
              <w:pStyle w:val="Normal31"/>
              <w:spacing w:line="360" w:lineRule="auto"/>
              <w:jc w:val="left"/>
              <w:rPr>
                <w:rFonts w:ascii="宋体" w:hAnsi="宋体" w:hint="eastAsia"/>
                <w:b/>
                <w:bCs/>
                <w:sz w:val="24"/>
                <w:szCs w:val="24"/>
              </w:rPr>
            </w:pPr>
          </w:p>
          <w:p w14:paraId="2CB3530B" w14:textId="77777777" w:rsidR="008264B4" w:rsidRDefault="008264B4">
            <w:pPr>
              <w:pStyle w:val="Normal31"/>
              <w:spacing w:line="360" w:lineRule="auto"/>
              <w:jc w:val="left"/>
              <w:rPr>
                <w:rFonts w:ascii="宋体" w:hAnsi="宋体" w:hint="eastAsia"/>
                <w:b/>
                <w:bCs/>
                <w:sz w:val="24"/>
                <w:szCs w:val="24"/>
              </w:rPr>
            </w:pPr>
          </w:p>
        </w:tc>
      </w:tr>
      <w:tr w:rsidR="008264B4" w14:paraId="78A9C3F9" w14:textId="77777777">
        <w:trPr>
          <w:trHeight w:val="283"/>
          <w:jc w:val="center"/>
        </w:trPr>
        <w:tc>
          <w:tcPr>
            <w:tcW w:w="4602" w:type="dxa"/>
            <w:vAlign w:val="center"/>
          </w:tcPr>
          <w:p w14:paraId="7EF121D6" w14:textId="77777777" w:rsidR="008264B4" w:rsidRDefault="00000000">
            <w:pPr>
              <w:pStyle w:val="Normal31"/>
              <w:spacing w:line="360" w:lineRule="auto"/>
              <w:jc w:val="left"/>
              <w:rPr>
                <w:rFonts w:ascii="宋体" w:hAnsi="宋体" w:hint="eastAsia"/>
                <w:b/>
                <w:bCs/>
                <w:color w:val="0000CC"/>
                <w:sz w:val="24"/>
                <w:szCs w:val="24"/>
                <w:u w:val="single"/>
              </w:rPr>
            </w:pPr>
            <w:r>
              <w:rPr>
                <w:rFonts w:ascii="宋体" w:hAnsi="宋体" w:hint="eastAsia"/>
                <w:b/>
                <w:bCs/>
                <w:sz w:val="24"/>
                <w:szCs w:val="24"/>
              </w:rPr>
              <w:t>地址：</w:t>
            </w:r>
            <w:r>
              <w:rPr>
                <w:rFonts w:ascii="宋体" w:hAnsi="宋体" w:hint="eastAsia"/>
                <w:b/>
                <w:bCs/>
                <w:color w:val="2F5496" w:themeColor="accent1" w:themeShade="BF"/>
                <w:sz w:val="24"/>
                <w:szCs w:val="24"/>
                <w:u w:val="single"/>
              </w:rPr>
              <w:t>深圳市福田保税区桃花路3号深圳国资国企产业创新中心7楼</w:t>
            </w:r>
          </w:p>
        </w:tc>
        <w:tc>
          <w:tcPr>
            <w:tcW w:w="4602" w:type="dxa"/>
            <w:vAlign w:val="center"/>
          </w:tcPr>
          <w:p w14:paraId="03AC00DD" w14:textId="0DCAF47B" w:rsidR="008264B4" w:rsidRDefault="00000000">
            <w:pPr>
              <w:pStyle w:val="Normal31"/>
              <w:spacing w:line="360" w:lineRule="auto"/>
              <w:jc w:val="left"/>
              <w:rPr>
                <w:rFonts w:ascii="宋体" w:hAnsi="宋体" w:hint="eastAsia"/>
                <w:b/>
                <w:bCs/>
                <w:color w:val="2F5496" w:themeColor="accent1" w:themeShade="BF"/>
                <w:sz w:val="24"/>
                <w:szCs w:val="24"/>
                <w:u w:val="single"/>
              </w:rPr>
            </w:pPr>
            <w:r>
              <w:rPr>
                <w:rFonts w:ascii="宋体" w:hAnsi="宋体" w:hint="eastAsia"/>
                <w:b/>
                <w:bCs/>
                <w:sz w:val="24"/>
                <w:szCs w:val="24"/>
              </w:rPr>
              <w:t>地址：</w:t>
            </w:r>
          </w:p>
        </w:tc>
      </w:tr>
      <w:tr w:rsidR="008264B4" w14:paraId="15C0117C" w14:textId="77777777">
        <w:trPr>
          <w:trHeight w:val="283"/>
          <w:jc w:val="center"/>
        </w:trPr>
        <w:tc>
          <w:tcPr>
            <w:tcW w:w="4602" w:type="dxa"/>
            <w:vAlign w:val="center"/>
          </w:tcPr>
          <w:p w14:paraId="23D00F4F" w14:textId="77777777" w:rsidR="008264B4" w:rsidRDefault="00000000">
            <w:pPr>
              <w:pStyle w:val="Normal31"/>
              <w:spacing w:line="360" w:lineRule="auto"/>
              <w:jc w:val="left"/>
              <w:rPr>
                <w:rFonts w:ascii="宋体" w:hAnsi="宋体" w:hint="eastAsia"/>
                <w:b/>
                <w:bCs/>
                <w:sz w:val="24"/>
                <w:szCs w:val="24"/>
              </w:rPr>
            </w:pPr>
            <w:r>
              <w:rPr>
                <w:rFonts w:ascii="宋体" w:hAnsi="宋体" w:hint="eastAsia"/>
                <w:b/>
                <w:bCs/>
                <w:sz w:val="24"/>
                <w:szCs w:val="24"/>
              </w:rPr>
              <w:t>法定代表人：</w:t>
            </w:r>
          </w:p>
          <w:p w14:paraId="7FE81A3E" w14:textId="77777777" w:rsidR="008264B4" w:rsidRDefault="008264B4">
            <w:pPr>
              <w:pStyle w:val="Normal31"/>
              <w:spacing w:line="360" w:lineRule="auto"/>
              <w:jc w:val="left"/>
              <w:rPr>
                <w:rFonts w:ascii="宋体" w:hAnsi="宋体" w:hint="eastAsia"/>
                <w:b/>
                <w:bCs/>
                <w:sz w:val="24"/>
                <w:szCs w:val="24"/>
              </w:rPr>
            </w:pPr>
          </w:p>
          <w:p w14:paraId="0643C6D8" w14:textId="77777777" w:rsidR="008264B4" w:rsidRDefault="008264B4">
            <w:pPr>
              <w:pStyle w:val="Normal31"/>
              <w:spacing w:line="360" w:lineRule="auto"/>
              <w:jc w:val="left"/>
              <w:rPr>
                <w:rFonts w:ascii="宋体" w:hAnsi="宋体" w:hint="eastAsia"/>
                <w:b/>
                <w:bCs/>
                <w:sz w:val="24"/>
                <w:szCs w:val="24"/>
              </w:rPr>
            </w:pPr>
          </w:p>
          <w:p w14:paraId="71300BEE" w14:textId="77777777" w:rsidR="008264B4" w:rsidRDefault="008264B4">
            <w:pPr>
              <w:pStyle w:val="Normal31"/>
              <w:spacing w:line="360" w:lineRule="auto"/>
              <w:jc w:val="left"/>
              <w:rPr>
                <w:rFonts w:ascii="宋体" w:hAnsi="宋体" w:hint="eastAsia"/>
                <w:b/>
                <w:bCs/>
                <w:color w:val="0000CC"/>
                <w:sz w:val="24"/>
                <w:szCs w:val="24"/>
                <w:u w:val="single"/>
              </w:rPr>
            </w:pPr>
          </w:p>
        </w:tc>
        <w:tc>
          <w:tcPr>
            <w:tcW w:w="4602" w:type="dxa"/>
            <w:vAlign w:val="center"/>
          </w:tcPr>
          <w:p w14:paraId="5B46A3E4" w14:textId="77777777" w:rsidR="008264B4" w:rsidRDefault="00000000">
            <w:pPr>
              <w:pStyle w:val="Normal31"/>
              <w:spacing w:line="360" w:lineRule="auto"/>
              <w:jc w:val="left"/>
              <w:rPr>
                <w:rFonts w:ascii="宋体" w:hAnsi="宋体" w:hint="eastAsia"/>
                <w:b/>
                <w:bCs/>
                <w:sz w:val="24"/>
                <w:szCs w:val="24"/>
              </w:rPr>
            </w:pPr>
            <w:r>
              <w:rPr>
                <w:rFonts w:ascii="宋体" w:hAnsi="宋体" w:hint="eastAsia"/>
                <w:b/>
                <w:bCs/>
                <w:sz w:val="24"/>
                <w:szCs w:val="24"/>
              </w:rPr>
              <w:t>法定代表人：</w:t>
            </w:r>
          </w:p>
          <w:p w14:paraId="400A5A8A" w14:textId="77777777" w:rsidR="008264B4" w:rsidRDefault="008264B4">
            <w:pPr>
              <w:pStyle w:val="Normal31"/>
              <w:spacing w:line="360" w:lineRule="auto"/>
              <w:jc w:val="left"/>
              <w:rPr>
                <w:rFonts w:ascii="宋体" w:hAnsi="宋体" w:hint="eastAsia"/>
                <w:b/>
                <w:bCs/>
                <w:sz w:val="24"/>
                <w:szCs w:val="24"/>
              </w:rPr>
            </w:pPr>
          </w:p>
          <w:p w14:paraId="68402B82" w14:textId="77777777" w:rsidR="008264B4" w:rsidRDefault="008264B4">
            <w:pPr>
              <w:pStyle w:val="Normal31"/>
              <w:spacing w:line="360" w:lineRule="auto"/>
              <w:jc w:val="left"/>
              <w:rPr>
                <w:rFonts w:ascii="宋体" w:hAnsi="宋体" w:hint="eastAsia"/>
                <w:b/>
                <w:bCs/>
                <w:sz w:val="24"/>
                <w:szCs w:val="24"/>
              </w:rPr>
            </w:pPr>
          </w:p>
          <w:p w14:paraId="00D21018" w14:textId="77777777" w:rsidR="008264B4" w:rsidRDefault="008264B4">
            <w:pPr>
              <w:pStyle w:val="Normal31"/>
              <w:spacing w:line="360" w:lineRule="auto"/>
              <w:jc w:val="left"/>
              <w:rPr>
                <w:rFonts w:ascii="宋体" w:hAnsi="宋体" w:hint="eastAsia"/>
                <w:b/>
                <w:bCs/>
                <w:sz w:val="24"/>
                <w:szCs w:val="24"/>
              </w:rPr>
            </w:pPr>
          </w:p>
        </w:tc>
      </w:tr>
      <w:tr w:rsidR="008264B4" w14:paraId="5714E8E8" w14:textId="77777777">
        <w:trPr>
          <w:trHeight w:val="283"/>
          <w:jc w:val="center"/>
        </w:trPr>
        <w:tc>
          <w:tcPr>
            <w:tcW w:w="4602" w:type="dxa"/>
            <w:vAlign w:val="center"/>
          </w:tcPr>
          <w:p w14:paraId="046B6E56" w14:textId="77777777" w:rsidR="008264B4" w:rsidRDefault="00000000">
            <w:pPr>
              <w:pStyle w:val="Normal31"/>
              <w:spacing w:line="360" w:lineRule="auto"/>
              <w:jc w:val="left"/>
              <w:rPr>
                <w:rFonts w:ascii="宋体" w:hAnsi="宋体" w:hint="eastAsia"/>
                <w:b/>
                <w:bCs/>
                <w:sz w:val="24"/>
                <w:szCs w:val="24"/>
              </w:rPr>
            </w:pPr>
            <w:r>
              <w:rPr>
                <w:rFonts w:ascii="宋体" w:hAnsi="宋体" w:hint="eastAsia"/>
                <w:b/>
                <w:bCs/>
                <w:sz w:val="24"/>
                <w:szCs w:val="24"/>
              </w:rPr>
              <w:t>或委托代理人：</w:t>
            </w:r>
          </w:p>
          <w:p w14:paraId="28747F45" w14:textId="77777777" w:rsidR="008264B4" w:rsidRDefault="008264B4">
            <w:pPr>
              <w:pStyle w:val="Normal31"/>
              <w:spacing w:line="360" w:lineRule="auto"/>
              <w:jc w:val="left"/>
              <w:rPr>
                <w:rFonts w:ascii="宋体" w:hAnsi="宋体" w:hint="eastAsia"/>
                <w:b/>
                <w:bCs/>
                <w:sz w:val="24"/>
                <w:szCs w:val="24"/>
              </w:rPr>
            </w:pPr>
          </w:p>
          <w:p w14:paraId="184347BB" w14:textId="77777777" w:rsidR="008264B4" w:rsidRDefault="008264B4">
            <w:pPr>
              <w:pStyle w:val="Normal31"/>
              <w:spacing w:line="360" w:lineRule="auto"/>
              <w:jc w:val="left"/>
              <w:rPr>
                <w:rFonts w:ascii="宋体" w:hAnsi="宋体" w:hint="eastAsia"/>
                <w:b/>
                <w:bCs/>
                <w:sz w:val="24"/>
                <w:szCs w:val="24"/>
              </w:rPr>
            </w:pPr>
          </w:p>
          <w:p w14:paraId="6823A1F7" w14:textId="77777777" w:rsidR="008264B4" w:rsidRDefault="008264B4">
            <w:pPr>
              <w:pStyle w:val="Normal31"/>
              <w:spacing w:line="360" w:lineRule="auto"/>
              <w:jc w:val="left"/>
              <w:rPr>
                <w:rFonts w:ascii="宋体" w:hAnsi="宋体" w:hint="eastAsia"/>
                <w:b/>
                <w:bCs/>
                <w:color w:val="0000CC"/>
                <w:sz w:val="24"/>
                <w:szCs w:val="24"/>
                <w:u w:val="single"/>
              </w:rPr>
            </w:pPr>
          </w:p>
        </w:tc>
        <w:tc>
          <w:tcPr>
            <w:tcW w:w="4602" w:type="dxa"/>
            <w:vAlign w:val="center"/>
          </w:tcPr>
          <w:p w14:paraId="3A097ECC" w14:textId="77777777" w:rsidR="008264B4" w:rsidRDefault="00000000">
            <w:pPr>
              <w:pStyle w:val="Normal31"/>
              <w:spacing w:line="360" w:lineRule="auto"/>
              <w:jc w:val="left"/>
              <w:rPr>
                <w:rFonts w:ascii="宋体" w:hAnsi="宋体" w:hint="eastAsia"/>
                <w:b/>
                <w:bCs/>
                <w:sz w:val="24"/>
                <w:szCs w:val="24"/>
              </w:rPr>
            </w:pPr>
            <w:r>
              <w:rPr>
                <w:rFonts w:ascii="宋体" w:hAnsi="宋体" w:hint="eastAsia"/>
                <w:b/>
                <w:bCs/>
                <w:sz w:val="24"/>
                <w:szCs w:val="24"/>
              </w:rPr>
              <w:t>或委托代理人：</w:t>
            </w:r>
          </w:p>
          <w:p w14:paraId="19523639" w14:textId="77777777" w:rsidR="008264B4" w:rsidRDefault="008264B4">
            <w:pPr>
              <w:pStyle w:val="Normal31"/>
              <w:spacing w:line="360" w:lineRule="auto"/>
              <w:jc w:val="left"/>
              <w:rPr>
                <w:rFonts w:ascii="宋体" w:hAnsi="宋体" w:hint="eastAsia"/>
                <w:b/>
                <w:bCs/>
                <w:sz w:val="24"/>
                <w:szCs w:val="24"/>
              </w:rPr>
            </w:pPr>
          </w:p>
          <w:p w14:paraId="01F6E195" w14:textId="77777777" w:rsidR="008264B4" w:rsidRDefault="008264B4">
            <w:pPr>
              <w:pStyle w:val="Normal31"/>
              <w:spacing w:line="360" w:lineRule="auto"/>
              <w:jc w:val="left"/>
              <w:rPr>
                <w:rFonts w:ascii="宋体" w:hAnsi="宋体" w:hint="eastAsia"/>
                <w:b/>
                <w:bCs/>
                <w:sz w:val="24"/>
                <w:szCs w:val="24"/>
              </w:rPr>
            </w:pPr>
          </w:p>
          <w:p w14:paraId="7738BF6E" w14:textId="77777777" w:rsidR="008264B4" w:rsidRDefault="008264B4">
            <w:pPr>
              <w:pStyle w:val="Normal31"/>
              <w:spacing w:line="360" w:lineRule="auto"/>
              <w:jc w:val="left"/>
              <w:rPr>
                <w:rFonts w:ascii="宋体" w:hAnsi="宋体" w:hint="eastAsia"/>
                <w:b/>
                <w:bCs/>
                <w:sz w:val="24"/>
                <w:szCs w:val="24"/>
              </w:rPr>
            </w:pPr>
          </w:p>
        </w:tc>
      </w:tr>
      <w:tr w:rsidR="008264B4" w14:paraId="738404EE" w14:textId="77777777">
        <w:trPr>
          <w:trHeight w:val="726"/>
          <w:jc w:val="center"/>
        </w:trPr>
        <w:tc>
          <w:tcPr>
            <w:tcW w:w="9204" w:type="dxa"/>
            <w:gridSpan w:val="2"/>
            <w:vAlign w:val="center"/>
          </w:tcPr>
          <w:p w14:paraId="5837E61E" w14:textId="620175BC" w:rsidR="008264B4" w:rsidRDefault="00000000">
            <w:pPr>
              <w:pStyle w:val="Normal31"/>
              <w:spacing w:line="360" w:lineRule="auto"/>
              <w:jc w:val="left"/>
              <w:rPr>
                <w:rFonts w:ascii="宋体" w:hAnsi="宋体" w:hint="eastAsia"/>
                <w:b/>
                <w:bCs/>
                <w:sz w:val="24"/>
                <w:szCs w:val="24"/>
              </w:rPr>
            </w:pPr>
            <w:r>
              <w:rPr>
                <w:rFonts w:ascii="宋体" w:hAnsi="宋体" w:hint="eastAsia"/>
                <w:b/>
                <w:bCs/>
                <w:sz w:val="24"/>
                <w:szCs w:val="24"/>
              </w:rPr>
              <w:t>日期：</w:t>
            </w:r>
            <w:r>
              <w:rPr>
                <w:rFonts w:ascii="宋体" w:hAnsi="宋体" w:hint="eastAsia"/>
                <w:b/>
                <w:bCs/>
                <w:color w:val="2F5496" w:themeColor="accent1" w:themeShade="BF"/>
                <w:sz w:val="24"/>
                <w:szCs w:val="24"/>
                <w:u w:val="single"/>
              </w:rPr>
              <w:t>2026</w:t>
            </w:r>
            <w:r>
              <w:rPr>
                <w:rFonts w:ascii="宋体" w:hAnsi="宋体" w:hint="eastAsia"/>
                <w:b/>
                <w:bCs/>
                <w:sz w:val="24"/>
                <w:szCs w:val="24"/>
              </w:rPr>
              <w:t>年</w:t>
            </w:r>
            <w:r>
              <w:rPr>
                <w:rFonts w:ascii="宋体" w:hAnsi="宋体" w:hint="eastAsia"/>
                <w:b/>
                <w:bCs/>
                <w:color w:val="2F5496" w:themeColor="accent1" w:themeShade="BF"/>
                <w:sz w:val="24"/>
                <w:szCs w:val="24"/>
                <w:u w:val="single"/>
              </w:rPr>
              <w:t xml:space="preserve">    </w:t>
            </w:r>
            <w:r>
              <w:rPr>
                <w:rFonts w:ascii="宋体" w:hAnsi="宋体" w:hint="eastAsia"/>
                <w:b/>
                <w:bCs/>
                <w:sz w:val="24"/>
                <w:szCs w:val="24"/>
              </w:rPr>
              <w:t>月</w:t>
            </w:r>
            <w:r>
              <w:rPr>
                <w:rFonts w:ascii="宋体" w:hAnsi="宋体" w:hint="eastAsia"/>
                <w:b/>
                <w:bCs/>
                <w:color w:val="2F5496" w:themeColor="accent1" w:themeShade="BF"/>
                <w:sz w:val="24"/>
                <w:szCs w:val="24"/>
                <w:u w:val="single"/>
              </w:rPr>
              <w:t xml:space="preserve"> </w:t>
            </w:r>
            <w:r>
              <w:rPr>
                <w:rFonts w:ascii="宋体" w:hAnsi="宋体"/>
                <w:b/>
                <w:bCs/>
                <w:color w:val="2F5496" w:themeColor="accent1" w:themeShade="BF"/>
                <w:sz w:val="24"/>
                <w:szCs w:val="24"/>
                <w:u w:val="single"/>
              </w:rPr>
              <w:t xml:space="preserve">   </w:t>
            </w:r>
            <w:r>
              <w:rPr>
                <w:rFonts w:ascii="宋体" w:hAnsi="宋体" w:hint="eastAsia"/>
                <w:b/>
                <w:bCs/>
                <w:sz w:val="24"/>
                <w:szCs w:val="24"/>
              </w:rPr>
              <w:t>日</w:t>
            </w:r>
          </w:p>
        </w:tc>
      </w:tr>
    </w:tbl>
    <w:p w14:paraId="2ABE1E37" w14:textId="77777777" w:rsidR="008264B4" w:rsidRDefault="008264B4">
      <w:pPr>
        <w:pStyle w:val="Normal31"/>
        <w:spacing w:line="360" w:lineRule="auto"/>
        <w:rPr>
          <w:rFonts w:ascii="宋体" w:hAnsi="宋体" w:hint="eastAsia"/>
          <w:kern w:val="44"/>
          <w:sz w:val="24"/>
          <w:szCs w:val="24"/>
        </w:rPr>
      </w:pPr>
    </w:p>
    <w:p w14:paraId="5A99F247" w14:textId="77777777" w:rsidR="008264B4" w:rsidRDefault="008264B4">
      <w:pPr>
        <w:pStyle w:val="Normal31"/>
        <w:spacing w:line="360" w:lineRule="auto"/>
        <w:rPr>
          <w:rFonts w:ascii="宋体" w:hAnsi="宋体" w:hint="eastAsia"/>
          <w:kern w:val="2"/>
          <w:sz w:val="24"/>
          <w:szCs w:val="24"/>
        </w:rPr>
      </w:pPr>
    </w:p>
    <w:p w14:paraId="5EF086E0" w14:textId="77777777" w:rsidR="008264B4" w:rsidRDefault="00000000">
      <w:pPr>
        <w:pStyle w:val="Normal31"/>
        <w:widowControl/>
        <w:spacing w:line="360" w:lineRule="auto"/>
        <w:jc w:val="left"/>
        <w:rPr>
          <w:rFonts w:ascii="宋体" w:hAnsi="宋体" w:hint="eastAsia"/>
          <w:b/>
          <w:sz w:val="24"/>
          <w:szCs w:val="24"/>
        </w:rPr>
      </w:pPr>
      <w:r>
        <w:rPr>
          <w:rFonts w:ascii="宋体" w:hAnsi="宋体"/>
          <w:b/>
          <w:sz w:val="24"/>
          <w:szCs w:val="24"/>
        </w:rPr>
        <w:br w:type="page"/>
      </w:r>
    </w:p>
    <w:p w14:paraId="4C732D98" w14:textId="77777777" w:rsidR="008264B4" w:rsidRDefault="00000000">
      <w:pPr>
        <w:pStyle w:val="Normal31"/>
        <w:spacing w:line="360" w:lineRule="auto"/>
        <w:jc w:val="left"/>
        <w:rPr>
          <w:rFonts w:ascii="宋体" w:hAnsi="宋体" w:hint="eastAsia"/>
          <w:b/>
          <w:bCs/>
          <w:kern w:val="2"/>
          <w:sz w:val="28"/>
          <w:szCs w:val="28"/>
        </w:rPr>
      </w:pPr>
      <w:r>
        <w:rPr>
          <w:rFonts w:ascii="宋体" w:hAnsi="宋体" w:hint="eastAsia"/>
          <w:b/>
          <w:bCs/>
          <w:kern w:val="2"/>
          <w:sz w:val="28"/>
          <w:szCs w:val="28"/>
        </w:rPr>
        <w:lastRenderedPageBreak/>
        <w:t>附件一：造价咨询服务委托合同</w:t>
      </w:r>
    </w:p>
    <w:p w14:paraId="79A90179" w14:textId="77777777" w:rsidR="008264B4" w:rsidRDefault="00000000">
      <w:pPr>
        <w:pStyle w:val="Normal31"/>
        <w:jc w:val="right"/>
        <w:rPr>
          <w:rFonts w:ascii="黑体" w:eastAsia="黑体" w:hAnsi="宋体" w:hint="eastAsia"/>
          <w:kern w:val="2"/>
          <w:sz w:val="28"/>
          <w:szCs w:val="28"/>
        </w:rPr>
      </w:pPr>
      <w:r>
        <w:rPr>
          <w:rFonts w:ascii="黑体" w:eastAsia="黑体" w:hAnsi="宋体" w:hint="eastAsia"/>
          <w:kern w:val="2"/>
          <w:sz w:val="28"/>
          <w:szCs w:val="28"/>
        </w:rPr>
        <w:t xml:space="preserve">  </w:t>
      </w:r>
      <w:r>
        <w:rPr>
          <w:noProof/>
        </w:rPr>
        <w:drawing>
          <wp:inline distT="0" distB="0" distL="0" distR="0" wp14:anchorId="4560D336" wp14:editId="06FDA63A">
            <wp:extent cx="2696845" cy="848995"/>
            <wp:effectExtent l="0" t="0" r="8255" b="8255"/>
            <wp:docPr id="283299223" name="图片 1" descr="图片包含 图标&#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3299223" name="图片 1" descr="图片包含 图标&#10;&#10;描述已自动生成"/>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696845" cy="848995"/>
                    </a:xfrm>
                    <a:prstGeom prst="rect">
                      <a:avLst/>
                    </a:prstGeom>
                    <a:noFill/>
                    <a:ln>
                      <a:noFill/>
                    </a:ln>
                  </pic:spPr>
                </pic:pic>
              </a:graphicData>
            </a:graphic>
          </wp:inline>
        </w:drawing>
      </w:r>
    </w:p>
    <w:p w14:paraId="63AA7651" w14:textId="77777777" w:rsidR="008264B4" w:rsidRDefault="00000000">
      <w:pPr>
        <w:pStyle w:val="Normal31"/>
        <w:ind w:rightChars="-27" w:right="-57" w:firstLineChars="2000" w:firstLine="5600"/>
        <w:jc w:val="left"/>
        <w:rPr>
          <w:rFonts w:ascii="黑体" w:eastAsia="黑体" w:hAnsi="宋体" w:hint="eastAsia"/>
          <w:kern w:val="2"/>
          <w:sz w:val="28"/>
          <w:szCs w:val="28"/>
        </w:rPr>
      </w:pPr>
      <w:r>
        <w:rPr>
          <w:rFonts w:ascii="黑体" w:eastAsia="黑体" w:hAnsi="宋体" w:hint="eastAsia"/>
          <w:kern w:val="2"/>
          <w:sz w:val="28"/>
          <w:szCs w:val="28"/>
        </w:rPr>
        <w:t>项目编号：</w:t>
      </w:r>
      <w:r>
        <w:rPr>
          <w:rFonts w:ascii="黑体" w:eastAsia="黑体" w:hAnsi="宋体" w:hint="eastAsia"/>
          <w:kern w:val="2"/>
          <w:sz w:val="28"/>
          <w:szCs w:val="28"/>
          <w:u w:val="single"/>
        </w:rPr>
        <w:t xml:space="preserve"> </w:t>
      </w:r>
      <w:r>
        <w:rPr>
          <w:rFonts w:ascii="黑体" w:eastAsia="黑体" w:hAnsi="宋体"/>
          <w:kern w:val="2"/>
          <w:sz w:val="28"/>
          <w:szCs w:val="28"/>
          <w:u w:val="single"/>
        </w:rPr>
        <w:t xml:space="preserve">         </w:t>
      </w:r>
    </w:p>
    <w:p w14:paraId="1D89E8E7" w14:textId="77777777" w:rsidR="008264B4" w:rsidRDefault="00000000">
      <w:pPr>
        <w:pStyle w:val="Normal31"/>
        <w:ind w:rightChars="-27" w:right="-57" w:firstLineChars="2000" w:firstLine="5600"/>
        <w:jc w:val="left"/>
        <w:rPr>
          <w:rFonts w:ascii="黑体" w:eastAsia="黑体" w:hAnsi="宋体" w:hint="eastAsia"/>
          <w:kern w:val="2"/>
          <w:sz w:val="28"/>
          <w:szCs w:val="28"/>
          <w:u w:val="single"/>
        </w:rPr>
      </w:pPr>
      <w:r>
        <w:rPr>
          <w:rFonts w:ascii="黑体" w:eastAsia="黑体" w:hAnsi="宋体" w:hint="eastAsia"/>
          <w:kern w:val="2"/>
          <w:sz w:val="28"/>
          <w:szCs w:val="28"/>
        </w:rPr>
        <w:t>合同编号：</w:t>
      </w:r>
      <w:r>
        <w:rPr>
          <w:rFonts w:ascii="黑体" w:eastAsia="黑体" w:hAnsi="宋体" w:hint="eastAsia"/>
          <w:kern w:val="2"/>
          <w:sz w:val="28"/>
          <w:szCs w:val="28"/>
          <w:u w:val="single"/>
        </w:rPr>
        <w:t xml:space="preserve"> </w:t>
      </w:r>
      <w:r>
        <w:rPr>
          <w:rFonts w:ascii="黑体" w:eastAsia="黑体" w:hAnsi="宋体"/>
          <w:kern w:val="2"/>
          <w:sz w:val="28"/>
          <w:szCs w:val="28"/>
          <w:u w:val="single"/>
        </w:rPr>
        <w:t xml:space="preserve">         </w:t>
      </w:r>
    </w:p>
    <w:p w14:paraId="4EB8B9D6" w14:textId="77777777" w:rsidR="008264B4" w:rsidRDefault="008264B4">
      <w:pPr>
        <w:pStyle w:val="Normal31"/>
        <w:spacing w:line="360" w:lineRule="auto"/>
        <w:rPr>
          <w:rFonts w:ascii="宋体" w:hAnsi="宋体" w:hint="eastAsia"/>
          <w:spacing w:val="20"/>
          <w:kern w:val="2"/>
          <w:sz w:val="36"/>
        </w:rPr>
      </w:pPr>
    </w:p>
    <w:p w14:paraId="1FBE315E" w14:textId="77777777" w:rsidR="008264B4" w:rsidRDefault="008264B4">
      <w:pPr>
        <w:pStyle w:val="Normal31"/>
        <w:spacing w:line="360" w:lineRule="auto"/>
        <w:rPr>
          <w:rFonts w:ascii="宋体" w:hAnsi="宋体" w:hint="eastAsia"/>
          <w:spacing w:val="20"/>
          <w:kern w:val="2"/>
          <w:sz w:val="36"/>
        </w:rPr>
      </w:pPr>
    </w:p>
    <w:p w14:paraId="5E78A8D5" w14:textId="77777777" w:rsidR="008264B4" w:rsidRDefault="00000000">
      <w:pPr>
        <w:pStyle w:val="affa"/>
        <w:spacing w:before="0" w:after="0" w:line="360" w:lineRule="auto"/>
        <w:ind w:left="1800" w:hanging="960"/>
        <w:outlineLvl w:val="9"/>
        <w:rPr>
          <w:rFonts w:hint="eastAsia"/>
          <w:spacing w:val="20"/>
          <w:sz w:val="36"/>
        </w:rPr>
      </w:pPr>
      <w:r>
        <w:rPr>
          <w:rFonts w:hint="eastAsia"/>
          <w:sz w:val="48"/>
          <w:szCs w:val="48"/>
        </w:rPr>
        <w:t>造价咨询服务委托合同</w:t>
      </w:r>
    </w:p>
    <w:p w14:paraId="55F1CA5F" w14:textId="77777777" w:rsidR="008264B4" w:rsidRDefault="008264B4">
      <w:pPr>
        <w:pStyle w:val="Normal31"/>
        <w:spacing w:line="360" w:lineRule="auto"/>
        <w:rPr>
          <w:rFonts w:ascii="宋体" w:hAnsi="宋体" w:hint="eastAsia"/>
          <w:spacing w:val="20"/>
          <w:kern w:val="2"/>
          <w:sz w:val="36"/>
        </w:rPr>
      </w:pPr>
    </w:p>
    <w:p w14:paraId="37ED73EE" w14:textId="77777777" w:rsidR="008264B4" w:rsidRDefault="008264B4">
      <w:pPr>
        <w:pStyle w:val="Normal31"/>
        <w:spacing w:line="360" w:lineRule="auto"/>
        <w:rPr>
          <w:rFonts w:ascii="宋体" w:hAnsi="宋体" w:hint="eastAsia"/>
          <w:spacing w:val="20"/>
          <w:kern w:val="2"/>
          <w:sz w:val="36"/>
        </w:rPr>
      </w:pPr>
    </w:p>
    <w:p w14:paraId="2B854E00" w14:textId="77777777" w:rsidR="008264B4" w:rsidRDefault="008264B4">
      <w:pPr>
        <w:pStyle w:val="Normal31"/>
        <w:spacing w:line="360" w:lineRule="auto"/>
        <w:rPr>
          <w:rFonts w:ascii="宋体" w:hAnsi="宋体" w:hint="eastAsia"/>
          <w:spacing w:val="20"/>
          <w:kern w:val="2"/>
          <w:sz w:val="36"/>
        </w:rPr>
      </w:pPr>
    </w:p>
    <w:p w14:paraId="340E15FD" w14:textId="77777777" w:rsidR="008264B4" w:rsidRDefault="008264B4">
      <w:pPr>
        <w:pStyle w:val="Normal31"/>
        <w:spacing w:line="360" w:lineRule="auto"/>
        <w:rPr>
          <w:rFonts w:ascii="宋体" w:hAnsi="宋体" w:hint="eastAsia"/>
          <w:spacing w:val="20"/>
          <w:kern w:val="2"/>
          <w:sz w:val="36"/>
        </w:rPr>
      </w:pPr>
    </w:p>
    <w:p w14:paraId="1B6E6966" w14:textId="77777777" w:rsidR="008264B4" w:rsidRDefault="00000000">
      <w:pPr>
        <w:pStyle w:val="Normal31"/>
        <w:widowControl/>
        <w:spacing w:line="360" w:lineRule="auto"/>
        <w:ind w:leftChars="742" w:left="1558"/>
        <w:rPr>
          <w:rFonts w:ascii="宋体" w:hAnsi="宋体" w:hint="eastAsia"/>
          <w:b/>
          <w:bCs/>
          <w:color w:val="2F5496" w:themeColor="accent1" w:themeShade="BF"/>
          <w:sz w:val="30"/>
          <w:szCs w:val="30"/>
        </w:rPr>
      </w:pPr>
      <w:r>
        <w:rPr>
          <w:rFonts w:ascii="宋体" w:hAnsi="宋体" w:hint="eastAsia"/>
          <w:b/>
          <w:bCs/>
          <w:sz w:val="30"/>
          <w:szCs w:val="30"/>
        </w:rPr>
        <w:t>项目名称：</w:t>
      </w:r>
      <w:r>
        <w:rPr>
          <w:rFonts w:ascii="宋体" w:hAnsi="宋体"/>
          <w:b/>
          <w:bCs/>
          <w:color w:val="2F5496" w:themeColor="accent1" w:themeShade="BF"/>
          <w:sz w:val="30"/>
          <w:szCs w:val="30"/>
          <w:u w:val="single"/>
        </w:rPr>
        <w:t xml:space="preserve">                                  </w:t>
      </w:r>
    </w:p>
    <w:p w14:paraId="75CE2367" w14:textId="77777777" w:rsidR="008264B4" w:rsidRDefault="00000000">
      <w:pPr>
        <w:pStyle w:val="Normal31"/>
        <w:widowControl/>
        <w:spacing w:line="360" w:lineRule="auto"/>
        <w:ind w:leftChars="742" w:left="1558"/>
        <w:rPr>
          <w:rFonts w:ascii="宋体" w:hAnsi="宋体" w:hint="eastAsia"/>
          <w:b/>
          <w:bCs/>
          <w:sz w:val="30"/>
          <w:szCs w:val="30"/>
        </w:rPr>
      </w:pPr>
      <w:r>
        <w:rPr>
          <w:rFonts w:ascii="宋体" w:hAnsi="宋体" w:hint="eastAsia"/>
          <w:b/>
          <w:bCs/>
          <w:sz w:val="30"/>
          <w:szCs w:val="30"/>
        </w:rPr>
        <w:t>合同甲方：</w:t>
      </w:r>
      <w:r>
        <w:rPr>
          <w:rFonts w:ascii="宋体" w:hAnsi="宋体" w:hint="eastAsia"/>
          <w:b/>
          <w:bCs/>
          <w:color w:val="2F5496" w:themeColor="accent1" w:themeShade="BF"/>
          <w:sz w:val="30"/>
          <w:szCs w:val="30"/>
          <w:u w:val="single"/>
        </w:rPr>
        <w:t>深圳深港科技创新合作区发展有限公司</w:t>
      </w:r>
    </w:p>
    <w:p w14:paraId="00310CD9" w14:textId="77777777" w:rsidR="008264B4" w:rsidRDefault="00000000">
      <w:pPr>
        <w:pStyle w:val="Normal31"/>
        <w:widowControl/>
        <w:spacing w:line="360" w:lineRule="auto"/>
        <w:ind w:leftChars="742" w:left="1558"/>
        <w:rPr>
          <w:rFonts w:ascii="宋体" w:hAnsi="宋体" w:hint="eastAsia"/>
          <w:b/>
          <w:bCs/>
          <w:sz w:val="30"/>
          <w:szCs w:val="30"/>
        </w:rPr>
      </w:pPr>
      <w:r>
        <w:rPr>
          <w:rFonts w:ascii="宋体" w:hAnsi="宋体" w:hint="eastAsia"/>
          <w:b/>
          <w:bCs/>
          <w:sz w:val="30"/>
          <w:szCs w:val="30"/>
        </w:rPr>
        <w:t>合同乙方：</w:t>
      </w:r>
      <w:r>
        <w:rPr>
          <w:rFonts w:ascii="宋体" w:hAnsi="宋体" w:hint="eastAsia"/>
          <w:b/>
          <w:bCs/>
          <w:color w:val="2F5496" w:themeColor="accent1" w:themeShade="BF"/>
          <w:sz w:val="30"/>
          <w:szCs w:val="30"/>
          <w:u w:val="single"/>
        </w:rPr>
        <w:t xml:space="preserve"> </w:t>
      </w:r>
      <w:r>
        <w:rPr>
          <w:rFonts w:ascii="宋体" w:hAnsi="宋体"/>
          <w:b/>
          <w:bCs/>
          <w:color w:val="2F5496" w:themeColor="accent1" w:themeShade="BF"/>
          <w:sz w:val="30"/>
          <w:szCs w:val="30"/>
          <w:u w:val="single"/>
        </w:rPr>
        <w:t xml:space="preserve">                                 </w:t>
      </w:r>
    </w:p>
    <w:p w14:paraId="74C69FFE" w14:textId="77777777" w:rsidR="008264B4" w:rsidRDefault="00000000">
      <w:pPr>
        <w:pStyle w:val="Normal31"/>
        <w:widowControl/>
        <w:spacing w:line="360" w:lineRule="auto"/>
        <w:ind w:leftChars="742" w:left="1558"/>
        <w:rPr>
          <w:rFonts w:ascii="宋体" w:hAnsi="宋体" w:hint="eastAsia"/>
          <w:b/>
          <w:bCs/>
          <w:sz w:val="30"/>
          <w:szCs w:val="30"/>
        </w:rPr>
      </w:pPr>
      <w:r>
        <w:rPr>
          <w:rFonts w:ascii="宋体" w:hAnsi="宋体" w:hint="eastAsia"/>
          <w:b/>
          <w:bCs/>
          <w:sz w:val="30"/>
          <w:szCs w:val="30"/>
        </w:rPr>
        <w:t>签订地点：</w:t>
      </w:r>
      <w:r>
        <w:rPr>
          <w:rFonts w:ascii="宋体" w:hAnsi="宋体" w:hint="eastAsia"/>
          <w:b/>
          <w:bCs/>
          <w:color w:val="2F5496" w:themeColor="accent1" w:themeShade="BF"/>
          <w:sz w:val="30"/>
          <w:szCs w:val="30"/>
          <w:u w:val="single"/>
        </w:rPr>
        <w:t>广东省深圳市</w:t>
      </w:r>
    </w:p>
    <w:p w14:paraId="02F4D834" w14:textId="21959971" w:rsidR="008264B4" w:rsidRDefault="00000000">
      <w:pPr>
        <w:pStyle w:val="Normal31"/>
        <w:widowControl/>
        <w:spacing w:line="360" w:lineRule="auto"/>
        <w:ind w:leftChars="742" w:left="1558"/>
        <w:rPr>
          <w:rFonts w:ascii="宋体" w:hAnsi="宋体" w:hint="eastAsia"/>
          <w:b/>
          <w:bCs/>
          <w:sz w:val="30"/>
          <w:szCs w:val="30"/>
        </w:rPr>
      </w:pPr>
      <w:r>
        <w:rPr>
          <w:rFonts w:ascii="宋体" w:hAnsi="宋体" w:hint="eastAsia"/>
          <w:b/>
          <w:bCs/>
          <w:sz w:val="30"/>
          <w:szCs w:val="30"/>
        </w:rPr>
        <w:t>签约日期：</w:t>
      </w:r>
      <w:r>
        <w:rPr>
          <w:rFonts w:ascii="宋体" w:hAnsi="宋体" w:hint="eastAsia"/>
          <w:b/>
          <w:bCs/>
          <w:color w:val="2F5496" w:themeColor="accent1" w:themeShade="BF"/>
          <w:sz w:val="30"/>
          <w:szCs w:val="30"/>
          <w:u w:val="single"/>
        </w:rPr>
        <w:t>2026</w:t>
      </w:r>
      <w:r>
        <w:rPr>
          <w:rFonts w:ascii="宋体" w:hAnsi="宋体" w:hint="eastAsia"/>
          <w:b/>
          <w:bCs/>
          <w:sz w:val="30"/>
          <w:szCs w:val="30"/>
        </w:rPr>
        <w:t>年</w:t>
      </w:r>
      <w:r>
        <w:rPr>
          <w:rFonts w:ascii="宋体" w:hAnsi="宋体"/>
          <w:b/>
          <w:bCs/>
          <w:color w:val="2F5496" w:themeColor="accent1" w:themeShade="BF"/>
          <w:sz w:val="30"/>
          <w:szCs w:val="30"/>
          <w:u w:val="single"/>
        </w:rPr>
        <w:t xml:space="preserve"> </w:t>
      </w:r>
      <w:r>
        <w:rPr>
          <w:rFonts w:ascii="宋体" w:hAnsi="宋体" w:hint="eastAsia"/>
          <w:b/>
          <w:bCs/>
          <w:color w:val="2F5496" w:themeColor="accent1" w:themeShade="BF"/>
          <w:sz w:val="30"/>
          <w:szCs w:val="30"/>
          <w:u w:val="single"/>
        </w:rPr>
        <w:t xml:space="preserve">   </w:t>
      </w:r>
      <w:r>
        <w:rPr>
          <w:rFonts w:ascii="宋体" w:hAnsi="宋体"/>
          <w:b/>
          <w:bCs/>
          <w:color w:val="2F5496" w:themeColor="accent1" w:themeShade="BF"/>
          <w:sz w:val="30"/>
          <w:szCs w:val="30"/>
          <w:u w:val="single"/>
        </w:rPr>
        <w:t xml:space="preserve"> </w:t>
      </w:r>
      <w:r>
        <w:rPr>
          <w:rFonts w:ascii="宋体" w:hAnsi="宋体" w:hint="eastAsia"/>
          <w:b/>
          <w:bCs/>
          <w:sz w:val="30"/>
          <w:szCs w:val="30"/>
        </w:rPr>
        <w:t>月</w:t>
      </w:r>
    </w:p>
    <w:p w14:paraId="0616E73C" w14:textId="77777777" w:rsidR="008264B4" w:rsidRDefault="00000000">
      <w:pPr>
        <w:pStyle w:val="Normal31"/>
        <w:spacing w:line="360" w:lineRule="auto"/>
        <w:ind w:left="1902"/>
        <w:rPr>
          <w:rFonts w:ascii="宋体" w:hAnsi="宋体" w:cs="仿宋_GB2312" w:hint="eastAsia"/>
          <w:spacing w:val="20"/>
          <w:kern w:val="2"/>
          <w:sz w:val="28"/>
        </w:rPr>
      </w:pPr>
      <w:r>
        <w:rPr>
          <w:rFonts w:ascii="宋体" w:hAnsi="宋体" w:cs="仿宋_GB2312"/>
          <w:spacing w:val="20"/>
          <w:kern w:val="2"/>
          <w:sz w:val="28"/>
        </w:rPr>
        <w:br w:type="page"/>
      </w:r>
    </w:p>
    <w:p w14:paraId="37B19FF3" w14:textId="77777777" w:rsidR="008264B4" w:rsidRDefault="00000000">
      <w:pPr>
        <w:pStyle w:val="affa"/>
        <w:outlineLvl w:val="9"/>
        <w:rPr>
          <w:rFonts w:hint="eastAsia"/>
          <w:sz w:val="44"/>
        </w:rPr>
      </w:pPr>
      <w:r>
        <w:rPr>
          <w:rFonts w:hint="eastAsia"/>
          <w:sz w:val="48"/>
          <w:szCs w:val="48"/>
        </w:rPr>
        <w:lastRenderedPageBreak/>
        <w:t>造价咨询服务委托合同</w:t>
      </w:r>
    </w:p>
    <w:p w14:paraId="3451EBC2" w14:textId="77777777" w:rsidR="008264B4" w:rsidRDefault="008264B4">
      <w:pPr>
        <w:pStyle w:val="Normal31"/>
        <w:spacing w:line="360" w:lineRule="auto"/>
        <w:ind w:right="-169"/>
        <w:rPr>
          <w:rFonts w:ascii="宋体" w:hAnsi="宋体" w:hint="eastAsia"/>
          <w:kern w:val="2"/>
          <w:sz w:val="24"/>
          <w:szCs w:val="24"/>
          <w:u w:val="single"/>
        </w:rPr>
      </w:pPr>
    </w:p>
    <w:p w14:paraId="45CE4EC3" w14:textId="77777777" w:rsidR="008264B4" w:rsidRDefault="00000000">
      <w:pPr>
        <w:pStyle w:val="Normal31"/>
        <w:spacing w:line="360" w:lineRule="auto"/>
        <w:rPr>
          <w:rFonts w:ascii="宋体" w:hAnsi="宋体" w:hint="eastAsia"/>
          <w:sz w:val="24"/>
          <w:szCs w:val="24"/>
        </w:rPr>
      </w:pPr>
      <w:r>
        <w:rPr>
          <w:rFonts w:ascii="宋体" w:hAnsi="宋体" w:hint="eastAsia"/>
          <w:sz w:val="24"/>
          <w:szCs w:val="24"/>
        </w:rPr>
        <w:t>委托人（甲方）：</w:t>
      </w:r>
      <w:r>
        <w:rPr>
          <w:rFonts w:ascii="宋体" w:hAnsi="宋体" w:hint="eastAsia"/>
          <w:b/>
          <w:bCs/>
          <w:color w:val="2F5496" w:themeColor="accent1" w:themeShade="BF"/>
          <w:sz w:val="24"/>
          <w:szCs w:val="24"/>
          <w:u w:val="single"/>
        </w:rPr>
        <w:t>深圳深港科技创新合作区发展有限公司</w:t>
      </w:r>
    </w:p>
    <w:p w14:paraId="16B06E27" w14:textId="77777777" w:rsidR="008264B4" w:rsidRDefault="00000000">
      <w:pPr>
        <w:pStyle w:val="Normal31"/>
        <w:spacing w:line="360" w:lineRule="auto"/>
        <w:rPr>
          <w:rFonts w:ascii="宋体" w:hAnsi="宋体" w:hint="eastAsia"/>
          <w:sz w:val="24"/>
          <w:szCs w:val="24"/>
        </w:rPr>
      </w:pPr>
      <w:r>
        <w:rPr>
          <w:rFonts w:ascii="宋体" w:hAnsi="宋体" w:hint="eastAsia"/>
          <w:sz w:val="24"/>
          <w:szCs w:val="24"/>
        </w:rPr>
        <w:t>受托人（乙方）：</w:t>
      </w:r>
    </w:p>
    <w:p w14:paraId="097E8372" w14:textId="77777777" w:rsidR="008264B4" w:rsidRDefault="008264B4">
      <w:pPr>
        <w:pStyle w:val="Normal31"/>
        <w:spacing w:line="360" w:lineRule="auto"/>
        <w:rPr>
          <w:rFonts w:ascii="宋体" w:hAnsi="宋体" w:hint="eastAsia"/>
          <w:kern w:val="2"/>
          <w:sz w:val="24"/>
          <w:szCs w:val="24"/>
        </w:rPr>
      </w:pPr>
    </w:p>
    <w:p w14:paraId="55856582" w14:textId="662A3217" w:rsidR="008264B4" w:rsidRDefault="00000000">
      <w:pPr>
        <w:pStyle w:val="Normal31"/>
        <w:spacing w:line="360" w:lineRule="auto"/>
        <w:ind w:firstLineChars="200" w:firstLine="480"/>
        <w:rPr>
          <w:rFonts w:ascii="宋体" w:hAnsi="宋体" w:hint="eastAsia"/>
          <w:kern w:val="2"/>
          <w:sz w:val="24"/>
          <w:szCs w:val="24"/>
        </w:rPr>
      </w:pPr>
      <w:r>
        <w:rPr>
          <w:rFonts w:ascii="宋体" w:hAnsi="宋体" w:hint="eastAsia"/>
          <w:kern w:val="2"/>
          <w:sz w:val="24"/>
          <w:szCs w:val="24"/>
        </w:rPr>
        <w:t>根据甲乙双方签订的</w:t>
      </w:r>
      <w:r>
        <w:rPr>
          <w:rFonts w:ascii="宋体" w:hAnsi="宋体" w:hint="eastAsia"/>
          <w:b/>
          <w:bCs/>
          <w:color w:val="2F5496" w:themeColor="accent1" w:themeShade="BF"/>
          <w:sz w:val="24"/>
          <w:szCs w:val="24"/>
          <w:u w:val="single"/>
        </w:rPr>
        <w:t>《</w:t>
      </w:r>
      <w:r w:rsidR="007120BF">
        <w:rPr>
          <w:rFonts w:ascii="宋体" w:hAnsi="宋体" w:hint="eastAsia"/>
          <w:b/>
          <w:bCs/>
          <w:color w:val="2F5496" w:themeColor="accent1" w:themeShade="BF"/>
          <w:sz w:val="24"/>
          <w:szCs w:val="24"/>
          <w:u w:val="single"/>
        </w:rPr>
        <w:t>2026-2027</w:t>
      </w:r>
      <w:r>
        <w:rPr>
          <w:rFonts w:ascii="宋体" w:hAnsi="宋体" w:hint="eastAsia"/>
          <w:b/>
          <w:bCs/>
          <w:color w:val="2F5496" w:themeColor="accent1" w:themeShade="BF"/>
          <w:sz w:val="24"/>
          <w:szCs w:val="24"/>
          <w:u w:val="single"/>
        </w:rPr>
        <w:t>年度第一批小型工程项目造价咨询服务批量委托框架协议》</w:t>
      </w:r>
      <w:r>
        <w:rPr>
          <w:rFonts w:ascii="宋体" w:hAnsi="宋体" w:hint="eastAsia"/>
          <w:kern w:val="2"/>
          <w:sz w:val="24"/>
          <w:szCs w:val="24"/>
        </w:rPr>
        <w:t>。甲方将</w:t>
      </w:r>
      <w:r>
        <w:rPr>
          <w:rFonts w:ascii="宋体" w:hAnsi="宋体" w:hint="eastAsia"/>
          <w:b/>
          <w:bCs/>
          <w:color w:val="2F5496" w:themeColor="accent1" w:themeShade="BF"/>
          <w:sz w:val="24"/>
          <w:szCs w:val="24"/>
          <w:u w:val="single"/>
        </w:rPr>
        <w:t xml:space="preserve"> </w:t>
      </w:r>
      <w:r>
        <w:rPr>
          <w:rFonts w:ascii="宋体" w:hAnsi="宋体"/>
          <w:b/>
          <w:bCs/>
          <w:color w:val="2F5496" w:themeColor="accent1" w:themeShade="BF"/>
          <w:sz w:val="24"/>
          <w:szCs w:val="24"/>
          <w:u w:val="single"/>
        </w:rPr>
        <w:t xml:space="preserve">                                  </w:t>
      </w:r>
      <w:r>
        <w:rPr>
          <w:rFonts w:ascii="宋体" w:hAnsi="宋体" w:hint="eastAsia"/>
          <w:kern w:val="2"/>
          <w:sz w:val="24"/>
          <w:szCs w:val="24"/>
        </w:rPr>
        <w:t>项目（下称“本项目”）造价咨询服务委托给乙方。根据《中华人民共和国民法典》、《中华人民共和国建筑法（2019修正）》、《深圳经济特区建设工程施工招标投标条例（2019修正）》及其他有关法律、法规，遵循平等、自愿、公平和诚实信用的原则，甲方和乙方就本项目造价咨询及相关服务事项协商一致，订立本合同，达成协议如下：</w:t>
      </w:r>
    </w:p>
    <w:p w14:paraId="799415CC" w14:textId="77777777" w:rsidR="008264B4" w:rsidRDefault="00000000">
      <w:pPr>
        <w:pStyle w:val="afff8"/>
        <w:numPr>
          <w:ilvl w:val="0"/>
          <w:numId w:val="31"/>
        </w:numPr>
        <w:snapToGrid w:val="0"/>
        <w:spacing w:line="360" w:lineRule="auto"/>
        <w:ind w:left="0" w:firstLine="482"/>
        <w:rPr>
          <w:rFonts w:ascii="宋体" w:hAnsi="宋体" w:hint="eastAsia"/>
          <w:b/>
          <w:kern w:val="2"/>
          <w:sz w:val="24"/>
          <w:szCs w:val="24"/>
        </w:rPr>
      </w:pPr>
      <w:r>
        <w:rPr>
          <w:rFonts w:ascii="宋体" w:hAnsi="宋体" w:hint="eastAsia"/>
          <w:b/>
          <w:kern w:val="2"/>
          <w:sz w:val="24"/>
          <w:szCs w:val="24"/>
        </w:rPr>
        <w:t>项目概况</w:t>
      </w:r>
    </w:p>
    <w:p w14:paraId="411530B0" w14:textId="77777777" w:rsidR="008264B4" w:rsidRDefault="00000000">
      <w:pPr>
        <w:pStyle w:val="Normal31"/>
        <w:spacing w:line="360" w:lineRule="auto"/>
        <w:ind w:firstLineChars="200" w:firstLine="480"/>
        <w:rPr>
          <w:rFonts w:ascii="宋体" w:hAnsi="宋体" w:hint="eastAsia"/>
          <w:kern w:val="2"/>
          <w:sz w:val="24"/>
          <w:szCs w:val="24"/>
        </w:rPr>
      </w:pPr>
      <w:r>
        <w:rPr>
          <w:rFonts w:ascii="宋体" w:hAnsi="宋体" w:hint="eastAsia"/>
          <w:kern w:val="2"/>
          <w:sz w:val="24"/>
          <w:szCs w:val="24"/>
        </w:rPr>
        <w:t>项目名称：</w:t>
      </w:r>
      <w:r>
        <w:rPr>
          <w:rFonts w:ascii="宋体" w:hAnsi="宋体"/>
          <w:b/>
          <w:bCs/>
          <w:color w:val="2F5496" w:themeColor="accent1" w:themeShade="BF"/>
          <w:sz w:val="24"/>
          <w:szCs w:val="24"/>
          <w:u w:val="single"/>
        </w:rPr>
        <w:t xml:space="preserve">                                   </w:t>
      </w:r>
      <w:r>
        <w:rPr>
          <w:rFonts w:ascii="宋体" w:hAnsi="宋体" w:hint="eastAsia"/>
          <w:kern w:val="2"/>
          <w:sz w:val="24"/>
          <w:szCs w:val="24"/>
        </w:rPr>
        <w:t>。</w:t>
      </w:r>
    </w:p>
    <w:p w14:paraId="64F9BA42" w14:textId="77777777" w:rsidR="008264B4" w:rsidRDefault="00000000">
      <w:pPr>
        <w:pStyle w:val="Normal31"/>
        <w:spacing w:line="360" w:lineRule="auto"/>
        <w:ind w:firstLineChars="200" w:firstLine="480"/>
        <w:rPr>
          <w:rFonts w:ascii="宋体" w:hAnsi="宋体" w:hint="eastAsia"/>
          <w:kern w:val="2"/>
          <w:sz w:val="24"/>
          <w:szCs w:val="24"/>
        </w:rPr>
      </w:pPr>
      <w:r>
        <w:rPr>
          <w:rFonts w:ascii="宋体" w:hAnsi="宋体" w:hint="eastAsia"/>
          <w:kern w:val="2"/>
          <w:sz w:val="24"/>
          <w:szCs w:val="24"/>
        </w:rPr>
        <w:t>建设内容：</w:t>
      </w:r>
      <w:r>
        <w:rPr>
          <w:rFonts w:ascii="宋体" w:hAnsi="宋体"/>
          <w:b/>
          <w:bCs/>
          <w:color w:val="2F5496" w:themeColor="accent1" w:themeShade="BF"/>
          <w:sz w:val="24"/>
          <w:szCs w:val="24"/>
          <w:u w:val="single"/>
        </w:rPr>
        <w:t xml:space="preserve">                                   </w:t>
      </w:r>
      <w:r>
        <w:rPr>
          <w:rFonts w:ascii="宋体" w:hAnsi="宋体" w:hint="eastAsia"/>
          <w:kern w:val="2"/>
          <w:sz w:val="24"/>
          <w:szCs w:val="24"/>
        </w:rPr>
        <w:t>。</w:t>
      </w:r>
    </w:p>
    <w:p w14:paraId="5B6B6C83" w14:textId="77777777" w:rsidR="008264B4" w:rsidRDefault="00000000">
      <w:pPr>
        <w:pStyle w:val="Normal31"/>
        <w:spacing w:line="360" w:lineRule="auto"/>
        <w:ind w:firstLineChars="200" w:firstLine="480"/>
        <w:rPr>
          <w:rFonts w:ascii="宋体" w:hAnsi="宋体" w:hint="eastAsia"/>
          <w:kern w:val="2"/>
          <w:sz w:val="24"/>
          <w:szCs w:val="24"/>
        </w:rPr>
      </w:pPr>
      <w:r>
        <w:rPr>
          <w:rFonts w:ascii="宋体" w:hAnsi="宋体" w:hint="eastAsia"/>
          <w:kern w:val="2"/>
          <w:sz w:val="24"/>
          <w:szCs w:val="24"/>
        </w:rPr>
        <w:t>计划投资：</w:t>
      </w:r>
      <w:r>
        <w:rPr>
          <w:rFonts w:ascii="宋体" w:hAnsi="宋体"/>
          <w:b/>
          <w:bCs/>
          <w:color w:val="2F5496" w:themeColor="accent1" w:themeShade="BF"/>
          <w:sz w:val="24"/>
          <w:szCs w:val="24"/>
          <w:u w:val="single"/>
        </w:rPr>
        <w:t xml:space="preserve">                                   </w:t>
      </w:r>
      <w:r>
        <w:rPr>
          <w:rFonts w:ascii="宋体" w:hAnsi="宋体" w:hint="eastAsia"/>
          <w:kern w:val="2"/>
          <w:sz w:val="24"/>
          <w:szCs w:val="24"/>
        </w:rPr>
        <w:t>。</w:t>
      </w:r>
    </w:p>
    <w:p w14:paraId="432EC511" w14:textId="77777777" w:rsidR="008264B4" w:rsidRDefault="00000000">
      <w:pPr>
        <w:pStyle w:val="afff8"/>
        <w:numPr>
          <w:ilvl w:val="0"/>
          <w:numId w:val="31"/>
        </w:numPr>
        <w:snapToGrid w:val="0"/>
        <w:spacing w:line="360" w:lineRule="auto"/>
        <w:ind w:left="0" w:firstLine="482"/>
        <w:rPr>
          <w:rFonts w:ascii="宋体" w:hAnsi="宋体" w:hint="eastAsia"/>
          <w:b/>
          <w:kern w:val="2"/>
          <w:sz w:val="24"/>
          <w:szCs w:val="24"/>
        </w:rPr>
      </w:pPr>
      <w:r>
        <w:rPr>
          <w:rFonts w:ascii="宋体" w:hAnsi="宋体" w:hint="eastAsia"/>
          <w:b/>
          <w:kern w:val="2"/>
          <w:sz w:val="24"/>
          <w:szCs w:val="24"/>
        </w:rPr>
        <w:t>服务内容</w:t>
      </w:r>
    </w:p>
    <w:p w14:paraId="744AF118" w14:textId="77777777" w:rsidR="008264B4" w:rsidRDefault="00000000">
      <w:pPr>
        <w:pStyle w:val="afff8"/>
        <w:numPr>
          <w:ilvl w:val="0"/>
          <w:numId w:val="32"/>
        </w:numPr>
        <w:spacing w:line="360" w:lineRule="auto"/>
        <w:ind w:left="0" w:firstLine="482"/>
        <w:rPr>
          <w:rFonts w:ascii="宋体" w:hAnsi="宋体" w:hint="eastAsia"/>
          <w:kern w:val="2"/>
          <w:sz w:val="24"/>
          <w:szCs w:val="24"/>
        </w:rPr>
      </w:pPr>
      <w:r>
        <w:rPr>
          <w:rFonts w:ascii="宋体" w:hAnsi="宋体" w:hint="eastAsia"/>
          <w:b/>
          <w:bCs/>
          <w:color w:val="2F5496" w:themeColor="accent1" w:themeShade="BF"/>
          <w:sz w:val="24"/>
          <w:szCs w:val="24"/>
          <w:u w:val="single"/>
        </w:rPr>
        <w:t>■</w:t>
      </w:r>
      <w:r>
        <w:rPr>
          <w:rFonts w:ascii="宋体" w:hAnsi="宋体" w:hint="eastAsia"/>
          <w:kern w:val="2"/>
          <w:sz w:val="24"/>
          <w:szCs w:val="24"/>
        </w:rPr>
        <w:t>负责编制审核概算、协助完成概算评审工作（具体工作内容根据具体项目情况调整，可能无此项内容，也可能根据项目需要编制设计概算）以及项目实施过程中的概算调整工作；建立经济技术指标库，对项目概算进行经济技术指标分析对比。</w:t>
      </w:r>
    </w:p>
    <w:p w14:paraId="7A101057" w14:textId="77777777" w:rsidR="008264B4" w:rsidRDefault="00000000">
      <w:pPr>
        <w:pStyle w:val="afff8"/>
        <w:numPr>
          <w:ilvl w:val="0"/>
          <w:numId w:val="32"/>
        </w:numPr>
        <w:spacing w:line="360" w:lineRule="auto"/>
        <w:ind w:left="0" w:firstLine="482"/>
        <w:rPr>
          <w:rFonts w:ascii="宋体" w:hAnsi="宋体" w:hint="eastAsia"/>
          <w:kern w:val="2"/>
          <w:sz w:val="24"/>
          <w:szCs w:val="24"/>
        </w:rPr>
      </w:pPr>
      <w:r>
        <w:rPr>
          <w:rFonts w:ascii="宋体" w:hAnsi="宋体" w:hint="eastAsia"/>
          <w:b/>
          <w:bCs/>
          <w:color w:val="2F5496" w:themeColor="accent1" w:themeShade="BF"/>
          <w:sz w:val="24"/>
          <w:szCs w:val="24"/>
          <w:u w:val="single"/>
        </w:rPr>
        <w:t>■</w:t>
      </w:r>
      <w:r>
        <w:rPr>
          <w:rFonts w:ascii="宋体" w:hAnsi="宋体" w:hint="eastAsia"/>
          <w:kern w:val="2"/>
          <w:sz w:val="24"/>
          <w:szCs w:val="24"/>
        </w:rPr>
        <w:t>协助甲方进行限额设计工作，提出造价控制建议。</w:t>
      </w:r>
    </w:p>
    <w:p w14:paraId="554FC5BA" w14:textId="77777777" w:rsidR="008264B4" w:rsidRDefault="00000000">
      <w:pPr>
        <w:pStyle w:val="afff8"/>
        <w:numPr>
          <w:ilvl w:val="0"/>
          <w:numId w:val="32"/>
        </w:numPr>
        <w:spacing w:line="360" w:lineRule="auto"/>
        <w:ind w:left="0" w:firstLine="482"/>
        <w:rPr>
          <w:rFonts w:ascii="宋体" w:hAnsi="宋体" w:hint="eastAsia"/>
          <w:kern w:val="2"/>
          <w:sz w:val="24"/>
          <w:szCs w:val="24"/>
        </w:rPr>
      </w:pPr>
      <w:r>
        <w:rPr>
          <w:rFonts w:ascii="宋体" w:hAnsi="宋体" w:hint="eastAsia"/>
          <w:b/>
          <w:bCs/>
          <w:color w:val="2F5496" w:themeColor="accent1" w:themeShade="BF"/>
          <w:sz w:val="24"/>
          <w:szCs w:val="24"/>
          <w:u w:val="single"/>
        </w:rPr>
        <w:t>■</w:t>
      </w:r>
      <w:r>
        <w:rPr>
          <w:rFonts w:ascii="宋体" w:hAnsi="宋体" w:hint="eastAsia"/>
          <w:kern w:val="2"/>
          <w:sz w:val="24"/>
          <w:szCs w:val="24"/>
        </w:rPr>
        <w:t>编制和审核工程预算，并对预算和概算进行对比分析，建立项目全过程动态投资控制台帐。</w:t>
      </w:r>
    </w:p>
    <w:p w14:paraId="70614E9A" w14:textId="77777777" w:rsidR="008264B4" w:rsidRDefault="00000000">
      <w:pPr>
        <w:pStyle w:val="afff8"/>
        <w:numPr>
          <w:ilvl w:val="0"/>
          <w:numId w:val="32"/>
        </w:numPr>
        <w:spacing w:line="360" w:lineRule="auto"/>
        <w:ind w:left="0" w:firstLine="482"/>
        <w:rPr>
          <w:rFonts w:ascii="宋体" w:hAnsi="宋体" w:hint="eastAsia"/>
          <w:kern w:val="2"/>
          <w:sz w:val="24"/>
          <w:szCs w:val="24"/>
        </w:rPr>
      </w:pPr>
      <w:r>
        <w:rPr>
          <w:rFonts w:ascii="宋体" w:hAnsi="宋体" w:hint="eastAsia"/>
          <w:b/>
          <w:bCs/>
          <w:color w:val="2F5496" w:themeColor="accent1" w:themeShade="BF"/>
          <w:sz w:val="24"/>
          <w:szCs w:val="24"/>
          <w:u w:val="single"/>
        </w:rPr>
        <w:t>■</w:t>
      </w:r>
      <w:r>
        <w:rPr>
          <w:rFonts w:ascii="宋体" w:hAnsi="宋体" w:hint="eastAsia"/>
          <w:kern w:val="2"/>
          <w:sz w:val="24"/>
          <w:szCs w:val="24"/>
        </w:rPr>
        <w:t>协助甲方编制招标文件，特别是招标文件中投标报价规定和特别条款；在造价工程师的指导下负责完成招标过程中商务标文件、工程控制</w:t>
      </w:r>
      <w:proofErr w:type="gramStart"/>
      <w:r>
        <w:rPr>
          <w:rFonts w:ascii="宋体" w:hAnsi="宋体" w:hint="eastAsia"/>
          <w:kern w:val="2"/>
          <w:sz w:val="24"/>
          <w:szCs w:val="24"/>
        </w:rPr>
        <w:t>价文件</w:t>
      </w:r>
      <w:proofErr w:type="gramEnd"/>
      <w:r>
        <w:rPr>
          <w:rFonts w:ascii="宋体" w:hAnsi="宋体" w:hint="eastAsia"/>
          <w:kern w:val="2"/>
          <w:sz w:val="24"/>
          <w:szCs w:val="24"/>
        </w:rPr>
        <w:t>的编制和电子生成工作。</w:t>
      </w:r>
    </w:p>
    <w:p w14:paraId="60116893" w14:textId="77777777" w:rsidR="008264B4" w:rsidRDefault="00000000">
      <w:pPr>
        <w:pStyle w:val="afff8"/>
        <w:numPr>
          <w:ilvl w:val="0"/>
          <w:numId w:val="32"/>
        </w:numPr>
        <w:spacing w:line="360" w:lineRule="auto"/>
        <w:ind w:left="0" w:firstLine="482"/>
        <w:rPr>
          <w:rFonts w:ascii="宋体" w:hAnsi="宋体" w:hint="eastAsia"/>
          <w:kern w:val="2"/>
          <w:sz w:val="24"/>
          <w:szCs w:val="24"/>
        </w:rPr>
      </w:pPr>
      <w:r>
        <w:rPr>
          <w:rFonts w:ascii="宋体" w:hAnsi="宋体" w:hint="eastAsia"/>
          <w:b/>
          <w:bCs/>
          <w:color w:val="2F5496" w:themeColor="accent1" w:themeShade="BF"/>
          <w:sz w:val="24"/>
          <w:szCs w:val="24"/>
          <w:u w:val="single"/>
        </w:rPr>
        <w:t>■</w:t>
      </w:r>
      <w:r>
        <w:rPr>
          <w:rFonts w:ascii="宋体" w:hAnsi="宋体" w:hint="eastAsia"/>
          <w:kern w:val="2"/>
          <w:sz w:val="24"/>
          <w:szCs w:val="24"/>
        </w:rPr>
        <w:t>编制工程量清单及招标控制价，并提供综合单价分析表；在工程量清单和招标控制价的编制过程中书面提出设计和招标文件的问题，提醒甲方工程中采用的新材料、新工艺，并拟定计价方案供甲方决策。</w:t>
      </w:r>
    </w:p>
    <w:p w14:paraId="16E5A858" w14:textId="77777777" w:rsidR="008264B4" w:rsidRDefault="00000000">
      <w:pPr>
        <w:pStyle w:val="afff8"/>
        <w:numPr>
          <w:ilvl w:val="0"/>
          <w:numId w:val="32"/>
        </w:numPr>
        <w:spacing w:line="360" w:lineRule="auto"/>
        <w:ind w:left="0" w:firstLine="482"/>
        <w:rPr>
          <w:rFonts w:ascii="宋体" w:hAnsi="宋体" w:hint="eastAsia"/>
          <w:kern w:val="2"/>
          <w:sz w:val="24"/>
          <w:szCs w:val="24"/>
        </w:rPr>
      </w:pPr>
      <w:r>
        <w:rPr>
          <w:rFonts w:ascii="宋体" w:hAnsi="宋体" w:hint="eastAsia"/>
          <w:b/>
          <w:bCs/>
          <w:color w:val="2F5496" w:themeColor="accent1" w:themeShade="BF"/>
          <w:sz w:val="24"/>
          <w:szCs w:val="24"/>
          <w:u w:val="single"/>
        </w:rPr>
        <w:t>■</w:t>
      </w:r>
      <w:r>
        <w:rPr>
          <w:rFonts w:ascii="宋体" w:hAnsi="宋体" w:hint="eastAsia"/>
          <w:kern w:val="2"/>
          <w:sz w:val="24"/>
          <w:szCs w:val="24"/>
        </w:rPr>
        <w:t>提供主要材料、设备数量及价格清单，并提交询价或计价依据。</w:t>
      </w:r>
    </w:p>
    <w:p w14:paraId="037802C0" w14:textId="77777777" w:rsidR="008264B4" w:rsidRDefault="00000000">
      <w:pPr>
        <w:pStyle w:val="afff8"/>
        <w:numPr>
          <w:ilvl w:val="0"/>
          <w:numId w:val="32"/>
        </w:numPr>
        <w:spacing w:line="360" w:lineRule="auto"/>
        <w:ind w:left="0" w:firstLine="482"/>
        <w:rPr>
          <w:rFonts w:ascii="宋体" w:hAnsi="宋体" w:hint="eastAsia"/>
          <w:kern w:val="2"/>
          <w:sz w:val="24"/>
          <w:szCs w:val="24"/>
        </w:rPr>
      </w:pPr>
      <w:r>
        <w:rPr>
          <w:rFonts w:ascii="宋体" w:hAnsi="宋体" w:hint="eastAsia"/>
          <w:b/>
          <w:bCs/>
          <w:color w:val="2F5496" w:themeColor="accent1" w:themeShade="BF"/>
          <w:sz w:val="24"/>
          <w:szCs w:val="24"/>
          <w:u w:val="single"/>
        </w:rPr>
        <w:t>■</w:t>
      </w:r>
      <w:r>
        <w:rPr>
          <w:rFonts w:ascii="宋体" w:hAnsi="宋体" w:hint="eastAsia"/>
          <w:kern w:val="2"/>
          <w:sz w:val="24"/>
          <w:szCs w:val="24"/>
        </w:rPr>
        <w:t>复核中标候选人的商务标，并提出详细的造价分析报告。</w:t>
      </w:r>
    </w:p>
    <w:p w14:paraId="2E0E3DDE" w14:textId="77777777" w:rsidR="008264B4" w:rsidRDefault="00000000">
      <w:pPr>
        <w:pStyle w:val="afff8"/>
        <w:numPr>
          <w:ilvl w:val="0"/>
          <w:numId w:val="32"/>
        </w:numPr>
        <w:spacing w:line="360" w:lineRule="auto"/>
        <w:ind w:left="0" w:firstLine="482"/>
        <w:rPr>
          <w:rFonts w:ascii="宋体" w:hAnsi="宋体" w:hint="eastAsia"/>
          <w:kern w:val="2"/>
          <w:sz w:val="24"/>
          <w:szCs w:val="24"/>
        </w:rPr>
      </w:pPr>
      <w:r>
        <w:rPr>
          <w:rFonts w:ascii="宋体" w:hAnsi="宋体" w:hint="eastAsia"/>
          <w:b/>
          <w:bCs/>
          <w:color w:val="2F5496" w:themeColor="accent1" w:themeShade="BF"/>
          <w:sz w:val="24"/>
          <w:szCs w:val="24"/>
          <w:u w:val="single"/>
        </w:rPr>
        <w:t>■</w:t>
      </w:r>
      <w:r>
        <w:rPr>
          <w:rFonts w:ascii="宋体" w:hAnsi="宋体" w:hint="eastAsia"/>
          <w:kern w:val="2"/>
          <w:sz w:val="24"/>
          <w:szCs w:val="24"/>
        </w:rPr>
        <w:t>协助甲方签订合同。</w:t>
      </w:r>
    </w:p>
    <w:p w14:paraId="73683760" w14:textId="77777777" w:rsidR="008264B4" w:rsidRDefault="00000000">
      <w:pPr>
        <w:pStyle w:val="afff8"/>
        <w:numPr>
          <w:ilvl w:val="0"/>
          <w:numId w:val="32"/>
        </w:numPr>
        <w:spacing w:line="360" w:lineRule="auto"/>
        <w:ind w:left="0" w:firstLine="482"/>
        <w:rPr>
          <w:rFonts w:ascii="宋体" w:hAnsi="宋体" w:hint="eastAsia"/>
          <w:kern w:val="2"/>
          <w:sz w:val="24"/>
          <w:szCs w:val="24"/>
        </w:rPr>
      </w:pPr>
      <w:r>
        <w:rPr>
          <w:rFonts w:ascii="宋体" w:hAnsi="宋体" w:hint="eastAsia"/>
          <w:b/>
          <w:bCs/>
          <w:color w:val="2F5496" w:themeColor="accent1" w:themeShade="BF"/>
          <w:sz w:val="24"/>
          <w:szCs w:val="24"/>
          <w:u w:val="single"/>
        </w:rPr>
        <w:lastRenderedPageBreak/>
        <w:t>■</w:t>
      </w:r>
      <w:r>
        <w:rPr>
          <w:rFonts w:ascii="宋体" w:hAnsi="宋体" w:hint="eastAsia"/>
          <w:kern w:val="2"/>
          <w:sz w:val="24"/>
          <w:szCs w:val="24"/>
        </w:rPr>
        <w:t>编制投资控制形象进度表，按支付节点分解投标报价。</w:t>
      </w:r>
    </w:p>
    <w:p w14:paraId="002153E4" w14:textId="77777777" w:rsidR="008264B4" w:rsidRDefault="00000000">
      <w:pPr>
        <w:pStyle w:val="afff8"/>
        <w:numPr>
          <w:ilvl w:val="0"/>
          <w:numId w:val="32"/>
        </w:numPr>
        <w:spacing w:line="360" w:lineRule="auto"/>
        <w:ind w:left="0" w:firstLine="482"/>
        <w:rPr>
          <w:rFonts w:ascii="宋体" w:hAnsi="宋体" w:hint="eastAsia"/>
          <w:kern w:val="2"/>
          <w:sz w:val="24"/>
          <w:szCs w:val="24"/>
        </w:rPr>
      </w:pPr>
      <w:r>
        <w:rPr>
          <w:rFonts w:ascii="宋体" w:hAnsi="宋体" w:hint="eastAsia"/>
          <w:b/>
          <w:bCs/>
          <w:color w:val="2F5496" w:themeColor="accent1" w:themeShade="BF"/>
          <w:sz w:val="24"/>
          <w:szCs w:val="24"/>
          <w:u w:val="single"/>
        </w:rPr>
        <w:t>■</w:t>
      </w:r>
      <w:r>
        <w:rPr>
          <w:rFonts w:ascii="宋体" w:hAnsi="宋体" w:hint="eastAsia"/>
          <w:kern w:val="2"/>
          <w:sz w:val="24"/>
          <w:szCs w:val="24"/>
        </w:rPr>
        <w:t>施工过程中，参与工程量及工程进度款支付的复核工作。</w:t>
      </w:r>
    </w:p>
    <w:p w14:paraId="199C089A" w14:textId="77777777" w:rsidR="008264B4" w:rsidRDefault="00000000">
      <w:pPr>
        <w:pStyle w:val="afff8"/>
        <w:numPr>
          <w:ilvl w:val="0"/>
          <w:numId w:val="32"/>
        </w:numPr>
        <w:spacing w:line="360" w:lineRule="auto"/>
        <w:ind w:left="0" w:firstLine="482"/>
        <w:rPr>
          <w:rFonts w:ascii="宋体" w:hAnsi="宋体" w:hint="eastAsia"/>
          <w:kern w:val="2"/>
          <w:sz w:val="24"/>
          <w:szCs w:val="24"/>
        </w:rPr>
      </w:pPr>
      <w:r>
        <w:rPr>
          <w:rFonts w:ascii="宋体" w:hAnsi="宋体" w:hint="eastAsia"/>
          <w:b/>
          <w:bCs/>
          <w:color w:val="2F5496" w:themeColor="accent1" w:themeShade="BF"/>
          <w:sz w:val="24"/>
          <w:szCs w:val="24"/>
          <w:u w:val="single"/>
        </w:rPr>
        <w:t>■</w:t>
      </w:r>
      <w:r>
        <w:rPr>
          <w:rFonts w:ascii="宋体" w:hAnsi="宋体" w:hint="eastAsia"/>
          <w:kern w:val="2"/>
          <w:sz w:val="24"/>
          <w:szCs w:val="24"/>
        </w:rPr>
        <w:t>参与工程变更及现场签证的计量、计价复核工作，及时按甲方要求编制工程变更概算、工程变更预算、现场签证概算、现场签证预算及其</w:t>
      </w:r>
      <w:proofErr w:type="gramStart"/>
      <w:r>
        <w:rPr>
          <w:rFonts w:ascii="宋体" w:hAnsi="宋体" w:hint="eastAsia"/>
          <w:kern w:val="2"/>
          <w:sz w:val="24"/>
          <w:szCs w:val="24"/>
        </w:rPr>
        <w:t>他方案</w:t>
      </w:r>
      <w:proofErr w:type="gramEnd"/>
      <w:r>
        <w:rPr>
          <w:rFonts w:ascii="宋体" w:hAnsi="宋体" w:hint="eastAsia"/>
          <w:kern w:val="2"/>
          <w:sz w:val="24"/>
          <w:szCs w:val="24"/>
        </w:rPr>
        <w:t>的工程造价工作。</w:t>
      </w:r>
    </w:p>
    <w:p w14:paraId="1202CD52" w14:textId="77777777" w:rsidR="008264B4" w:rsidRDefault="00000000">
      <w:pPr>
        <w:pStyle w:val="afff8"/>
        <w:numPr>
          <w:ilvl w:val="0"/>
          <w:numId w:val="32"/>
        </w:numPr>
        <w:spacing w:line="360" w:lineRule="auto"/>
        <w:ind w:left="0" w:firstLine="482"/>
        <w:rPr>
          <w:rFonts w:ascii="宋体" w:hAnsi="宋体" w:hint="eastAsia"/>
          <w:kern w:val="2"/>
          <w:sz w:val="24"/>
          <w:szCs w:val="24"/>
        </w:rPr>
      </w:pPr>
      <w:r>
        <w:rPr>
          <w:rFonts w:ascii="宋体" w:hAnsi="宋体" w:hint="eastAsia"/>
          <w:b/>
          <w:bCs/>
          <w:color w:val="2F5496" w:themeColor="accent1" w:themeShade="BF"/>
          <w:sz w:val="24"/>
          <w:szCs w:val="24"/>
          <w:u w:val="single"/>
        </w:rPr>
        <w:t>■</w:t>
      </w:r>
      <w:r>
        <w:rPr>
          <w:rFonts w:ascii="宋体" w:hAnsi="宋体" w:hint="eastAsia"/>
          <w:kern w:val="2"/>
          <w:sz w:val="24"/>
          <w:szCs w:val="24"/>
        </w:rPr>
        <w:t>按甲方要求按时保质保量完成分阶段结算工作。</w:t>
      </w:r>
    </w:p>
    <w:p w14:paraId="108B8EAD" w14:textId="77777777" w:rsidR="008264B4" w:rsidRDefault="00000000">
      <w:pPr>
        <w:pStyle w:val="afff8"/>
        <w:numPr>
          <w:ilvl w:val="0"/>
          <w:numId w:val="32"/>
        </w:numPr>
        <w:spacing w:line="360" w:lineRule="auto"/>
        <w:ind w:left="0" w:firstLine="482"/>
        <w:rPr>
          <w:rFonts w:ascii="宋体" w:hAnsi="宋体" w:hint="eastAsia"/>
          <w:kern w:val="2"/>
          <w:sz w:val="24"/>
          <w:szCs w:val="24"/>
        </w:rPr>
      </w:pPr>
      <w:r>
        <w:rPr>
          <w:rFonts w:ascii="宋体" w:hAnsi="宋体" w:hint="eastAsia"/>
          <w:b/>
          <w:bCs/>
          <w:color w:val="2F5496" w:themeColor="accent1" w:themeShade="BF"/>
          <w:sz w:val="24"/>
          <w:szCs w:val="24"/>
          <w:u w:val="single"/>
        </w:rPr>
        <w:t>■</w:t>
      </w:r>
      <w:r>
        <w:rPr>
          <w:rFonts w:ascii="宋体" w:hAnsi="宋体" w:hint="eastAsia"/>
          <w:kern w:val="2"/>
          <w:sz w:val="24"/>
          <w:szCs w:val="24"/>
        </w:rPr>
        <w:t>编制审核工程竣工结算，协助完成结算审计工作。</w:t>
      </w:r>
    </w:p>
    <w:p w14:paraId="54ED3E3F" w14:textId="77777777" w:rsidR="008264B4" w:rsidRDefault="00000000">
      <w:pPr>
        <w:pStyle w:val="afff8"/>
        <w:numPr>
          <w:ilvl w:val="0"/>
          <w:numId w:val="32"/>
        </w:numPr>
        <w:spacing w:line="360" w:lineRule="auto"/>
        <w:ind w:left="0" w:firstLine="482"/>
        <w:rPr>
          <w:rFonts w:ascii="宋体" w:hAnsi="宋体" w:hint="eastAsia"/>
          <w:kern w:val="2"/>
          <w:sz w:val="24"/>
          <w:szCs w:val="24"/>
        </w:rPr>
      </w:pPr>
      <w:r>
        <w:rPr>
          <w:rFonts w:ascii="宋体" w:hAnsi="宋体" w:hint="eastAsia"/>
          <w:b/>
          <w:bCs/>
          <w:color w:val="2F5496" w:themeColor="accent1" w:themeShade="BF"/>
          <w:sz w:val="24"/>
          <w:szCs w:val="24"/>
          <w:u w:val="single"/>
        </w:rPr>
        <w:t>■</w:t>
      </w:r>
      <w:r>
        <w:rPr>
          <w:rFonts w:ascii="宋体" w:hAnsi="宋体" w:hint="eastAsia"/>
          <w:kern w:val="2"/>
          <w:sz w:val="24"/>
          <w:szCs w:val="24"/>
        </w:rPr>
        <w:t>按需要与甲方一起到工地现场解决有关造价事宜（包含材料询价等工作）；全过程成本控制，主动、及时地发现并向甲方汇报任何可能影响成本的事项，提出相关改善建议。</w:t>
      </w:r>
    </w:p>
    <w:p w14:paraId="2C79DA26" w14:textId="77777777" w:rsidR="008264B4" w:rsidRDefault="00000000">
      <w:pPr>
        <w:pStyle w:val="afff8"/>
        <w:numPr>
          <w:ilvl w:val="0"/>
          <w:numId w:val="32"/>
        </w:numPr>
        <w:spacing w:line="360" w:lineRule="auto"/>
        <w:ind w:left="0" w:firstLine="482"/>
        <w:rPr>
          <w:rFonts w:ascii="宋体" w:hAnsi="宋体" w:hint="eastAsia"/>
          <w:kern w:val="2"/>
          <w:sz w:val="24"/>
          <w:szCs w:val="24"/>
        </w:rPr>
      </w:pPr>
      <w:r>
        <w:rPr>
          <w:rFonts w:ascii="宋体" w:hAnsi="宋体" w:hint="eastAsia"/>
          <w:b/>
          <w:bCs/>
          <w:color w:val="2F5496" w:themeColor="accent1" w:themeShade="BF"/>
          <w:sz w:val="24"/>
          <w:szCs w:val="24"/>
          <w:u w:val="single"/>
        </w:rPr>
        <w:t>■</w:t>
      </w:r>
      <w:r>
        <w:rPr>
          <w:rFonts w:ascii="宋体" w:hAnsi="宋体" w:hint="eastAsia"/>
          <w:kern w:val="2"/>
          <w:sz w:val="24"/>
          <w:szCs w:val="24"/>
        </w:rPr>
        <w:t>结算完成后，协助甲方进行经济技术指标分析和完成项目财务决算。</w:t>
      </w:r>
    </w:p>
    <w:p w14:paraId="59B2B8FF" w14:textId="77777777" w:rsidR="008264B4" w:rsidRDefault="00000000">
      <w:pPr>
        <w:pStyle w:val="afff8"/>
        <w:numPr>
          <w:ilvl w:val="0"/>
          <w:numId w:val="32"/>
        </w:numPr>
        <w:spacing w:line="360" w:lineRule="auto"/>
        <w:ind w:left="0" w:firstLine="482"/>
        <w:rPr>
          <w:rFonts w:ascii="宋体" w:hAnsi="宋体" w:hint="eastAsia"/>
          <w:kern w:val="2"/>
          <w:sz w:val="24"/>
          <w:szCs w:val="24"/>
        </w:rPr>
      </w:pPr>
      <w:r>
        <w:rPr>
          <w:rFonts w:ascii="宋体" w:hAnsi="宋体" w:hint="eastAsia"/>
          <w:b/>
          <w:bCs/>
          <w:color w:val="2F5496" w:themeColor="accent1" w:themeShade="BF"/>
          <w:sz w:val="24"/>
          <w:szCs w:val="24"/>
          <w:u w:val="single"/>
        </w:rPr>
        <w:t>■</w:t>
      </w:r>
      <w:r>
        <w:rPr>
          <w:rFonts w:ascii="宋体" w:hAnsi="宋体" w:hint="eastAsia"/>
          <w:kern w:val="2"/>
          <w:sz w:val="24"/>
          <w:szCs w:val="24"/>
        </w:rPr>
        <w:t>结算完成后，协助完成甲方、甲方委托的</w:t>
      </w:r>
      <w:proofErr w:type="gramStart"/>
      <w:r>
        <w:rPr>
          <w:rFonts w:ascii="宋体" w:hAnsi="宋体" w:hint="eastAsia"/>
          <w:kern w:val="2"/>
          <w:sz w:val="24"/>
          <w:szCs w:val="24"/>
        </w:rPr>
        <w:t>其他第三</w:t>
      </w:r>
      <w:proofErr w:type="gramEnd"/>
      <w:r>
        <w:rPr>
          <w:rFonts w:ascii="宋体" w:hAnsi="宋体" w:hint="eastAsia"/>
          <w:kern w:val="2"/>
          <w:sz w:val="24"/>
          <w:szCs w:val="24"/>
        </w:rPr>
        <w:t>方、上级主管部门的造价审核。</w:t>
      </w:r>
    </w:p>
    <w:p w14:paraId="386FFCA2" w14:textId="77777777" w:rsidR="008264B4" w:rsidRDefault="00000000">
      <w:pPr>
        <w:pStyle w:val="afff8"/>
        <w:numPr>
          <w:ilvl w:val="0"/>
          <w:numId w:val="32"/>
        </w:numPr>
        <w:spacing w:line="360" w:lineRule="auto"/>
        <w:ind w:left="0" w:firstLine="482"/>
        <w:rPr>
          <w:rFonts w:ascii="宋体" w:hAnsi="宋体" w:hint="eastAsia"/>
          <w:kern w:val="2"/>
          <w:sz w:val="24"/>
          <w:szCs w:val="24"/>
        </w:rPr>
      </w:pPr>
      <w:r>
        <w:rPr>
          <w:rFonts w:ascii="宋体" w:hAnsi="宋体" w:hint="eastAsia"/>
          <w:b/>
          <w:bCs/>
          <w:color w:val="2F5496" w:themeColor="accent1" w:themeShade="BF"/>
          <w:sz w:val="24"/>
          <w:szCs w:val="24"/>
          <w:u w:val="single"/>
        </w:rPr>
        <w:t>■</w:t>
      </w:r>
      <w:r>
        <w:rPr>
          <w:rFonts w:ascii="宋体" w:hAnsi="宋体" w:hint="eastAsia"/>
          <w:kern w:val="2"/>
          <w:sz w:val="24"/>
          <w:szCs w:val="24"/>
        </w:rPr>
        <w:t>配合甲方对施工、设计、监理等各参建单位进行履约考评，并出具书面的评价意见。</w:t>
      </w:r>
    </w:p>
    <w:p w14:paraId="3B3B9F34" w14:textId="77777777" w:rsidR="008264B4" w:rsidRDefault="00000000">
      <w:pPr>
        <w:pStyle w:val="afff8"/>
        <w:numPr>
          <w:ilvl w:val="0"/>
          <w:numId w:val="32"/>
        </w:numPr>
        <w:spacing w:line="360" w:lineRule="auto"/>
        <w:ind w:left="0" w:firstLine="482"/>
        <w:rPr>
          <w:rFonts w:ascii="宋体" w:hAnsi="宋体" w:hint="eastAsia"/>
          <w:kern w:val="2"/>
          <w:sz w:val="24"/>
          <w:szCs w:val="24"/>
        </w:rPr>
      </w:pPr>
      <w:r>
        <w:rPr>
          <w:rFonts w:ascii="宋体" w:hAnsi="宋体" w:hint="eastAsia"/>
          <w:b/>
          <w:bCs/>
          <w:color w:val="2F5496" w:themeColor="accent1" w:themeShade="BF"/>
          <w:sz w:val="24"/>
          <w:szCs w:val="24"/>
          <w:u w:val="single"/>
        </w:rPr>
        <w:t>■</w:t>
      </w:r>
      <w:r>
        <w:rPr>
          <w:rFonts w:ascii="宋体" w:hAnsi="宋体" w:hint="eastAsia"/>
          <w:kern w:val="2"/>
          <w:sz w:val="24"/>
          <w:szCs w:val="24"/>
        </w:rPr>
        <w:t>根据甲方安排，配合对设计、监理单位进行绩效评价，并及时提交书面的绩效意见。</w:t>
      </w:r>
    </w:p>
    <w:p w14:paraId="79576B40" w14:textId="77777777" w:rsidR="008264B4" w:rsidRDefault="00000000">
      <w:pPr>
        <w:pStyle w:val="afff8"/>
        <w:numPr>
          <w:ilvl w:val="0"/>
          <w:numId w:val="32"/>
        </w:numPr>
        <w:spacing w:line="360" w:lineRule="auto"/>
        <w:ind w:left="0" w:firstLine="482"/>
        <w:rPr>
          <w:rFonts w:ascii="宋体" w:hAnsi="宋体" w:hint="eastAsia"/>
          <w:kern w:val="2"/>
          <w:sz w:val="24"/>
          <w:szCs w:val="24"/>
        </w:rPr>
      </w:pPr>
      <w:r>
        <w:rPr>
          <w:rFonts w:ascii="宋体" w:hAnsi="宋体" w:hint="eastAsia"/>
          <w:b/>
          <w:bCs/>
          <w:color w:val="2F5496" w:themeColor="accent1" w:themeShade="BF"/>
          <w:sz w:val="24"/>
          <w:szCs w:val="24"/>
          <w:u w:val="single"/>
        </w:rPr>
        <w:t>■</w:t>
      </w:r>
      <w:r>
        <w:rPr>
          <w:rFonts w:ascii="宋体" w:hAnsi="宋体" w:hint="eastAsia"/>
          <w:kern w:val="2"/>
          <w:sz w:val="24"/>
          <w:szCs w:val="24"/>
        </w:rPr>
        <w:t>乙方应按甲方要求派责任心及沟通、组织协调能力均较强的造价咨询人员按时参加甲方组织的相关会议，具体时间根据甲方要求执行。</w:t>
      </w:r>
    </w:p>
    <w:p w14:paraId="29BA5C87" w14:textId="77777777" w:rsidR="008264B4" w:rsidRDefault="00000000">
      <w:pPr>
        <w:pStyle w:val="afff8"/>
        <w:numPr>
          <w:ilvl w:val="0"/>
          <w:numId w:val="32"/>
        </w:numPr>
        <w:spacing w:line="360" w:lineRule="auto"/>
        <w:ind w:left="0" w:firstLine="482"/>
        <w:rPr>
          <w:rFonts w:ascii="宋体" w:hAnsi="宋体" w:hint="eastAsia"/>
          <w:kern w:val="2"/>
          <w:sz w:val="24"/>
          <w:szCs w:val="24"/>
        </w:rPr>
      </w:pPr>
      <w:r>
        <w:rPr>
          <w:rFonts w:ascii="宋体" w:hAnsi="宋体" w:hint="eastAsia"/>
          <w:b/>
          <w:bCs/>
          <w:color w:val="2F5496" w:themeColor="accent1" w:themeShade="BF"/>
          <w:sz w:val="24"/>
          <w:szCs w:val="24"/>
          <w:u w:val="single"/>
        </w:rPr>
        <w:t>■</w:t>
      </w:r>
      <w:r>
        <w:rPr>
          <w:rFonts w:ascii="宋体" w:hAnsi="宋体" w:hint="eastAsia"/>
          <w:kern w:val="2"/>
          <w:sz w:val="24"/>
          <w:szCs w:val="24"/>
        </w:rPr>
        <w:t>工程建设其他费用中的设计、监理、勘察等所有合同的造价咨询工作。</w:t>
      </w:r>
    </w:p>
    <w:p w14:paraId="6D7C7EA2" w14:textId="77777777" w:rsidR="008264B4" w:rsidRDefault="00000000">
      <w:pPr>
        <w:pStyle w:val="afff8"/>
        <w:numPr>
          <w:ilvl w:val="0"/>
          <w:numId w:val="32"/>
        </w:numPr>
        <w:spacing w:line="360" w:lineRule="auto"/>
        <w:ind w:left="0" w:firstLine="482"/>
        <w:rPr>
          <w:rFonts w:ascii="宋体" w:hAnsi="宋体" w:hint="eastAsia"/>
          <w:kern w:val="2"/>
          <w:sz w:val="24"/>
          <w:szCs w:val="24"/>
        </w:rPr>
      </w:pPr>
      <w:r>
        <w:rPr>
          <w:rFonts w:ascii="宋体" w:hAnsi="宋体" w:hint="eastAsia"/>
          <w:b/>
          <w:bCs/>
          <w:color w:val="2F5496" w:themeColor="accent1" w:themeShade="BF"/>
          <w:sz w:val="24"/>
          <w:szCs w:val="24"/>
          <w:u w:val="single"/>
        </w:rPr>
        <w:t>■</w:t>
      </w:r>
      <w:r>
        <w:rPr>
          <w:rFonts w:ascii="宋体" w:hAnsi="宋体" w:hint="eastAsia"/>
          <w:kern w:val="2"/>
          <w:sz w:val="24"/>
          <w:szCs w:val="24"/>
        </w:rPr>
        <w:t>项目所有工程结算完毕后，出具项目投资控制总结报告，报告中应包含履约情况自我评价、投资控制情况汇报、造价指标分析、投资控制存在的问题及建议等。</w:t>
      </w:r>
    </w:p>
    <w:p w14:paraId="5C12F3A7" w14:textId="77777777" w:rsidR="008264B4" w:rsidRDefault="00000000">
      <w:pPr>
        <w:pStyle w:val="afff8"/>
        <w:numPr>
          <w:ilvl w:val="0"/>
          <w:numId w:val="32"/>
        </w:numPr>
        <w:spacing w:line="360" w:lineRule="auto"/>
        <w:ind w:left="0" w:firstLine="482"/>
        <w:rPr>
          <w:rFonts w:ascii="宋体" w:hAnsi="宋体" w:hint="eastAsia"/>
          <w:kern w:val="2"/>
          <w:sz w:val="24"/>
          <w:szCs w:val="24"/>
        </w:rPr>
      </w:pPr>
      <w:r>
        <w:rPr>
          <w:rFonts w:ascii="宋体" w:hAnsi="宋体" w:hint="eastAsia"/>
          <w:b/>
          <w:bCs/>
          <w:color w:val="2F5496" w:themeColor="accent1" w:themeShade="BF"/>
          <w:sz w:val="24"/>
          <w:szCs w:val="24"/>
          <w:u w:val="single"/>
        </w:rPr>
        <w:t>■</w:t>
      </w:r>
      <w:r>
        <w:rPr>
          <w:rFonts w:ascii="宋体" w:hAnsi="宋体" w:hint="eastAsia"/>
          <w:kern w:val="2"/>
          <w:sz w:val="24"/>
          <w:szCs w:val="24"/>
        </w:rPr>
        <w:t>其他服务内容：</w:t>
      </w:r>
      <w:r>
        <w:rPr>
          <w:rFonts w:ascii="宋体" w:hAnsi="宋体" w:hint="eastAsia"/>
          <w:b/>
          <w:bCs/>
          <w:color w:val="2F5496" w:themeColor="accent1" w:themeShade="BF"/>
          <w:sz w:val="24"/>
          <w:szCs w:val="24"/>
          <w:u w:val="single"/>
        </w:rPr>
        <w:t xml:space="preserve">                      </w:t>
      </w:r>
      <w:r>
        <w:rPr>
          <w:rFonts w:ascii="宋体" w:hAnsi="宋体" w:hint="eastAsia"/>
          <w:kern w:val="2"/>
          <w:sz w:val="24"/>
          <w:szCs w:val="24"/>
        </w:rPr>
        <w:t>。</w:t>
      </w:r>
    </w:p>
    <w:p w14:paraId="5E1A2F99" w14:textId="77777777" w:rsidR="008264B4" w:rsidRDefault="00000000">
      <w:pPr>
        <w:pStyle w:val="afff8"/>
        <w:numPr>
          <w:ilvl w:val="0"/>
          <w:numId w:val="31"/>
        </w:numPr>
        <w:snapToGrid w:val="0"/>
        <w:spacing w:line="360" w:lineRule="auto"/>
        <w:ind w:left="0" w:firstLine="482"/>
        <w:rPr>
          <w:rFonts w:ascii="宋体" w:hAnsi="宋体" w:hint="eastAsia"/>
          <w:b/>
          <w:kern w:val="2"/>
          <w:sz w:val="24"/>
          <w:szCs w:val="24"/>
        </w:rPr>
      </w:pPr>
      <w:r>
        <w:rPr>
          <w:rFonts w:ascii="宋体" w:hAnsi="宋体" w:hint="eastAsia"/>
          <w:b/>
          <w:kern w:val="2"/>
          <w:sz w:val="24"/>
          <w:szCs w:val="24"/>
        </w:rPr>
        <w:t>成果要求</w:t>
      </w:r>
    </w:p>
    <w:p w14:paraId="2DA0E9EF" w14:textId="77777777" w:rsidR="008264B4" w:rsidRDefault="00000000">
      <w:pPr>
        <w:pStyle w:val="afff8"/>
        <w:numPr>
          <w:ilvl w:val="0"/>
          <w:numId w:val="33"/>
        </w:numPr>
        <w:spacing w:line="360" w:lineRule="auto"/>
        <w:ind w:left="0" w:firstLine="482"/>
        <w:rPr>
          <w:rFonts w:ascii="宋体" w:hAnsi="宋体" w:hint="eastAsia"/>
          <w:b/>
          <w:bCs/>
          <w:kern w:val="2"/>
          <w:sz w:val="24"/>
          <w:szCs w:val="24"/>
        </w:rPr>
      </w:pPr>
      <w:r>
        <w:rPr>
          <w:rFonts w:ascii="宋体" w:hAnsi="宋体" w:hint="eastAsia"/>
          <w:b/>
          <w:bCs/>
          <w:kern w:val="2"/>
          <w:sz w:val="24"/>
          <w:szCs w:val="24"/>
        </w:rPr>
        <w:t>成果文件编制依据</w:t>
      </w:r>
    </w:p>
    <w:p w14:paraId="113B3824" w14:textId="77777777" w:rsidR="008264B4" w:rsidRDefault="00000000">
      <w:pPr>
        <w:pStyle w:val="Normal31"/>
        <w:numPr>
          <w:ilvl w:val="0"/>
          <w:numId w:val="34"/>
        </w:numPr>
        <w:adjustRightInd w:val="0"/>
        <w:spacing w:line="360" w:lineRule="auto"/>
        <w:ind w:left="0" w:firstLineChars="200" w:firstLine="482"/>
        <w:jc w:val="left"/>
        <w:textAlignment w:val="baseline"/>
        <w:rPr>
          <w:rFonts w:ascii="宋体" w:hAnsi="宋体" w:hint="eastAsia"/>
          <w:kern w:val="2"/>
          <w:sz w:val="24"/>
          <w:szCs w:val="24"/>
        </w:rPr>
      </w:pPr>
      <w:r>
        <w:rPr>
          <w:rFonts w:ascii="宋体" w:hAnsi="宋体" w:hint="eastAsia"/>
          <w:b/>
          <w:bCs/>
          <w:color w:val="2F5496" w:themeColor="accent1" w:themeShade="BF"/>
          <w:sz w:val="24"/>
          <w:szCs w:val="24"/>
          <w:u w:val="single"/>
        </w:rPr>
        <w:t>■</w:t>
      </w:r>
      <w:r>
        <w:rPr>
          <w:rFonts w:ascii="宋体" w:hAnsi="宋体" w:hint="eastAsia"/>
          <w:kern w:val="2"/>
          <w:sz w:val="24"/>
          <w:szCs w:val="24"/>
        </w:rPr>
        <w:t>初步设计文件及图纸。</w:t>
      </w:r>
    </w:p>
    <w:p w14:paraId="27E5670A" w14:textId="77777777" w:rsidR="008264B4" w:rsidRDefault="00000000">
      <w:pPr>
        <w:pStyle w:val="Normal31"/>
        <w:numPr>
          <w:ilvl w:val="0"/>
          <w:numId w:val="34"/>
        </w:numPr>
        <w:adjustRightInd w:val="0"/>
        <w:spacing w:line="360" w:lineRule="auto"/>
        <w:ind w:left="0" w:firstLineChars="200" w:firstLine="482"/>
        <w:jc w:val="left"/>
        <w:textAlignment w:val="baseline"/>
        <w:rPr>
          <w:rFonts w:ascii="宋体" w:hAnsi="宋体" w:hint="eastAsia"/>
          <w:kern w:val="2"/>
          <w:sz w:val="24"/>
          <w:szCs w:val="24"/>
        </w:rPr>
      </w:pPr>
      <w:r>
        <w:rPr>
          <w:rFonts w:ascii="宋体" w:hAnsi="宋体" w:hint="eastAsia"/>
          <w:b/>
          <w:bCs/>
          <w:color w:val="2F5496" w:themeColor="accent1" w:themeShade="BF"/>
          <w:sz w:val="24"/>
          <w:szCs w:val="24"/>
          <w:u w:val="single"/>
        </w:rPr>
        <w:t>■</w:t>
      </w:r>
      <w:r>
        <w:rPr>
          <w:rFonts w:ascii="宋体" w:hAnsi="宋体" w:hint="eastAsia"/>
          <w:kern w:val="2"/>
          <w:sz w:val="24"/>
          <w:szCs w:val="24"/>
        </w:rPr>
        <w:t>施工招标文件。</w:t>
      </w:r>
    </w:p>
    <w:p w14:paraId="26AEB9AF" w14:textId="77777777" w:rsidR="008264B4" w:rsidRDefault="00000000">
      <w:pPr>
        <w:pStyle w:val="Normal31"/>
        <w:numPr>
          <w:ilvl w:val="0"/>
          <w:numId w:val="34"/>
        </w:numPr>
        <w:adjustRightInd w:val="0"/>
        <w:spacing w:line="360" w:lineRule="auto"/>
        <w:ind w:left="0" w:firstLineChars="200" w:firstLine="482"/>
        <w:jc w:val="left"/>
        <w:textAlignment w:val="baseline"/>
        <w:rPr>
          <w:rFonts w:ascii="宋体" w:hAnsi="宋体" w:hint="eastAsia"/>
          <w:kern w:val="2"/>
          <w:sz w:val="24"/>
          <w:szCs w:val="24"/>
        </w:rPr>
      </w:pPr>
      <w:r>
        <w:rPr>
          <w:rFonts w:ascii="宋体" w:hAnsi="宋体" w:hint="eastAsia"/>
          <w:b/>
          <w:bCs/>
          <w:color w:val="2F5496" w:themeColor="accent1" w:themeShade="BF"/>
          <w:sz w:val="24"/>
          <w:szCs w:val="24"/>
          <w:u w:val="single"/>
        </w:rPr>
        <w:t>■</w:t>
      </w:r>
      <w:r>
        <w:rPr>
          <w:rFonts w:ascii="宋体" w:hAnsi="宋体" w:hint="eastAsia"/>
          <w:kern w:val="2"/>
          <w:sz w:val="24"/>
          <w:szCs w:val="24"/>
        </w:rPr>
        <w:t>施工合同。</w:t>
      </w:r>
    </w:p>
    <w:p w14:paraId="18163A41" w14:textId="77777777" w:rsidR="008264B4" w:rsidRDefault="00000000">
      <w:pPr>
        <w:pStyle w:val="Normal31"/>
        <w:numPr>
          <w:ilvl w:val="0"/>
          <w:numId w:val="34"/>
        </w:numPr>
        <w:adjustRightInd w:val="0"/>
        <w:spacing w:line="360" w:lineRule="auto"/>
        <w:ind w:left="0" w:firstLineChars="200" w:firstLine="482"/>
        <w:jc w:val="left"/>
        <w:textAlignment w:val="baseline"/>
        <w:rPr>
          <w:rFonts w:ascii="宋体" w:hAnsi="宋体" w:hint="eastAsia"/>
          <w:kern w:val="2"/>
          <w:sz w:val="24"/>
          <w:szCs w:val="24"/>
        </w:rPr>
      </w:pPr>
      <w:r>
        <w:rPr>
          <w:rFonts w:ascii="宋体" w:hAnsi="宋体" w:hint="eastAsia"/>
          <w:b/>
          <w:bCs/>
          <w:color w:val="2F5496" w:themeColor="accent1" w:themeShade="BF"/>
          <w:sz w:val="24"/>
          <w:szCs w:val="24"/>
          <w:u w:val="single"/>
        </w:rPr>
        <w:t>■</w:t>
      </w:r>
      <w:r>
        <w:rPr>
          <w:rFonts w:ascii="宋体" w:hAnsi="宋体" w:hint="eastAsia"/>
          <w:kern w:val="2"/>
          <w:sz w:val="24"/>
          <w:szCs w:val="24"/>
        </w:rPr>
        <w:t>施工图（或竣工图）及有关设计文件。</w:t>
      </w:r>
    </w:p>
    <w:p w14:paraId="27C594A0" w14:textId="77777777" w:rsidR="008264B4" w:rsidRDefault="00000000">
      <w:pPr>
        <w:pStyle w:val="Normal31"/>
        <w:numPr>
          <w:ilvl w:val="0"/>
          <w:numId w:val="34"/>
        </w:numPr>
        <w:adjustRightInd w:val="0"/>
        <w:spacing w:line="360" w:lineRule="auto"/>
        <w:ind w:left="0" w:firstLineChars="200" w:firstLine="482"/>
        <w:jc w:val="left"/>
        <w:textAlignment w:val="baseline"/>
        <w:rPr>
          <w:rFonts w:ascii="宋体" w:hAnsi="宋体" w:hint="eastAsia"/>
          <w:kern w:val="2"/>
          <w:sz w:val="24"/>
          <w:szCs w:val="24"/>
        </w:rPr>
      </w:pPr>
      <w:r>
        <w:rPr>
          <w:rFonts w:ascii="宋体" w:hAnsi="宋体" w:hint="eastAsia"/>
          <w:b/>
          <w:bCs/>
          <w:color w:val="2F5496" w:themeColor="accent1" w:themeShade="BF"/>
          <w:sz w:val="24"/>
          <w:szCs w:val="24"/>
          <w:u w:val="single"/>
        </w:rPr>
        <w:t>■</w:t>
      </w:r>
      <w:r>
        <w:rPr>
          <w:rFonts w:ascii="宋体" w:hAnsi="宋体" w:hint="eastAsia"/>
          <w:kern w:val="2"/>
          <w:sz w:val="24"/>
          <w:szCs w:val="24"/>
        </w:rPr>
        <w:t>工程变更和现场签证。</w:t>
      </w:r>
    </w:p>
    <w:p w14:paraId="61E37CC3" w14:textId="77777777" w:rsidR="008264B4" w:rsidRDefault="00000000">
      <w:pPr>
        <w:pStyle w:val="Normal31"/>
        <w:numPr>
          <w:ilvl w:val="0"/>
          <w:numId w:val="34"/>
        </w:numPr>
        <w:adjustRightInd w:val="0"/>
        <w:spacing w:line="360" w:lineRule="auto"/>
        <w:ind w:left="0" w:firstLineChars="200" w:firstLine="482"/>
        <w:jc w:val="left"/>
        <w:textAlignment w:val="baseline"/>
        <w:rPr>
          <w:rFonts w:ascii="宋体" w:hAnsi="宋体" w:hint="eastAsia"/>
          <w:kern w:val="2"/>
          <w:sz w:val="24"/>
          <w:szCs w:val="24"/>
        </w:rPr>
      </w:pPr>
      <w:r>
        <w:rPr>
          <w:rFonts w:ascii="宋体" w:hAnsi="宋体" w:hint="eastAsia"/>
          <w:b/>
          <w:bCs/>
          <w:color w:val="2F5496" w:themeColor="accent1" w:themeShade="BF"/>
          <w:sz w:val="24"/>
          <w:szCs w:val="24"/>
          <w:u w:val="single"/>
        </w:rPr>
        <w:t>■</w:t>
      </w:r>
      <w:r>
        <w:rPr>
          <w:rFonts w:ascii="宋体" w:hAnsi="宋体" w:hint="eastAsia"/>
          <w:kern w:val="2"/>
          <w:sz w:val="24"/>
          <w:szCs w:val="24"/>
        </w:rPr>
        <w:t>概算、预算中的材料及设备价格参考概算、预算编制当期的《深圳建设工</w:t>
      </w:r>
      <w:r>
        <w:rPr>
          <w:rFonts w:ascii="宋体" w:hAnsi="宋体" w:hint="eastAsia"/>
          <w:kern w:val="2"/>
          <w:sz w:val="24"/>
          <w:szCs w:val="24"/>
        </w:rPr>
        <w:lastRenderedPageBreak/>
        <w:t>程价格信息》及相应时期的市场价格；结算、变更、签证中的材料及设备价格按照工程承包合同中的相应约定执行，无约定的按照甲方确认的标准执行。</w:t>
      </w:r>
    </w:p>
    <w:p w14:paraId="6F363F58" w14:textId="77777777" w:rsidR="008264B4" w:rsidRDefault="00000000">
      <w:pPr>
        <w:pStyle w:val="Normal31"/>
        <w:numPr>
          <w:ilvl w:val="0"/>
          <w:numId w:val="34"/>
        </w:numPr>
        <w:adjustRightInd w:val="0"/>
        <w:spacing w:line="360" w:lineRule="auto"/>
        <w:ind w:left="0" w:firstLineChars="200" w:firstLine="482"/>
        <w:jc w:val="left"/>
        <w:textAlignment w:val="baseline"/>
        <w:rPr>
          <w:rFonts w:ascii="宋体" w:hAnsi="宋体" w:hint="eastAsia"/>
          <w:kern w:val="2"/>
          <w:sz w:val="24"/>
          <w:szCs w:val="24"/>
        </w:rPr>
      </w:pPr>
      <w:r>
        <w:rPr>
          <w:rFonts w:ascii="宋体" w:hAnsi="宋体" w:hint="eastAsia"/>
          <w:b/>
          <w:bCs/>
          <w:color w:val="2F5496" w:themeColor="accent1" w:themeShade="BF"/>
          <w:sz w:val="24"/>
          <w:szCs w:val="24"/>
          <w:u w:val="single"/>
        </w:rPr>
        <w:t>■</w:t>
      </w:r>
      <w:r>
        <w:rPr>
          <w:rFonts w:ascii="宋体" w:hAnsi="宋体" w:hint="eastAsia"/>
          <w:kern w:val="2"/>
          <w:sz w:val="24"/>
          <w:szCs w:val="24"/>
        </w:rPr>
        <w:t>其他编制依据</w:t>
      </w:r>
      <w:r>
        <w:rPr>
          <w:rFonts w:ascii="宋体" w:hAnsi="宋体" w:hint="eastAsia"/>
          <w:b/>
          <w:bCs/>
          <w:color w:val="2F5496" w:themeColor="accent1" w:themeShade="BF"/>
          <w:sz w:val="24"/>
          <w:szCs w:val="24"/>
          <w:u w:val="single"/>
        </w:rPr>
        <w:t xml:space="preserve">                      </w:t>
      </w:r>
      <w:r>
        <w:rPr>
          <w:rFonts w:ascii="宋体" w:hAnsi="宋体" w:hint="eastAsia"/>
          <w:kern w:val="2"/>
          <w:sz w:val="24"/>
          <w:szCs w:val="24"/>
        </w:rPr>
        <w:t>。</w:t>
      </w:r>
    </w:p>
    <w:p w14:paraId="0F291280" w14:textId="77777777" w:rsidR="008264B4" w:rsidRDefault="00000000">
      <w:pPr>
        <w:pStyle w:val="afff8"/>
        <w:numPr>
          <w:ilvl w:val="0"/>
          <w:numId w:val="33"/>
        </w:numPr>
        <w:spacing w:line="360" w:lineRule="auto"/>
        <w:ind w:left="0" w:firstLine="482"/>
        <w:rPr>
          <w:rFonts w:ascii="宋体" w:hAnsi="宋体" w:hint="eastAsia"/>
          <w:b/>
          <w:bCs/>
          <w:kern w:val="2"/>
          <w:sz w:val="24"/>
          <w:szCs w:val="24"/>
        </w:rPr>
      </w:pPr>
      <w:r>
        <w:rPr>
          <w:rFonts w:ascii="宋体" w:hAnsi="宋体" w:hint="eastAsia"/>
          <w:b/>
          <w:bCs/>
          <w:kern w:val="2"/>
          <w:sz w:val="24"/>
          <w:szCs w:val="24"/>
        </w:rPr>
        <w:t>成果质量要求：</w:t>
      </w:r>
    </w:p>
    <w:p w14:paraId="35B771F9" w14:textId="77777777" w:rsidR="008264B4" w:rsidRDefault="00000000">
      <w:pPr>
        <w:pStyle w:val="Normal31"/>
        <w:numPr>
          <w:ilvl w:val="0"/>
          <w:numId w:val="35"/>
        </w:numPr>
        <w:adjustRightInd w:val="0"/>
        <w:spacing w:line="360" w:lineRule="auto"/>
        <w:ind w:left="0" w:firstLineChars="200" w:firstLine="480"/>
        <w:jc w:val="left"/>
        <w:textAlignment w:val="baseline"/>
        <w:rPr>
          <w:rFonts w:ascii="宋体" w:hAnsi="宋体" w:hint="eastAsia"/>
          <w:kern w:val="2"/>
          <w:sz w:val="24"/>
          <w:szCs w:val="24"/>
        </w:rPr>
      </w:pPr>
      <w:r>
        <w:rPr>
          <w:rFonts w:ascii="宋体" w:hAnsi="宋体" w:hint="eastAsia"/>
          <w:kern w:val="2"/>
          <w:sz w:val="24"/>
          <w:szCs w:val="24"/>
        </w:rPr>
        <w:t>工程量清单项目编制齐全，分类清楚，不得漏项，招标控制</w:t>
      </w:r>
      <w:proofErr w:type="gramStart"/>
      <w:r>
        <w:rPr>
          <w:rFonts w:ascii="宋体" w:hAnsi="宋体" w:hint="eastAsia"/>
          <w:kern w:val="2"/>
          <w:sz w:val="24"/>
          <w:szCs w:val="24"/>
        </w:rPr>
        <w:t>价价格</w:t>
      </w:r>
      <w:proofErr w:type="gramEnd"/>
      <w:r>
        <w:rPr>
          <w:rFonts w:ascii="宋体" w:hAnsi="宋体" w:hint="eastAsia"/>
          <w:kern w:val="2"/>
          <w:sz w:val="24"/>
          <w:szCs w:val="24"/>
        </w:rPr>
        <w:t>合理，编制说明需详细。</w:t>
      </w:r>
    </w:p>
    <w:p w14:paraId="599C1D25" w14:textId="77777777" w:rsidR="008264B4" w:rsidRDefault="00000000">
      <w:pPr>
        <w:pStyle w:val="Normal31"/>
        <w:numPr>
          <w:ilvl w:val="0"/>
          <w:numId w:val="35"/>
        </w:numPr>
        <w:adjustRightInd w:val="0"/>
        <w:spacing w:line="360" w:lineRule="auto"/>
        <w:ind w:left="0" w:firstLineChars="200" w:firstLine="482"/>
        <w:jc w:val="left"/>
        <w:textAlignment w:val="baseline"/>
        <w:rPr>
          <w:rFonts w:ascii="宋体" w:hAnsi="宋体" w:hint="eastAsia"/>
          <w:kern w:val="2"/>
          <w:sz w:val="24"/>
          <w:szCs w:val="24"/>
        </w:rPr>
      </w:pPr>
      <w:r>
        <w:rPr>
          <w:rFonts w:ascii="宋体" w:hAnsi="宋体" w:hint="eastAsia"/>
          <w:b/>
          <w:bCs/>
          <w:color w:val="2F5496" w:themeColor="accent1" w:themeShade="BF"/>
          <w:sz w:val="24"/>
          <w:szCs w:val="24"/>
          <w:u w:val="single"/>
        </w:rPr>
        <w:t>■</w:t>
      </w:r>
      <w:r>
        <w:rPr>
          <w:rFonts w:ascii="宋体" w:hAnsi="宋体" w:hint="eastAsia"/>
          <w:kern w:val="2"/>
          <w:sz w:val="24"/>
          <w:szCs w:val="24"/>
        </w:rPr>
        <w:t>工程量计算准确，准确率在</w:t>
      </w:r>
      <w:r>
        <w:rPr>
          <w:rFonts w:ascii="宋体" w:hAnsi="宋体" w:hint="eastAsia"/>
          <w:b/>
          <w:bCs/>
          <w:color w:val="2F5496" w:themeColor="accent1" w:themeShade="BF"/>
          <w:sz w:val="24"/>
          <w:szCs w:val="24"/>
          <w:u w:val="single"/>
        </w:rPr>
        <w:t>97%</w:t>
      </w:r>
      <w:r>
        <w:rPr>
          <w:rFonts w:ascii="宋体" w:hAnsi="宋体" w:hint="eastAsia"/>
          <w:kern w:val="2"/>
          <w:sz w:val="24"/>
          <w:szCs w:val="24"/>
        </w:rPr>
        <w:t>以上（包括</w:t>
      </w:r>
      <w:r>
        <w:rPr>
          <w:rFonts w:ascii="宋体" w:hAnsi="宋体" w:hint="eastAsia"/>
          <w:b/>
          <w:bCs/>
          <w:color w:val="2F5496" w:themeColor="accent1" w:themeShade="BF"/>
          <w:sz w:val="24"/>
          <w:szCs w:val="24"/>
          <w:u w:val="single"/>
        </w:rPr>
        <w:t>97%</w:t>
      </w:r>
      <w:r>
        <w:rPr>
          <w:rFonts w:ascii="宋体" w:hAnsi="宋体" w:hint="eastAsia"/>
          <w:kern w:val="2"/>
          <w:sz w:val="24"/>
          <w:szCs w:val="24"/>
        </w:rPr>
        <w:t>）。</w:t>
      </w:r>
    </w:p>
    <w:p w14:paraId="5516FD6A" w14:textId="77777777" w:rsidR="008264B4" w:rsidRDefault="00000000">
      <w:pPr>
        <w:pStyle w:val="Normal31"/>
        <w:numPr>
          <w:ilvl w:val="0"/>
          <w:numId w:val="35"/>
        </w:numPr>
        <w:adjustRightInd w:val="0"/>
        <w:spacing w:line="360" w:lineRule="auto"/>
        <w:ind w:left="0" w:firstLineChars="200" w:firstLine="482"/>
        <w:jc w:val="left"/>
        <w:textAlignment w:val="baseline"/>
        <w:rPr>
          <w:rFonts w:ascii="宋体" w:hAnsi="宋体" w:hint="eastAsia"/>
          <w:kern w:val="2"/>
          <w:sz w:val="24"/>
          <w:szCs w:val="24"/>
        </w:rPr>
      </w:pPr>
      <w:r>
        <w:rPr>
          <w:rFonts w:ascii="宋体" w:hAnsi="宋体" w:hint="eastAsia"/>
          <w:b/>
          <w:bCs/>
          <w:color w:val="2F5496" w:themeColor="accent1" w:themeShade="BF"/>
          <w:sz w:val="24"/>
          <w:szCs w:val="24"/>
          <w:u w:val="single"/>
        </w:rPr>
        <w:t>■</w:t>
      </w:r>
      <w:r>
        <w:rPr>
          <w:rFonts w:ascii="宋体" w:hAnsi="宋体" w:hint="eastAsia"/>
          <w:kern w:val="2"/>
          <w:sz w:val="24"/>
          <w:szCs w:val="24"/>
        </w:rPr>
        <w:t>设备工程量准确率在</w:t>
      </w:r>
      <w:r>
        <w:rPr>
          <w:rFonts w:ascii="宋体" w:hAnsi="宋体" w:hint="eastAsia"/>
          <w:b/>
          <w:bCs/>
          <w:color w:val="2F5496" w:themeColor="accent1" w:themeShade="BF"/>
          <w:sz w:val="24"/>
          <w:szCs w:val="24"/>
          <w:u w:val="single"/>
        </w:rPr>
        <w:t>99%</w:t>
      </w:r>
      <w:r>
        <w:rPr>
          <w:rFonts w:ascii="宋体" w:hAnsi="宋体" w:hint="eastAsia"/>
          <w:kern w:val="2"/>
          <w:sz w:val="24"/>
          <w:szCs w:val="24"/>
        </w:rPr>
        <w:t>以上（包括</w:t>
      </w:r>
      <w:r>
        <w:rPr>
          <w:rFonts w:ascii="宋体" w:hAnsi="宋体" w:hint="eastAsia"/>
          <w:b/>
          <w:bCs/>
          <w:color w:val="2F5496" w:themeColor="accent1" w:themeShade="BF"/>
          <w:sz w:val="24"/>
          <w:szCs w:val="24"/>
          <w:u w:val="single"/>
        </w:rPr>
        <w:t>99%</w:t>
      </w:r>
      <w:r>
        <w:rPr>
          <w:rFonts w:ascii="宋体" w:hAnsi="宋体" w:hint="eastAsia"/>
          <w:kern w:val="2"/>
          <w:sz w:val="24"/>
          <w:szCs w:val="24"/>
        </w:rPr>
        <w:t>）。</w:t>
      </w:r>
    </w:p>
    <w:p w14:paraId="6E04B7B4" w14:textId="77777777" w:rsidR="008264B4" w:rsidRDefault="00000000">
      <w:pPr>
        <w:pStyle w:val="Normal31"/>
        <w:numPr>
          <w:ilvl w:val="0"/>
          <w:numId w:val="35"/>
        </w:numPr>
        <w:adjustRightInd w:val="0"/>
        <w:spacing w:line="360" w:lineRule="auto"/>
        <w:ind w:left="0" w:firstLineChars="200" w:firstLine="480"/>
        <w:jc w:val="left"/>
        <w:textAlignment w:val="baseline"/>
        <w:rPr>
          <w:rFonts w:ascii="宋体" w:hAnsi="宋体" w:hint="eastAsia"/>
          <w:kern w:val="2"/>
          <w:sz w:val="24"/>
          <w:szCs w:val="24"/>
        </w:rPr>
      </w:pPr>
      <w:r>
        <w:rPr>
          <w:rFonts w:ascii="宋体" w:hAnsi="宋体" w:hint="eastAsia"/>
          <w:kern w:val="2"/>
          <w:sz w:val="24"/>
          <w:szCs w:val="24"/>
        </w:rPr>
        <w:t>主要材料设备计价准确，无原则性失误。</w:t>
      </w:r>
    </w:p>
    <w:p w14:paraId="46085952" w14:textId="634F7604" w:rsidR="008264B4" w:rsidRDefault="00000000">
      <w:pPr>
        <w:pStyle w:val="Normal31"/>
        <w:numPr>
          <w:ilvl w:val="0"/>
          <w:numId w:val="35"/>
        </w:numPr>
        <w:adjustRightInd w:val="0"/>
        <w:spacing w:line="360" w:lineRule="auto"/>
        <w:ind w:left="0" w:firstLineChars="200" w:firstLine="482"/>
        <w:jc w:val="left"/>
        <w:textAlignment w:val="baseline"/>
        <w:rPr>
          <w:rFonts w:ascii="宋体" w:hAnsi="宋体" w:hint="eastAsia"/>
          <w:kern w:val="2"/>
          <w:sz w:val="24"/>
          <w:szCs w:val="24"/>
        </w:rPr>
      </w:pPr>
      <w:r>
        <w:rPr>
          <w:rFonts w:ascii="宋体" w:hAnsi="宋体" w:hint="eastAsia"/>
          <w:b/>
          <w:bCs/>
          <w:color w:val="2F5496" w:themeColor="accent1" w:themeShade="BF"/>
          <w:sz w:val="24"/>
          <w:szCs w:val="24"/>
          <w:u w:val="single"/>
        </w:rPr>
        <w:t>■</w:t>
      </w:r>
      <w:r>
        <w:rPr>
          <w:rFonts w:ascii="宋体" w:hAnsi="宋体" w:hint="eastAsia"/>
          <w:kern w:val="2"/>
          <w:sz w:val="24"/>
          <w:szCs w:val="24"/>
        </w:rPr>
        <w:t>结算造价与第三方复审机构（包括深圳市建设工程造价管理站、</w:t>
      </w:r>
      <w:r w:rsidR="008F2829" w:rsidRPr="008F2829">
        <w:rPr>
          <w:rFonts w:ascii="宋体" w:hAnsi="宋体"/>
          <w:kern w:val="2"/>
          <w:sz w:val="24"/>
          <w:szCs w:val="24"/>
        </w:rPr>
        <w:t>福田区建设工程质量安全中心</w:t>
      </w:r>
      <w:r>
        <w:rPr>
          <w:rFonts w:ascii="宋体" w:hAnsi="宋体" w:hint="eastAsia"/>
          <w:kern w:val="2"/>
          <w:sz w:val="24"/>
          <w:szCs w:val="24"/>
        </w:rPr>
        <w:t>或甲方委托的审核单位等）审核价相差应小于</w:t>
      </w:r>
      <w:r>
        <w:rPr>
          <w:rFonts w:ascii="宋体" w:hAnsi="宋体" w:hint="eastAsia"/>
          <w:b/>
          <w:bCs/>
          <w:color w:val="2F5496" w:themeColor="accent1" w:themeShade="BF"/>
          <w:sz w:val="24"/>
          <w:szCs w:val="24"/>
          <w:u w:val="single"/>
        </w:rPr>
        <w:t>5%</w:t>
      </w:r>
      <w:r>
        <w:rPr>
          <w:rFonts w:ascii="宋体" w:hAnsi="宋体" w:hint="eastAsia"/>
          <w:kern w:val="2"/>
          <w:sz w:val="24"/>
          <w:szCs w:val="24"/>
        </w:rPr>
        <w:t>以内（不含</w:t>
      </w:r>
      <w:r>
        <w:rPr>
          <w:rFonts w:ascii="宋体" w:hAnsi="宋体" w:hint="eastAsia"/>
          <w:b/>
          <w:bCs/>
          <w:color w:val="2F5496" w:themeColor="accent1" w:themeShade="BF"/>
          <w:sz w:val="24"/>
          <w:szCs w:val="24"/>
          <w:u w:val="single"/>
        </w:rPr>
        <w:t>5%</w:t>
      </w:r>
      <w:r>
        <w:rPr>
          <w:rFonts w:ascii="宋体" w:hAnsi="宋体" w:hint="eastAsia"/>
          <w:kern w:val="2"/>
          <w:sz w:val="24"/>
          <w:szCs w:val="24"/>
        </w:rPr>
        <w:t>）。</w:t>
      </w:r>
    </w:p>
    <w:p w14:paraId="49576C0A" w14:textId="77777777" w:rsidR="008264B4" w:rsidRDefault="00000000">
      <w:pPr>
        <w:pStyle w:val="Normal31"/>
        <w:numPr>
          <w:ilvl w:val="0"/>
          <w:numId w:val="35"/>
        </w:numPr>
        <w:adjustRightInd w:val="0"/>
        <w:spacing w:line="360" w:lineRule="auto"/>
        <w:ind w:left="0" w:firstLineChars="200" w:firstLine="480"/>
        <w:jc w:val="left"/>
        <w:textAlignment w:val="baseline"/>
        <w:rPr>
          <w:rFonts w:ascii="宋体" w:hAnsi="宋体" w:hint="eastAsia"/>
          <w:kern w:val="2"/>
          <w:sz w:val="24"/>
          <w:szCs w:val="24"/>
        </w:rPr>
      </w:pPr>
      <w:r>
        <w:rPr>
          <w:rFonts w:ascii="宋体" w:hAnsi="宋体" w:hint="eastAsia"/>
          <w:kern w:val="2"/>
          <w:sz w:val="24"/>
          <w:szCs w:val="24"/>
        </w:rPr>
        <w:t>造价文件必须文字清晰整齐。必须由相关专业造价工程师</w:t>
      </w:r>
      <w:proofErr w:type="gramStart"/>
      <w:r>
        <w:rPr>
          <w:rFonts w:ascii="宋体" w:hAnsi="宋体" w:hint="eastAsia"/>
          <w:kern w:val="2"/>
          <w:sz w:val="24"/>
          <w:szCs w:val="24"/>
        </w:rPr>
        <w:t>盖注册章</w:t>
      </w:r>
      <w:proofErr w:type="gramEnd"/>
      <w:r>
        <w:rPr>
          <w:rFonts w:ascii="宋体" w:hAnsi="宋体" w:hint="eastAsia"/>
          <w:kern w:val="2"/>
          <w:sz w:val="24"/>
          <w:szCs w:val="24"/>
        </w:rPr>
        <w:t>、公司负责人签字盖章，并</w:t>
      </w:r>
      <w:proofErr w:type="gramStart"/>
      <w:r>
        <w:rPr>
          <w:rFonts w:ascii="宋体" w:hAnsi="宋体" w:hint="eastAsia"/>
          <w:kern w:val="2"/>
          <w:sz w:val="24"/>
          <w:szCs w:val="24"/>
        </w:rPr>
        <w:t>盖公司</w:t>
      </w:r>
      <w:proofErr w:type="gramEnd"/>
      <w:r>
        <w:rPr>
          <w:rFonts w:ascii="宋体" w:hAnsi="宋体" w:hint="eastAsia"/>
          <w:kern w:val="2"/>
          <w:sz w:val="24"/>
          <w:szCs w:val="24"/>
        </w:rPr>
        <w:t>公章。</w:t>
      </w:r>
    </w:p>
    <w:p w14:paraId="39D89FE3" w14:textId="77777777" w:rsidR="008264B4" w:rsidRDefault="00000000">
      <w:pPr>
        <w:pStyle w:val="Normal31"/>
        <w:numPr>
          <w:ilvl w:val="0"/>
          <w:numId w:val="35"/>
        </w:numPr>
        <w:adjustRightInd w:val="0"/>
        <w:spacing w:line="360" w:lineRule="auto"/>
        <w:ind w:left="0" w:firstLineChars="200" w:firstLine="480"/>
        <w:jc w:val="left"/>
        <w:textAlignment w:val="baseline"/>
        <w:rPr>
          <w:rFonts w:ascii="宋体" w:hAnsi="宋体" w:hint="eastAsia"/>
          <w:kern w:val="2"/>
          <w:sz w:val="24"/>
          <w:szCs w:val="24"/>
        </w:rPr>
      </w:pPr>
      <w:r>
        <w:rPr>
          <w:rFonts w:ascii="宋体" w:hAnsi="宋体" w:hint="eastAsia"/>
          <w:kern w:val="2"/>
          <w:sz w:val="24"/>
          <w:szCs w:val="24"/>
        </w:rPr>
        <w:t>项目实际结算总造价应控制在批复概算内。</w:t>
      </w:r>
    </w:p>
    <w:p w14:paraId="467AA2A7" w14:textId="77777777" w:rsidR="008264B4" w:rsidRDefault="00000000">
      <w:pPr>
        <w:pStyle w:val="Normal31"/>
        <w:numPr>
          <w:ilvl w:val="0"/>
          <w:numId w:val="35"/>
        </w:numPr>
        <w:adjustRightInd w:val="0"/>
        <w:spacing w:line="360" w:lineRule="auto"/>
        <w:ind w:left="0" w:firstLineChars="200" w:firstLine="480"/>
        <w:jc w:val="left"/>
        <w:textAlignment w:val="baseline"/>
        <w:rPr>
          <w:rFonts w:ascii="宋体" w:hAnsi="宋体" w:hint="eastAsia"/>
          <w:kern w:val="2"/>
          <w:sz w:val="24"/>
          <w:szCs w:val="24"/>
        </w:rPr>
      </w:pPr>
      <w:r>
        <w:rPr>
          <w:rFonts w:ascii="宋体" w:hAnsi="宋体" w:hint="eastAsia"/>
          <w:kern w:val="2"/>
          <w:sz w:val="24"/>
          <w:szCs w:val="24"/>
        </w:rPr>
        <w:t>计价文件格式应符合深圳市相关计价要求，其中工程量清单格式应满足深圳市建设工程电子标书编制的要求。</w:t>
      </w:r>
    </w:p>
    <w:p w14:paraId="69BEBCAD" w14:textId="77777777" w:rsidR="008264B4" w:rsidRDefault="00000000">
      <w:pPr>
        <w:pStyle w:val="Normal31"/>
        <w:numPr>
          <w:ilvl w:val="0"/>
          <w:numId w:val="35"/>
        </w:numPr>
        <w:adjustRightInd w:val="0"/>
        <w:spacing w:line="360" w:lineRule="auto"/>
        <w:ind w:left="0" w:firstLineChars="200" w:firstLine="480"/>
        <w:jc w:val="left"/>
        <w:textAlignment w:val="baseline"/>
        <w:rPr>
          <w:rFonts w:ascii="宋体" w:hAnsi="宋体" w:hint="eastAsia"/>
          <w:kern w:val="2"/>
          <w:sz w:val="24"/>
          <w:szCs w:val="24"/>
        </w:rPr>
      </w:pPr>
      <w:r>
        <w:rPr>
          <w:rFonts w:ascii="宋体" w:hAnsi="宋体" w:hint="eastAsia"/>
          <w:kern w:val="2"/>
          <w:sz w:val="24"/>
          <w:szCs w:val="24"/>
        </w:rPr>
        <w:t>其他成果质量要求：</w:t>
      </w:r>
      <w:r>
        <w:rPr>
          <w:rFonts w:ascii="宋体" w:hAnsi="宋体" w:hint="eastAsia"/>
          <w:b/>
          <w:bCs/>
          <w:color w:val="2F5496" w:themeColor="accent1" w:themeShade="BF"/>
          <w:sz w:val="24"/>
          <w:szCs w:val="24"/>
          <w:u w:val="single"/>
        </w:rPr>
        <w:t xml:space="preserve">                     </w:t>
      </w:r>
      <w:r>
        <w:rPr>
          <w:rFonts w:ascii="宋体" w:hAnsi="宋体" w:hint="eastAsia"/>
          <w:kern w:val="2"/>
          <w:sz w:val="24"/>
          <w:szCs w:val="24"/>
        </w:rPr>
        <w:t>。</w:t>
      </w:r>
    </w:p>
    <w:p w14:paraId="55593B26" w14:textId="77777777" w:rsidR="008264B4" w:rsidRDefault="00000000">
      <w:pPr>
        <w:pStyle w:val="afff8"/>
        <w:numPr>
          <w:ilvl w:val="0"/>
          <w:numId w:val="33"/>
        </w:numPr>
        <w:spacing w:line="360" w:lineRule="auto"/>
        <w:ind w:left="0" w:firstLine="482"/>
        <w:rPr>
          <w:rFonts w:ascii="宋体" w:hAnsi="宋体" w:hint="eastAsia"/>
          <w:b/>
          <w:bCs/>
          <w:kern w:val="2"/>
          <w:sz w:val="24"/>
          <w:szCs w:val="24"/>
        </w:rPr>
      </w:pPr>
      <w:r>
        <w:rPr>
          <w:rFonts w:ascii="宋体" w:hAnsi="宋体" w:hint="eastAsia"/>
          <w:b/>
          <w:bCs/>
          <w:kern w:val="2"/>
          <w:sz w:val="24"/>
          <w:szCs w:val="24"/>
        </w:rPr>
        <w:t>成果提交时限要求</w:t>
      </w:r>
    </w:p>
    <w:p w14:paraId="5B3EF5C6" w14:textId="77777777" w:rsidR="008264B4" w:rsidRDefault="00000000">
      <w:pPr>
        <w:pStyle w:val="Normal31"/>
        <w:numPr>
          <w:ilvl w:val="0"/>
          <w:numId w:val="36"/>
        </w:numPr>
        <w:adjustRightInd w:val="0"/>
        <w:spacing w:line="360" w:lineRule="auto"/>
        <w:ind w:left="0" w:firstLineChars="200" w:firstLine="482"/>
        <w:jc w:val="left"/>
        <w:textAlignment w:val="baseline"/>
        <w:rPr>
          <w:rFonts w:ascii="宋体" w:hAnsi="宋体" w:hint="eastAsia"/>
          <w:kern w:val="2"/>
          <w:sz w:val="24"/>
          <w:szCs w:val="24"/>
        </w:rPr>
      </w:pPr>
      <w:r>
        <w:rPr>
          <w:rFonts w:ascii="宋体" w:hAnsi="宋体" w:hint="eastAsia"/>
          <w:b/>
          <w:bCs/>
          <w:color w:val="2F5496" w:themeColor="accent1" w:themeShade="BF"/>
          <w:sz w:val="24"/>
          <w:szCs w:val="24"/>
          <w:u w:val="single"/>
        </w:rPr>
        <w:t>■</w:t>
      </w:r>
      <w:r>
        <w:rPr>
          <w:rFonts w:ascii="宋体" w:hAnsi="宋体" w:hint="eastAsia"/>
          <w:kern w:val="2"/>
          <w:sz w:val="24"/>
          <w:szCs w:val="24"/>
        </w:rPr>
        <w:t>设计概算审查结果文件的提交时间：接到设计概算及相关资料后</w:t>
      </w:r>
      <w:r>
        <w:rPr>
          <w:rFonts w:ascii="宋体" w:hAnsi="宋体" w:hint="eastAsia"/>
          <w:b/>
          <w:bCs/>
          <w:color w:val="2F5496" w:themeColor="accent1" w:themeShade="BF"/>
          <w:sz w:val="24"/>
          <w:szCs w:val="24"/>
          <w:u w:val="single"/>
        </w:rPr>
        <w:t>15天内</w:t>
      </w:r>
      <w:r>
        <w:rPr>
          <w:rFonts w:ascii="宋体" w:hAnsi="宋体" w:hint="eastAsia"/>
          <w:kern w:val="2"/>
          <w:sz w:val="24"/>
          <w:szCs w:val="24"/>
        </w:rPr>
        <w:t>提交。</w:t>
      </w:r>
    </w:p>
    <w:p w14:paraId="19678606" w14:textId="77777777" w:rsidR="008264B4" w:rsidRDefault="00000000">
      <w:pPr>
        <w:pStyle w:val="Normal31"/>
        <w:numPr>
          <w:ilvl w:val="0"/>
          <w:numId w:val="36"/>
        </w:numPr>
        <w:adjustRightInd w:val="0"/>
        <w:spacing w:line="360" w:lineRule="auto"/>
        <w:ind w:left="0" w:firstLineChars="200" w:firstLine="482"/>
        <w:jc w:val="left"/>
        <w:textAlignment w:val="baseline"/>
        <w:rPr>
          <w:rFonts w:ascii="宋体" w:hAnsi="宋体" w:hint="eastAsia"/>
          <w:kern w:val="2"/>
          <w:sz w:val="24"/>
          <w:szCs w:val="24"/>
        </w:rPr>
      </w:pPr>
      <w:r>
        <w:rPr>
          <w:rFonts w:ascii="宋体" w:hAnsi="宋体" w:hint="eastAsia"/>
          <w:b/>
          <w:bCs/>
          <w:color w:val="2F5496" w:themeColor="accent1" w:themeShade="BF"/>
          <w:sz w:val="24"/>
          <w:szCs w:val="24"/>
          <w:u w:val="single"/>
        </w:rPr>
        <w:t>■</w:t>
      </w:r>
      <w:r>
        <w:rPr>
          <w:rFonts w:ascii="宋体" w:hAnsi="宋体" w:hint="eastAsia"/>
          <w:kern w:val="2"/>
          <w:sz w:val="24"/>
          <w:szCs w:val="24"/>
        </w:rPr>
        <w:t>招标项目造价文件的提交时间：本合同签订后</w:t>
      </w:r>
      <w:r>
        <w:rPr>
          <w:rFonts w:ascii="宋体" w:hAnsi="宋体" w:hint="eastAsia"/>
          <w:b/>
          <w:bCs/>
          <w:color w:val="2F5496" w:themeColor="accent1" w:themeShade="BF"/>
          <w:sz w:val="24"/>
          <w:szCs w:val="24"/>
          <w:u w:val="single"/>
        </w:rPr>
        <w:t>15天内</w:t>
      </w:r>
      <w:r>
        <w:rPr>
          <w:rFonts w:ascii="宋体" w:hAnsi="宋体" w:hint="eastAsia"/>
          <w:kern w:val="2"/>
          <w:sz w:val="24"/>
          <w:szCs w:val="24"/>
        </w:rPr>
        <w:t>提交工程量清单和招标控制价，招标控制价经审计部门或甲方审定后</w:t>
      </w:r>
      <w:r>
        <w:rPr>
          <w:rFonts w:ascii="宋体" w:hAnsi="宋体" w:hint="eastAsia"/>
          <w:b/>
          <w:bCs/>
          <w:color w:val="2F5496" w:themeColor="accent1" w:themeShade="BF"/>
          <w:sz w:val="24"/>
          <w:szCs w:val="24"/>
          <w:u w:val="single"/>
        </w:rPr>
        <w:t>3个工作日内</w:t>
      </w:r>
      <w:r>
        <w:rPr>
          <w:rFonts w:ascii="宋体" w:hAnsi="宋体" w:hint="eastAsia"/>
          <w:kern w:val="2"/>
          <w:sz w:val="24"/>
          <w:szCs w:val="24"/>
        </w:rPr>
        <w:t>提交修改后的工程量清单。</w:t>
      </w:r>
    </w:p>
    <w:p w14:paraId="338D4688" w14:textId="77777777" w:rsidR="008264B4" w:rsidRDefault="00000000">
      <w:pPr>
        <w:pStyle w:val="Normal31"/>
        <w:numPr>
          <w:ilvl w:val="0"/>
          <w:numId w:val="36"/>
        </w:numPr>
        <w:adjustRightInd w:val="0"/>
        <w:spacing w:line="360" w:lineRule="auto"/>
        <w:ind w:left="0" w:firstLineChars="200" w:firstLine="482"/>
        <w:jc w:val="left"/>
        <w:textAlignment w:val="baseline"/>
        <w:rPr>
          <w:rFonts w:ascii="宋体" w:hAnsi="宋体" w:hint="eastAsia"/>
          <w:kern w:val="2"/>
          <w:sz w:val="24"/>
          <w:szCs w:val="24"/>
        </w:rPr>
      </w:pPr>
      <w:r>
        <w:rPr>
          <w:rFonts w:ascii="宋体" w:hAnsi="宋体" w:hint="eastAsia"/>
          <w:b/>
          <w:bCs/>
          <w:color w:val="2F5496" w:themeColor="accent1" w:themeShade="BF"/>
          <w:sz w:val="24"/>
          <w:szCs w:val="24"/>
          <w:u w:val="single"/>
        </w:rPr>
        <w:t>■</w:t>
      </w:r>
      <w:r>
        <w:rPr>
          <w:rFonts w:ascii="宋体" w:hAnsi="宋体" w:hint="eastAsia"/>
          <w:kern w:val="2"/>
          <w:sz w:val="24"/>
          <w:szCs w:val="24"/>
        </w:rPr>
        <w:t>商务标复核提交时间：自接到相关资料后</w:t>
      </w:r>
      <w:r>
        <w:rPr>
          <w:rFonts w:ascii="宋体" w:hAnsi="宋体" w:hint="eastAsia"/>
          <w:b/>
          <w:bCs/>
          <w:color w:val="2F5496" w:themeColor="accent1" w:themeShade="BF"/>
          <w:sz w:val="24"/>
          <w:szCs w:val="24"/>
          <w:u w:val="single"/>
        </w:rPr>
        <w:t>5天内</w:t>
      </w:r>
      <w:r>
        <w:rPr>
          <w:rFonts w:ascii="宋体" w:hAnsi="宋体" w:hint="eastAsia"/>
          <w:kern w:val="2"/>
          <w:sz w:val="24"/>
          <w:szCs w:val="24"/>
        </w:rPr>
        <w:t>提交。</w:t>
      </w:r>
    </w:p>
    <w:p w14:paraId="4DD7ABA4" w14:textId="77777777" w:rsidR="008264B4" w:rsidRDefault="00000000">
      <w:pPr>
        <w:pStyle w:val="Normal31"/>
        <w:numPr>
          <w:ilvl w:val="0"/>
          <w:numId w:val="36"/>
        </w:numPr>
        <w:adjustRightInd w:val="0"/>
        <w:spacing w:line="360" w:lineRule="auto"/>
        <w:ind w:left="0" w:firstLineChars="200" w:firstLine="482"/>
        <w:jc w:val="left"/>
        <w:textAlignment w:val="baseline"/>
        <w:rPr>
          <w:rFonts w:ascii="宋体" w:hAnsi="宋体" w:hint="eastAsia"/>
          <w:kern w:val="2"/>
          <w:sz w:val="24"/>
          <w:szCs w:val="24"/>
        </w:rPr>
      </w:pPr>
      <w:r>
        <w:rPr>
          <w:rFonts w:ascii="宋体" w:hAnsi="宋体" w:hint="eastAsia"/>
          <w:b/>
          <w:bCs/>
          <w:color w:val="2F5496" w:themeColor="accent1" w:themeShade="BF"/>
          <w:sz w:val="24"/>
          <w:szCs w:val="24"/>
          <w:u w:val="single"/>
        </w:rPr>
        <w:t>■</w:t>
      </w:r>
      <w:r>
        <w:rPr>
          <w:rFonts w:ascii="宋体" w:hAnsi="宋体" w:hint="eastAsia"/>
          <w:kern w:val="2"/>
          <w:sz w:val="24"/>
          <w:szCs w:val="24"/>
        </w:rPr>
        <w:t>甲方与施工单位签订施工合同后</w:t>
      </w:r>
      <w:r>
        <w:rPr>
          <w:rFonts w:ascii="宋体" w:hAnsi="宋体" w:hint="eastAsia"/>
          <w:b/>
          <w:bCs/>
          <w:color w:val="2F5496" w:themeColor="accent1" w:themeShade="BF"/>
          <w:sz w:val="24"/>
          <w:szCs w:val="24"/>
          <w:u w:val="single"/>
        </w:rPr>
        <w:t>7天内</w:t>
      </w:r>
      <w:r>
        <w:rPr>
          <w:rFonts w:ascii="宋体" w:hAnsi="宋体" w:hint="eastAsia"/>
          <w:kern w:val="2"/>
          <w:sz w:val="24"/>
          <w:szCs w:val="24"/>
        </w:rPr>
        <w:t>，乙方应向甲方提交投资控制形象进度表，完成支付节点投标报价分解。</w:t>
      </w:r>
    </w:p>
    <w:p w14:paraId="65E0A36B" w14:textId="77777777" w:rsidR="008264B4" w:rsidRDefault="00000000">
      <w:pPr>
        <w:pStyle w:val="Normal31"/>
        <w:numPr>
          <w:ilvl w:val="0"/>
          <w:numId w:val="36"/>
        </w:numPr>
        <w:adjustRightInd w:val="0"/>
        <w:spacing w:line="360" w:lineRule="auto"/>
        <w:ind w:left="0" w:firstLineChars="200" w:firstLine="482"/>
        <w:jc w:val="left"/>
        <w:textAlignment w:val="baseline"/>
        <w:rPr>
          <w:rFonts w:ascii="宋体" w:hAnsi="宋体" w:hint="eastAsia"/>
          <w:kern w:val="2"/>
          <w:sz w:val="24"/>
          <w:szCs w:val="24"/>
        </w:rPr>
      </w:pPr>
      <w:r>
        <w:rPr>
          <w:rFonts w:ascii="宋体" w:hAnsi="宋体" w:hint="eastAsia"/>
          <w:b/>
          <w:bCs/>
          <w:color w:val="2F5496" w:themeColor="accent1" w:themeShade="BF"/>
          <w:sz w:val="24"/>
          <w:szCs w:val="24"/>
          <w:u w:val="single"/>
        </w:rPr>
        <w:t>■</w:t>
      </w:r>
      <w:r>
        <w:rPr>
          <w:rFonts w:ascii="宋体" w:hAnsi="宋体" w:hint="eastAsia"/>
          <w:kern w:val="2"/>
          <w:sz w:val="24"/>
          <w:szCs w:val="24"/>
        </w:rPr>
        <w:t>施工招标完成后工程量清单的复核时间：自接到相关资料后</w:t>
      </w:r>
      <w:r>
        <w:rPr>
          <w:rFonts w:ascii="宋体" w:hAnsi="宋体" w:hint="eastAsia"/>
          <w:b/>
          <w:bCs/>
          <w:color w:val="2F5496" w:themeColor="accent1" w:themeShade="BF"/>
          <w:sz w:val="24"/>
          <w:szCs w:val="24"/>
          <w:u w:val="single"/>
        </w:rPr>
        <w:t>30天内</w:t>
      </w:r>
      <w:r>
        <w:rPr>
          <w:rFonts w:ascii="宋体" w:hAnsi="宋体" w:hint="eastAsia"/>
          <w:kern w:val="2"/>
          <w:sz w:val="24"/>
          <w:szCs w:val="24"/>
        </w:rPr>
        <w:t>提交。</w:t>
      </w:r>
    </w:p>
    <w:p w14:paraId="75EA2ED6" w14:textId="77777777" w:rsidR="008264B4" w:rsidRDefault="00000000">
      <w:pPr>
        <w:pStyle w:val="Normal31"/>
        <w:numPr>
          <w:ilvl w:val="0"/>
          <w:numId w:val="36"/>
        </w:numPr>
        <w:adjustRightInd w:val="0"/>
        <w:spacing w:line="360" w:lineRule="auto"/>
        <w:ind w:left="0" w:firstLineChars="200" w:firstLine="482"/>
        <w:jc w:val="left"/>
        <w:textAlignment w:val="baseline"/>
        <w:rPr>
          <w:rFonts w:ascii="宋体" w:hAnsi="宋体" w:hint="eastAsia"/>
          <w:kern w:val="2"/>
          <w:sz w:val="24"/>
          <w:szCs w:val="24"/>
        </w:rPr>
      </w:pPr>
      <w:r>
        <w:rPr>
          <w:rFonts w:ascii="宋体" w:hAnsi="宋体" w:hint="eastAsia"/>
          <w:b/>
          <w:bCs/>
          <w:color w:val="2F5496" w:themeColor="accent1" w:themeShade="BF"/>
          <w:sz w:val="24"/>
          <w:szCs w:val="24"/>
          <w:u w:val="single"/>
        </w:rPr>
        <w:t>■</w:t>
      </w:r>
      <w:r>
        <w:rPr>
          <w:rFonts w:ascii="宋体" w:hAnsi="宋体" w:hint="eastAsia"/>
          <w:kern w:val="2"/>
          <w:sz w:val="24"/>
          <w:szCs w:val="24"/>
        </w:rPr>
        <w:t>施工过程的计量计价审核意见时间：自接到相关资料后</w:t>
      </w:r>
      <w:r>
        <w:rPr>
          <w:rFonts w:ascii="宋体" w:hAnsi="宋体" w:hint="eastAsia"/>
          <w:b/>
          <w:bCs/>
          <w:color w:val="2F5496" w:themeColor="accent1" w:themeShade="BF"/>
          <w:sz w:val="24"/>
          <w:szCs w:val="24"/>
          <w:u w:val="single"/>
        </w:rPr>
        <w:t>7天内</w:t>
      </w:r>
      <w:r>
        <w:rPr>
          <w:rFonts w:ascii="宋体" w:hAnsi="宋体" w:hint="eastAsia"/>
          <w:kern w:val="2"/>
          <w:sz w:val="24"/>
          <w:szCs w:val="24"/>
        </w:rPr>
        <w:t>提交。</w:t>
      </w:r>
    </w:p>
    <w:p w14:paraId="3413C852" w14:textId="77777777" w:rsidR="008264B4" w:rsidRDefault="00000000">
      <w:pPr>
        <w:pStyle w:val="Normal31"/>
        <w:numPr>
          <w:ilvl w:val="0"/>
          <w:numId w:val="36"/>
        </w:numPr>
        <w:adjustRightInd w:val="0"/>
        <w:spacing w:line="360" w:lineRule="auto"/>
        <w:ind w:left="0" w:firstLineChars="200" w:firstLine="482"/>
        <w:jc w:val="left"/>
        <w:textAlignment w:val="baseline"/>
        <w:rPr>
          <w:rFonts w:ascii="宋体" w:hAnsi="宋体" w:hint="eastAsia"/>
          <w:kern w:val="2"/>
          <w:sz w:val="24"/>
          <w:szCs w:val="24"/>
        </w:rPr>
      </w:pPr>
      <w:r>
        <w:rPr>
          <w:rFonts w:ascii="宋体" w:hAnsi="宋体" w:hint="eastAsia"/>
          <w:b/>
          <w:bCs/>
          <w:color w:val="2F5496" w:themeColor="accent1" w:themeShade="BF"/>
          <w:sz w:val="24"/>
          <w:szCs w:val="24"/>
          <w:u w:val="single"/>
        </w:rPr>
        <w:t>■</w:t>
      </w:r>
      <w:r>
        <w:rPr>
          <w:rFonts w:ascii="宋体" w:hAnsi="宋体" w:hint="eastAsia"/>
          <w:kern w:val="2"/>
          <w:sz w:val="24"/>
          <w:szCs w:val="24"/>
        </w:rPr>
        <w:t>工程竣工结算审核时间：自接到相关资料后</w:t>
      </w:r>
      <w:r>
        <w:rPr>
          <w:rFonts w:ascii="宋体" w:hAnsi="宋体" w:hint="eastAsia"/>
          <w:b/>
          <w:bCs/>
          <w:color w:val="2F5496" w:themeColor="accent1" w:themeShade="BF"/>
          <w:sz w:val="24"/>
          <w:szCs w:val="24"/>
          <w:u w:val="single"/>
        </w:rPr>
        <w:t>60天内</w:t>
      </w:r>
      <w:r>
        <w:rPr>
          <w:rFonts w:ascii="宋体" w:hAnsi="宋体" w:hint="eastAsia"/>
          <w:kern w:val="2"/>
          <w:sz w:val="24"/>
          <w:szCs w:val="24"/>
        </w:rPr>
        <w:t>提交。</w:t>
      </w:r>
    </w:p>
    <w:p w14:paraId="75F8BFF0" w14:textId="77777777" w:rsidR="008264B4" w:rsidRDefault="00000000">
      <w:pPr>
        <w:pStyle w:val="Normal31"/>
        <w:numPr>
          <w:ilvl w:val="0"/>
          <w:numId w:val="36"/>
        </w:numPr>
        <w:adjustRightInd w:val="0"/>
        <w:spacing w:line="360" w:lineRule="auto"/>
        <w:ind w:left="0" w:firstLineChars="200" w:firstLine="480"/>
        <w:jc w:val="left"/>
        <w:textAlignment w:val="baseline"/>
        <w:rPr>
          <w:rFonts w:ascii="宋体" w:hAnsi="宋体" w:hint="eastAsia"/>
          <w:kern w:val="2"/>
          <w:sz w:val="24"/>
          <w:szCs w:val="24"/>
        </w:rPr>
      </w:pPr>
      <w:r>
        <w:rPr>
          <w:rFonts w:ascii="宋体" w:hAnsi="宋体" w:hint="eastAsia"/>
          <w:kern w:val="2"/>
          <w:sz w:val="24"/>
          <w:szCs w:val="24"/>
        </w:rPr>
        <w:t>其他时限要求：</w:t>
      </w:r>
      <w:r>
        <w:rPr>
          <w:rFonts w:ascii="宋体" w:hAnsi="宋体" w:hint="eastAsia"/>
          <w:b/>
          <w:bCs/>
          <w:color w:val="2F5496" w:themeColor="accent1" w:themeShade="BF"/>
          <w:sz w:val="24"/>
          <w:szCs w:val="24"/>
          <w:u w:val="single"/>
        </w:rPr>
        <w:t xml:space="preserve">                   </w:t>
      </w:r>
      <w:r>
        <w:rPr>
          <w:rFonts w:ascii="宋体" w:hAnsi="宋体" w:hint="eastAsia"/>
          <w:kern w:val="2"/>
          <w:sz w:val="24"/>
          <w:szCs w:val="24"/>
        </w:rPr>
        <w:t>。</w:t>
      </w:r>
    </w:p>
    <w:p w14:paraId="62E84555" w14:textId="77777777" w:rsidR="008264B4" w:rsidRDefault="00000000">
      <w:pPr>
        <w:pStyle w:val="afff8"/>
        <w:numPr>
          <w:ilvl w:val="0"/>
          <w:numId w:val="33"/>
        </w:numPr>
        <w:spacing w:line="360" w:lineRule="auto"/>
        <w:ind w:left="0" w:firstLine="482"/>
        <w:rPr>
          <w:rFonts w:ascii="宋体" w:hAnsi="宋体" w:hint="eastAsia"/>
          <w:b/>
          <w:bCs/>
          <w:kern w:val="2"/>
          <w:sz w:val="24"/>
          <w:szCs w:val="24"/>
        </w:rPr>
      </w:pPr>
      <w:r>
        <w:rPr>
          <w:rFonts w:ascii="宋体" w:hAnsi="宋体" w:hint="eastAsia"/>
          <w:b/>
          <w:bCs/>
          <w:kern w:val="2"/>
          <w:sz w:val="24"/>
          <w:szCs w:val="24"/>
        </w:rPr>
        <w:lastRenderedPageBreak/>
        <w:t>成果提交数量要求</w:t>
      </w:r>
    </w:p>
    <w:p w14:paraId="03B8C47F" w14:textId="77777777" w:rsidR="008264B4" w:rsidRDefault="00000000">
      <w:pPr>
        <w:pStyle w:val="Normal31"/>
        <w:numPr>
          <w:ilvl w:val="0"/>
          <w:numId w:val="37"/>
        </w:numPr>
        <w:adjustRightInd w:val="0"/>
        <w:spacing w:line="360" w:lineRule="auto"/>
        <w:ind w:left="0" w:firstLineChars="200" w:firstLine="482"/>
        <w:jc w:val="left"/>
        <w:textAlignment w:val="baseline"/>
        <w:rPr>
          <w:rFonts w:ascii="宋体" w:hAnsi="宋体" w:hint="eastAsia"/>
          <w:kern w:val="2"/>
          <w:sz w:val="24"/>
          <w:szCs w:val="24"/>
        </w:rPr>
      </w:pPr>
      <w:r>
        <w:rPr>
          <w:rFonts w:ascii="宋体" w:hAnsi="宋体" w:hint="eastAsia"/>
          <w:b/>
          <w:bCs/>
          <w:color w:val="2F5496" w:themeColor="accent1" w:themeShade="BF"/>
          <w:sz w:val="24"/>
          <w:szCs w:val="24"/>
          <w:u w:val="single"/>
        </w:rPr>
        <w:t>■</w:t>
      </w:r>
      <w:r>
        <w:rPr>
          <w:rFonts w:ascii="宋体" w:hAnsi="宋体" w:hint="eastAsia"/>
          <w:kern w:val="2"/>
          <w:sz w:val="24"/>
          <w:szCs w:val="24"/>
        </w:rPr>
        <w:t>工程概算书</w:t>
      </w:r>
      <w:r>
        <w:rPr>
          <w:rFonts w:ascii="宋体" w:hAnsi="宋体" w:hint="eastAsia"/>
          <w:b/>
          <w:bCs/>
          <w:color w:val="2F5496" w:themeColor="accent1" w:themeShade="BF"/>
          <w:sz w:val="24"/>
          <w:szCs w:val="24"/>
          <w:u w:val="single"/>
        </w:rPr>
        <w:t>5份</w:t>
      </w:r>
      <w:r>
        <w:rPr>
          <w:rFonts w:ascii="宋体" w:hAnsi="宋体" w:hint="eastAsia"/>
          <w:kern w:val="2"/>
          <w:sz w:val="24"/>
          <w:szCs w:val="24"/>
        </w:rPr>
        <w:t>。</w:t>
      </w:r>
    </w:p>
    <w:p w14:paraId="6256DDDA" w14:textId="77777777" w:rsidR="008264B4" w:rsidRDefault="00000000">
      <w:pPr>
        <w:pStyle w:val="Normal31"/>
        <w:numPr>
          <w:ilvl w:val="0"/>
          <w:numId w:val="37"/>
        </w:numPr>
        <w:adjustRightInd w:val="0"/>
        <w:spacing w:line="360" w:lineRule="auto"/>
        <w:ind w:left="0" w:firstLineChars="200" w:firstLine="482"/>
        <w:jc w:val="left"/>
        <w:textAlignment w:val="baseline"/>
        <w:rPr>
          <w:rFonts w:ascii="宋体" w:hAnsi="宋体" w:hint="eastAsia"/>
          <w:kern w:val="2"/>
          <w:sz w:val="24"/>
          <w:szCs w:val="24"/>
        </w:rPr>
      </w:pPr>
      <w:r>
        <w:rPr>
          <w:rFonts w:ascii="宋体" w:hAnsi="宋体" w:hint="eastAsia"/>
          <w:b/>
          <w:bCs/>
          <w:color w:val="2F5496" w:themeColor="accent1" w:themeShade="BF"/>
          <w:sz w:val="24"/>
          <w:szCs w:val="24"/>
          <w:u w:val="single"/>
        </w:rPr>
        <w:t>■</w:t>
      </w:r>
      <w:r>
        <w:rPr>
          <w:rFonts w:ascii="宋体" w:hAnsi="宋体" w:hint="eastAsia"/>
          <w:kern w:val="2"/>
          <w:sz w:val="24"/>
          <w:szCs w:val="24"/>
        </w:rPr>
        <w:t>概算分析报告书</w:t>
      </w:r>
      <w:r>
        <w:rPr>
          <w:rFonts w:ascii="宋体" w:hAnsi="宋体" w:hint="eastAsia"/>
          <w:b/>
          <w:bCs/>
          <w:color w:val="2F5496" w:themeColor="accent1" w:themeShade="BF"/>
          <w:sz w:val="24"/>
          <w:szCs w:val="24"/>
          <w:u w:val="single"/>
        </w:rPr>
        <w:t>3份</w:t>
      </w:r>
      <w:r>
        <w:rPr>
          <w:rFonts w:ascii="宋体" w:hAnsi="宋体" w:hint="eastAsia"/>
          <w:kern w:val="2"/>
          <w:sz w:val="24"/>
          <w:szCs w:val="24"/>
        </w:rPr>
        <w:t>。</w:t>
      </w:r>
    </w:p>
    <w:p w14:paraId="3989EA5C" w14:textId="77777777" w:rsidR="008264B4" w:rsidRDefault="00000000">
      <w:pPr>
        <w:pStyle w:val="Normal31"/>
        <w:numPr>
          <w:ilvl w:val="0"/>
          <w:numId w:val="37"/>
        </w:numPr>
        <w:adjustRightInd w:val="0"/>
        <w:spacing w:line="360" w:lineRule="auto"/>
        <w:ind w:left="0" w:firstLineChars="200" w:firstLine="482"/>
        <w:jc w:val="left"/>
        <w:textAlignment w:val="baseline"/>
        <w:rPr>
          <w:rFonts w:ascii="宋体" w:hAnsi="宋体" w:hint="eastAsia"/>
          <w:kern w:val="2"/>
          <w:sz w:val="24"/>
          <w:szCs w:val="24"/>
        </w:rPr>
      </w:pPr>
      <w:r>
        <w:rPr>
          <w:rFonts w:ascii="宋体" w:hAnsi="宋体" w:hint="eastAsia"/>
          <w:b/>
          <w:bCs/>
          <w:color w:val="2F5496" w:themeColor="accent1" w:themeShade="BF"/>
          <w:sz w:val="24"/>
          <w:szCs w:val="24"/>
          <w:u w:val="single"/>
        </w:rPr>
        <w:t>■</w:t>
      </w:r>
      <w:r>
        <w:rPr>
          <w:rFonts w:ascii="宋体" w:hAnsi="宋体" w:hint="eastAsia"/>
          <w:kern w:val="2"/>
          <w:sz w:val="24"/>
          <w:szCs w:val="24"/>
        </w:rPr>
        <w:t>工程预算书</w:t>
      </w:r>
      <w:r>
        <w:rPr>
          <w:rFonts w:ascii="宋体" w:hAnsi="宋体" w:hint="eastAsia"/>
          <w:b/>
          <w:bCs/>
          <w:color w:val="2F5496" w:themeColor="accent1" w:themeShade="BF"/>
          <w:sz w:val="24"/>
          <w:szCs w:val="24"/>
          <w:u w:val="single"/>
        </w:rPr>
        <w:t>5份</w:t>
      </w:r>
      <w:r>
        <w:rPr>
          <w:rFonts w:ascii="宋体" w:hAnsi="宋体" w:hint="eastAsia"/>
          <w:kern w:val="2"/>
          <w:sz w:val="24"/>
          <w:szCs w:val="24"/>
        </w:rPr>
        <w:t>。</w:t>
      </w:r>
    </w:p>
    <w:p w14:paraId="7AF0900E" w14:textId="77777777" w:rsidR="008264B4" w:rsidRDefault="00000000">
      <w:pPr>
        <w:pStyle w:val="Normal31"/>
        <w:numPr>
          <w:ilvl w:val="0"/>
          <w:numId w:val="37"/>
        </w:numPr>
        <w:adjustRightInd w:val="0"/>
        <w:spacing w:line="360" w:lineRule="auto"/>
        <w:ind w:left="0" w:firstLineChars="200" w:firstLine="482"/>
        <w:jc w:val="left"/>
        <w:textAlignment w:val="baseline"/>
        <w:rPr>
          <w:rFonts w:ascii="宋体" w:hAnsi="宋体" w:hint="eastAsia"/>
          <w:kern w:val="2"/>
          <w:sz w:val="24"/>
          <w:szCs w:val="24"/>
        </w:rPr>
      </w:pPr>
      <w:r>
        <w:rPr>
          <w:rFonts w:ascii="宋体" w:hAnsi="宋体" w:hint="eastAsia"/>
          <w:b/>
          <w:bCs/>
          <w:color w:val="2F5496" w:themeColor="accent1" w:themeShade="BF"/>
          <w:sz w:val="24"/>
          <w:szCs w:val="24"/>
          <w:u w:val="single"/>
        </w:rPr>
        <w:t>■</w:t>
      </w:r>
      <w:r>
        <w:rPr>
          <w:rFonts w:ascii="宋体" w:hAnsi="宋体" w:hint="eastAsia"/>
          <w:kern w:val="2"/>
          <w:sz w:val="24"/>
          <w:szCs w:val="24"/>
        </w:rPr>
        <w:t>工程量计算底稿</w:t>
      </w:r>
      <w:r>
        <w:rPr>
          <w:rFonts w:ascii="宋体" w:hAnsi="宋体" w:hint="eastAsia"/>
          <w:b/>
          <w:bCs/>
          <w:color w:val="2F5496" w:themeColor="accent1" w:themeShade="BF"/>
          <w:sz w:val="24"/>
          <w:szCs w:val="24"/>
          <w:u w:val="single"/>
        </w:rPr>
        <w:t>2份</w:t>
      </w:r>
      <w:r>
        <w:rPr>
          <w:rFonts w:ascii="宋体" w:hAnsi="宋体" w:hint="eastAsia"/>
          <w:kern w:val="2"/>
          <w:sz w:val="24"/>
          <w:szCs w:val="24"/>
        </w:rPr>
        <w:t>。</w:t>
      </w:r>
    </w:p>
    <w:p w14:paraId="79D3519C" w14:textId="77777777" w:rsidR="008264B4" w:rsidRDefault="00000000">
      <w:pPr>
        <w:pStyle w:val="Normal31"/>
        <w:numPr>
          <w:ilvl w:val="0"/>
          <w:numId w:val="37"/>
        </w:numPr>
        <w:adjustRightInd w:val="0"/>
        <w:spacing w:line="360" w:lineRule="auto"/>
        <w:ind w:left="0" w:firstLineChars="200" w:firstLine="482"/>
        <w:jc w:val="left"/>
        <w:textAlignment w:val="baseline"/>
        <w:rPr>
          <w:rFonts w:ascii="宋体" w:hAnsi="宋体" w:hint="eastAsia"/>
          <w:kern w:val="2"/>
          <w:sz w:val="24"/>
          <w:szCs w:val="24"/>
        </w:rPr>
      </w:pPr>
      <w:r>
        <w:rPr>
          <w:rFonts w:ascii="宋体" w:hAnsi="宋体" w:hint="eastAsia"/>
          <w:b/>
          <w:bCs/>
          <w:color w:val="2F5496" w:themeColor="accent1" w:themeShade="BF"/>
          <w:sz w:val="24"/>
          <w:szCs w:val="24"/>
          <w:u w:val="single"/>
        </w:rPr>
        <w:t>■</w:t>
      </w:r>
      <w:r>
        <w:rPr>
          <w:rFonts w:ascii="宋体" w:hAnsi="宋体" w:hint="eastAsia"/>
          <w:kern w:val="2"/>
          <w:sz w:val="24"/>
          <w:szCs w:val="24"/>
        </w:rPr>
        <w:t>工程量清单</w:t>
      </w:r>
      <w:r>
        <w:rPr>
          <w:rFonts w:ascii="宋体" w:hAnsi="宋体" w:hint="eastAsia"/>
          <w:b/>
          <w:bCs/>
          <w:color w:val="2F5496" w:themeColor="accent1" w:themeShade="BF"/>
          <w:sz w:val="24"/>
          <w:szCs w:val="24"/>
          <w:u w:val="single"/>
        </w:rPr>
        <w:t>3份</w:t>
      </w:r>
      <w:r>
        <w:rPr>
          <w:rFonts w:ascii="宋体" w:hAnsi="宋体" w:hint="eastAsia"/>
          <w:kern w:val="2"/>
          <w:sz w:val="24"/>
          <w:szCs w:val="24"/>
        </w:rPr>
        <w:t>。</w:t>
      </w:r>
    </w:p>
    <w:p w14:paraId="3AEEB67F" w14:textId="77777777" w:rsidR="008264B4" w:rsidRDefault="00000000">
      <w:pPr>
        <w:pStyle w:val="Normal31"/>
        <w:numPr>
          <w:ilvl w:val="0"/>
          <w:numId w:val="37"/>
        </w:numPr>
        <w:adjustRightInd w:val="0"/>
        <w:spacing w:line="360" w:lineRule="auto"/>
        <w:ind w:left="0" w:firstLineChars="200" w:firstLine="482"/>
        <w:jc w:val="left"/>
        <w:textAlignment w:val="baseline"/>
        <w:rPr>
          <w:rFonts w:ascii="宋体" w:hAnsi="宋体" w:hint="eastAsia"/>
          <w:kern w:val="2"/>
          <w:sz w:val="24"/>
          <w:szCs w:val="24"/>
        </w:rPr>
      </w:pPr>
      <w:r>
        <w:rPr>
          <w:rFonts w:ascii="宋体" w:hAnsi="宋体" w:hint="eastAsia"/>
          <w:b/>
          <w:bCs/>
          <w:color w:val="2F5496" w:themeColor="accent1" w:themeShade="BF"/>
          <w:sz w:val="24"/>
          <w:szCs w:val="24"/>
          <w:u w:val="single"/>
        </w:rPr>
        <w:t>■</w:t>
      </w:r>
      <w:r>
        <w:rPr>
          <w:rFonts w:ascii="宋体" w:hAnsi="宋体" w:hint="eastAsia"/>
          <w:kern w:val="2"/>
          <w:sz w:val="24"/>
          <w:szCs w:val="24"/>
        </w:rPr>
        <w:t>招标控制价</w:t>
      </w:r>
      <w:r>
        <w:rPr>
          <w:rFonts w:ascii="宋体" w:hAnsi="宋体" w:hint="eastAsia"/>
          <w:b/>
          <w:bCs/>
          <w:color w:val="2F5496" w:themeColor="accent1" w:themeShade="BF"/>
          <w:sz w:val="24"/>
          <w:szCs w:val="24"/>
          <w:u w:val="single"/>
        </w:rPr>
        <w:t>3份</w:t>
      </w:r>
      <w:r>
        <w:rPr>
          <w:rFonts w:ascii="宋体" w:hAnsi="宋体" w:hint="eastAsia"/>
          <w:kern w:val="2"/>
          <w:sz w:val="24"/>
          <w:szCs w:val="24"/>
        </w:rPr>
        <w:t>。招标控制价应</w:t>
      </w:r>
      <w:proofErr w:type="gramStart"/>
      <w:r>
        <w:rPr>
          <w:rFonts w:ascii="宋体" w:hAnsi="宋体" w:hint="eastAsia"/>
          <w:kern w:val="2"/>
          <w:sz w:val="24"/>
          <w:szCs w:val="24"/>
        </w:rPr>
        <w:t>附项目</w:t>
      </w:r>
      <w:proofErr w:type="gramEnd"/>
      <w:r>
        <w:rPr>
          <w:rFonts w:ascii="宋体" w:hAnsi="宋体" w:hint="eastAsia"/>
          <w:kern w:val="2"/>
          <w:sz w:val="24"/>
          <w:szCs w:val="24"/>
        </w:rPr>
        <w:t>综合单价分析表、措施项目分析表、主要材料数量及价格（参考价格）清单及定价依据、主要设备数量及价格（参考价格）清单及定价依据、标准工期计算书。</w:t>
      </w:r>
    </w:p>
    <w:p w14:paraId="72DC0478" w14:textId="77777777" w:rsidR="008264B4" w:rsidRDefault="00000000">
      <w:pPr>
        <w:pStyle w:val="Normal31"/>
        <w:numPr>
          <w:ilvl w:val="0"/>
          <w:numId w:val="37"/>
        </w:numPr>
        <w:adjustRightInd w:val="0"/>
        <w:spacing w:line="360" w:lineRule="auto"/>
        <w:ind w:left="0" w:firstLineChars="200" w:firstLine="482"/>
        <w:jc w:val="left"/>
        <w:textAlignment w:val="baseline"/>
        <w:rPr>
          <w:rFonts w:ascii="宋体" w:hAnsi="宋体" w:hint="eastAsia"/>
          <w:kern w:val="2"/>
          <w:sz w:val="24"/>
          <w:szCs w:val="24"/>
        </w:rPr>
      </w:pPr>
      <w:r>
        <w:rPr>
          <w:rFonts w:ascii="宋体" w:hAnsi="宋体" w:hint="eastAsia"/>
          <w:b/>
          <w:bCs/>
          <w:color w:val="2F5496" w:themeColor="accent1" w:themeShade="BF"/>
          <w:sz w:val="24"/>
          <w:szCs w:val="24"/>
          <w:u w:val="single"/>
        </w:rPr>
        <w:t>■</w:t>
      </w:r>
      <w:r>
        <w:rPr>
          <w:rFonts w:ascii="宋体" w:hAnsi="宋体" w:hint="eastAsia"/>
          <w:kern w:val="2"/>
          <w:sz w:val="24"/>
          <w:szCs w:val="24"/>
        </w:rPr>
        <w:t>招标控制</w:t>
      </w:r>
      <w:proofErr w:type="gramStart"/>
      <w:r>
        <w:rPr>
          <w:rFonts w:ascii="宋体" w:hAnsi="宋体" w:hint="eastAsia"/>
          <w:kern w:val="2"/>
          <w:sz w:val="24"/>
          <w:szCs w:val="24"/>
        </w:rPr>
        <w:t>价分析</w:t>
      </w:r>
      <w:proofErr w:type="gramEnd"/>
      <w:r>
        <w:rPr>
          <w:rFonts w:ascii="宋体" w:hAnsi="宋体" w:hint="eastAsia"/>
          <w:kern w:val="2"/>
          <w:sz w:val="24"/>
          <w:szCs w:val="24"/>
        </w:rPr>
        <w:t>报告书</w:t>
      </w:r>
      <w:r>
        <w:rPr>
          <w:rFonts w:ascii="宋体" w:hAnsi="宋体" w:hint="eastAsia"/>
          <w:b/>
          <w:bCs/>
          <w:color w:val="2F5496" w:themeColor="accent1" w:themeShade="BF"/>
          <w:sz w:val="24"/>
          <w:szCs w:val="24"/>
          <w:u w:val="single"/>
        </w:rPr>
        <w:t>3份</w:t>
      </w:r>
      <w:r>
        <w:rPr>
          <w:rFonts w:ascii="宋体" w:hAnsi="宋体" w:hint="eastAsia"/>
          <w:kern w:val="2"/>
          <w:sz w:val="24"/>
          <w:szCs w:val="24"/>
        </w:rPr>
        <w:t>。</w:t>
      </w:r>
    </w:p>
    <w:p w14:paraId="7DA463BB" w14:textId="77777777" w:rsidR="008264B4" w:rsidRDefault="00000000">
      <w:pPr>
        <w:pStyle w:val="Normal31"/>
        <w:numPr>
          <w:ilvl w:val="0"/>
          <w:numId w:val="37"/>
        </w:numPr>
        <w:adjustRightInd w:val="0"/>
        <w:spacing w:line="360" w:lineRule="auto"/>
        <w:ind w:left="0" w:firstLineChars="200" w:firstLine="482"/>
        <w:jc w:val="left"/>
        <w:textAlignment w:val="baseline"/>
        <w:rPr>
          <w:rFonts w:ascii="宋体" w:hAnsi="宋体" w:hint="eastAsia"/>
          <w:kern w:val="2"/>
          <w:sz w:val="24"/>
          <w:szCs w:val="24"/>
        </w:rPr>
      </w:pPr>
      <w:r>
        <w:rPr>
          <w:rFonts w:ascii="宋体" w:hAnsi="宋体" w:hint="eastAsia"/>
          <w:b/>
          <w:bCs/>
          <w:color w:val="2F5496" w:themeColor="accent1" w:themeShade="BF"/>
          <w:sz w:val="24"/>
          <w:szCs w:val="24"/>
          <w:u w:val="single"/>
        </w:rPr>
        <w:t>■</w:t>
      </w:r>
      <w:r>
        <w:rPr>
          <w:rFonts w:ascii="宋体" w:hAnsi="宋体" w:hint="eastAsia"/>
          <w:kern w:val="2"/>
          <w:sz w:val="24"/>
          <w:szCs w:val="24"/>
        </w:rPr>
        <w:t>中标人商务标复核分析报告</w:t>
      </w:r>
      <w:r>
        <w:rPr>
          <w:rFonts w:ascii="宋体" w:hAnsi="宋体" w:hint="eastAsia"/>
          <w:b/>
          <w:bCs/>
          <w:color w:val="2F5496" w:themeColor="accent1" w:themeShade="BF"/>
          <w:sz w:val="24"/>
          <w:szCs w:val="24"/>
          <w:u w:val="single"/>
        </w:rPr>
        <w:t>3份</w:t>
      </w:r>
      <w:r>
        <w:rPr>
          <w:rFonts w:ascii="宋体" w:hAnsi="宋体" w:hint="eastAsia"/>
          <w:kern w:val="2"/>
          <w:sz w:val="24"/>
          <w:szCs w:val="24"/>
        </w:rPr>
        <w:t>。</w:t>
      </w:r>
    </w:p>
    <w:p w14:paraId="2692EBC1" w14:textId="77777777" w:rsidR="008264B4" w:rsidRDefault="00000000">
      <w:pPr>
        <w:pStyle w:val="Normal31"/>
        <w:numPr>
          <w:ilvl w:val="0"/>
          <w:numId w:val="37"/>
        </w:numPr>
        <w:adjustRightInd w:val="0"/>
        <w:spacing w:line="360" w:lineRule="auto"/>
        <w:ind w:left="0" w:firstLineChars="200" w:firstLine="482"/>
        <w:jc w:val="left"/>
        <w:textAlignment w:val="baseline"/>
        <w:rPr>
          <w:rFonts w:ascii="宋体" w:hAnsi="宋体" w:hint="eastAsia"/>
          <w:kern w:val="2"/>
          <w:sz w:val="24"/>
          <w:szCs w:val="24"/>
        </w:rPr>
      </w:pPr>
      <w:r>
        <w:rPr>
          <w:rFonts w:ascii="宋体" w:hAnsi="宋体" w:hint="eastAsia"/>
          <w:b/>
          <w:bCs/>
          <w:color w:val="2F5496" w:themeColor="accent1" w:themeShade="BF"/>
          <w:sz w:val="24"/>
          <w:szCs w:val="24"/>
          <w:u w:val="single"/>
        </w:rPr>
        <w:t>■</w:t>
      </w:r>
      <w:r>
        <w:rPr>
          <w:rFonts w:ascii="宋体" w:hAnsi="宋体" w:hint="eastAsia"/>
          <w:kern w:val="2"/>
          <w:sz w:val="24"/>
          <w:szCs w:val="24"/>
        </w:rPr>
        <w:t>暂定价及无</w:t>
      </w:r>
      <w:proofErr w:type="gramStart"/>
      <w:r>
        <w:rPr>
          <w:rFonts w:ascii="宋体" w:hAnsi="宋体" w:hint="eastAsia"/>
          <w:kern w:val="2"/>
          <w:sz w:val="24"/>
          <w:szCs w:val="24"/>
        </w:rPr>
        <w:t>信息价材料</w:t>
      </w:r>
      <w:proofErr w:type="gramEnd"/>
      <w:r>
        <w:rPr>
          <w:rFonts w:ascii="宋体" w:hAnsi="宋体" w:hint="eastAsia"/>
          <w:kern w:val="2"/>
          <w:sz w:val="24"/>
          <w:szCs w:val="24"/>
        </w:rPr>
        <w:t>设备询价定价报告</w:t>
      </w:r>
      <w:r>
        <w:rPr>
          <w:rFonts w:ascii="宋体" w:hAnsi="宋体" w:hint="eastAsia"/>
          <w:b/>
          <w:bCs/>
          <w:color w:val="2F5496" w:themeColor="accent1" w:themeShade="BF"/>
          <w:sz w:val="24"/>
          <w:szCs w:val="24"/>
          <w:u w:val="single"/>
        </w:rPr>
        <w:t>3份</w:t>
      </w:r>
      <w:r>
        <w:rPr>
          <w:rFonts w:ascii="宋体" w:hAnsi="宋体" w:hint="eastAsia"/>
          <w:kern w:val="2"/>
          <w:sz w:val="24"/>
          <w:szCs w:val="24"/>
        </w:rPr>
        <w:t>。</w:t>
      </w:r>
    </w:p>
    <w:p w14:paraId="6D6B1776" w14:textId="77777777" w:rsidR="008264B4" w:rsidRDefault="00000000">
      <w:pPr>
        <w:pStyle w:val="Normal31"/>
        <w:numPr>
          <w:ilvl w:val="0"/>
          <w:numId w:val="37"/>
        </w:numPr>
        <w:adjustRightInd w:val="0"/>
        <w:spacing w:line="360" w:lineRule="auto"/>
        <w:ind w:left="0" w:firstLineChars="200" w:firstLine="482"/>
        <w:jc w:val="left"/>
        <w:textAlignment w:val="baseline"/>
        <w:rPr>
          <w:rFonts w:ascii="宋体" w:hAnsi="宋体" w:hint="eastAsia"/>
          <w:kern w:val="2"/>
          <w:sz w:val="24"/>
          <w:szCs w:val="24"/>
        </w:rPr>
      </w:pPr>
      <w:r>
        <w:rPr>
          <w:rFonts w:ascii="宋体" w:hAnsi="宋体" w:hint="eastAsia"/>
          <w:b/>
          <w:bCs/>
          <w:color w:val="2F5496" w:themeColor="accent1" w:themeShade="BF"/>
          <w:sz w:val="24"/>
          <w:szCs w:val="24"/>
          <w:u w:val="single"/>
        </w:rPr>
        <w:t>■</w:t>
      </w:r>
      <w:r>
        <w:rPr>
          <w:rFonts w:ascii="宋体" w:hAnsi="宋体" w:hint="eastAsia"/>
          <w:kern w:val="2"/>
          <w:sz w:val="24"/>
          <w:szCs w:val="24"/>
        </w:rPr>
        <w:t>工程变更及现场签证计量、计价报告</w:t>
      </w:r>
      <w:r>
        <w:rPr>
          <w:rFonts w:ascii="宋体" w:hAnsi="宋体" w:hint="eastAsia"/>
          <w:b/>
          <w:bCs/>
          <w:color w:val="2F5496" w:themeColor="accent1" w:themeShade="BF"/>
          <w:sz w:val="24"/>
          <w:szCs w:val="24"/>
          <w:u w:val="single"/>
        </w:rPr>
        <w:t>3份</w:t>
      </w:r>
      <w:r>
        <w:rPr>
          <w:rFonts w:ascii="宋体" w:hAnsi="宋体" w:hint="eastAsia"/>
          <w:kern w:val="2"/>
          <w:sz w:val="24"/>
          <w:szCs w:val="24"/>
        </w:rPr>
        <w:t>。</w:t>
      </w:r>
    </w:p>
    <w:p w14:paraId="40700D97" w14:textId="77777777" w:rsidR="008264B4" w:rsidRDefault="00000000">
      <w:pPr>
        <w:pStyle w:val="Normal31"/>
        <w:numPr>
          <w:ilvl w:val="0"/>
          <w:numId w:val="37"/>
        </w:numPr>
        <w:adjustRightInd w:val="0"/>
        <w:spacing w:line="360" w:lineRule="auto"/>
        <w:ind w:left="0" w:firstLineChars="200" w:firstLine="482"/>
        <w:jc w:val="left"/>
        <w:textAlignment w:val="baseline"/>
        <w:rPr>
          <w:rFonts w:ascii="宋体" w:hAnsi="宋体" w:hint="eastAsia"/>
          <w:kern w:val="2"/>
          <w:sz w:val="24"/>
          <w:szCs w:val="24"/>
        </w:rPr>
      </w:pPr>
      <w:r>
        <w:rPr>
          <w:rFonts w:ascii="宋体" w:hAnsi="宋体" w:hint="eastAsia"/>
          <w:b/>
          <w:bCs/>
          <w:color w:val="2F5496" w:themeColor="accent1" w:themeShade="BF"/>
          <w:sz w:val="24"/>
          <w:szCs w:val="24"/>
          <w:u w:val="single"/>
        </w:rPr>
        <w:t>■</w:t>
      </w:r>
      <w:r>
        <w:rPr>
          <w:rFonts w:ascii="宋体" w:hAnsi="宋体" w:hint="eastAsia"/>
          <w:kern w:val="2"/>
          <w:sz w:val="24"/>
          <w:szCs w:val="24"/>
        </w:rPr>
        <w:t>工程结算书</w:t>
      </w:r>
      <w:r>
        <w:rPr>
          <w:rFonts w:ascii="宋体" w:hAnsi="宋体" w:hint="eastAsia"/>
          <w:b/>
          <w:bCs/>
          <w:color w:val="2F5496" w:themeColor="accent1" w:themeShade="BF"/>
          <w:sz w:val="24"/>
          <w:szCs w:val="24"/>
          <w:u w:val="single"/>
        </w:rPr>
        <w:t>5份</w:t>
      </w:r>
      <w:r>
        <w:rPr>
          <w:rFonts w:ascii="宋体" w:hAnsi="宋体" w:hint="eastAsia"/>
          <w:kern w:val="2"/>
          <w:sz w:val="24"/>
          <w:szCs w:val="24"/>
        </w:rPr>
        <w:t>。</w:t>
      </w:r>
    </w:p>
    <w:p w14:paraId="25C64049" w14:textId="77777777" w:rsidR="008264B4" w:rsidRDefault="00000000">
      <w:pPr>
        <w:pStyle w:val="Normal31"/>
        <w:numPr>
          <w:ilvl w:val="0"/>
          <w:numId w:val="37"/>
        </w:numPr>
        <w:adjustRightInd w:val="0"/>
        <w:spacing w:line="360" w:lineRule="auto"/>
        <w:ind w:left="0" w:firstLineChars="200" w:firstLine="482"/>
        <w:jc w:val="left"/>
        <w:textAlignment w:val="baseline"/>
        <w:rPr>
          <w:rFonts w:ascii="宋体" w:hAnsi="宋体" w:hint="eastAsia"/>
          <w:kern w:val="2"/>
          <w:sz w:val="24"/>
          <w:szCs w:val="24"/>
        </w:rPr>
      </w:pPr>
      <w:r>
        <w:rPr>
          <w:rFonts w:ascii="宋体" w:hAnsi="宋体" w:hint="eastAsia"/>
          <w:b/>
          <w:bCs/>
          <w:color w:val="2F5496" w:themeColor="accent1" w:themeShade="BF"/>
          <w:sz w:val="24"/>
          <w:szCs w:val="24"/>
          <w:u w:val="single"/>
        </w:rPr>
        <w:t>■</w:t>
      </w:r>
      <w:r>
        <w:rPr>
          <w:rFonts w:ascii="宋体" w:hAnsi="宋体" w:hint="eastAsia"/>
          <w:kern w:val="2"/>
          <w:sz w:val="24"/>
          <w:szCs w:val="24"/>
        </w:rPr>
        <w:t>结算分析报告书</w:t>
      </w:r>
      <w:r>
        <w:rPr>
          <w:rFonts w:ascii="宋体" w:hAnsi="宋体" w:hint="eastAsia"/>
          <w:b/>
          <w:bCs/>
          <w:color w:val="2F5496" w:themeColor="accent1" w:themeShade="BF"/>
          <w:sz w:val="24"/>
          <w:szCs w:val="24"/>
          <w:u w:val="single"/>
        </w:rPr>
        <w:t>3份</w:t>
      </w:r>
      <w:r>
        <w:rPr>
          <w:rFonts w:ascii="宋体" w:hAnsi="宋体" w:hint="eastAsia"/>
          <w:kern w:val="2"/>
          <w:sz w:val="24"/>
          <w:szCs w:val="24"/>
        </w:rPr>
        <w:t>。</w:t>
      </w:r>
    </w:p>
    <w:p w14:paraId="419CEF9C" w14:textId="77777777" w:rsidR="008264B4" w:rsidRDefault="00000000">
      <w:pPr>
        <w:pStyle w:val="Normal31"/>
        <w:numPr>
          <w:ilvl w:val="0"/>
          <w:numId w:val="37"/>
        </w:numPr>
        <w:adjustRightInd w:val="0"/>
        <w:spacing w:line="360" w:lineRule="auto"/>
        <w:ind w:left="0" w:firstLineChars="200" w:firstLine="482"/>
        <w:jc w:val="left"/>
        <w:textAlignment w:val="baseline"/>
        <w:rPr>
          <w:rFonts w:ascii="宋体" w:hAnsi="宋体" w:hint="eastAsia"/>
          <w:kern w:val="2"/>
          <w:sz w:val="24"/>
          <w:szCs w:val="24"/>
        </w:rPr>
      </w:pPr>
      <w:r>
        <w:rPr>
          <w:rFonts w:ascii="宋体" w:hAnsi="宋体" w:hint="eastAsia"/>
          <w:b/>
          <w:bCs/>
          <w:color w:val="2F5496" w:themeColor="accent1" w:themeShade="BF"/>
          <w:sz w:val="24"/>
          <w:szCs w:val="24"/>
          <w:u w:val="single"/>
        </w:rPr>
        <w:t>■</w:t>
      </w:r>
      <w:r>
        <w:rPr>
          <w:rFonts w:ascii="宋体" w:hAnsi="宋体" w:hint="eastAsia"/>
          <w:kern w:val="2"/>
          <w:sz w:val="24"/>
          <w:szCs w:val="24"/>
        </w:rPr>
        <w:t>经济技术指标分析报告</w:t>
      </w:r>
      <w:r>
        <w:rPr>
          <w:rFonts w:ascii="宋体" w:hAnsi="宋体" w:hint="eastAsia"/>
          <w:b/>
          <w:bCs/>
          <w:color w:val="2F5496" w:themeColor="accent1" w:themeShade="BF"/>
          <w:sz w:val="24"/>
          <w:szCs w:val="24"/>
          <w:u w:val="single"/>
        </w:rPr>
        <w:t>3份</w:t>
      </w:r>
      <w:r>
        <w:rPr>
          <w:rFonts w:ascii="宋体" w:hAnsi="宋体" w:hint="eastAsia"/>
          <w:kern w:val="2"/>
          <w:sz w:val="24"/>
          <w:szCs w:val="24"/>
        </w:rPr>
        <w:t>。</w:t>
      </w:r>
    </w:p>
    <w:p w14:paraId="3CA10B43" w14:textId="77777777" w:rsidR="008264B4" w:rsidRDefault="00000000">
      <w:pPr>
        <w:pStyle w:val="Normal31"/>
        <w:numPr>
          <w:ilvl w:val="0"/>
          <w:numId w:val="37"/>
        </w:numPr>
        <w:adjustRightInd w:val="0"/>
        <w:spacing w:line="360" w:lineRule="auto"/>
        <w:ind w:left="0" w:firstLineChars="200" w:firstLine="482"/>
        <w:jc w:val="left"/>
        <w:textAlignment w:val="baseline"/>
        <w:rPr>
          <w:rFonts w:ascii="宋体" w:hAnsi="宋体" w:hint="eastAsia"/>
          <w:kern w:val="2"/>
          <w:sz w:val="24"/>
          <w:szCs w:val="24"/>
        </w:rPr>
      </w:pPr>
      <w:r>
        <w:rPr>
          <w:rFonts w:ascii="宋体" w:hAnsi="宋体" w:hint="eastAsia"/>
          <w:b/>
          <w:bCs/>
          <w:color w:val="2F5496" w:themeColor="accent1" w:themeShade="BF"/>
          <w:sz w:val="24"/>
          <w:szCs w:val="24"/>
          <w:u w:val="single"/>
        </w:rPr>
        <w:t>■</w:t>
      </w:r>
      <w:r>
        <w:rPr>
          <w:rFonts w:ascii="宋体" w:hAnsi="宋体" w:hint="eastAsia"/>
          <w:kern w:val="2"/>
          <w:sz w:val="24"/>
          <w:szCs w:val="24"/>
        </w:rPr>
        <w:t>以上文件均应提供电脑软盘或光盘各</w:t>
      </w:r>
      <w:r>
        <w:rPr>
          <w:rFonts w:ascii="宋体" w:hAnsi="宋体" w:hint="eastAsia"/>
          <w:b/>
          <w:bCs/>
          <w:color w:val="2F5496" w:themeColor="accent1" w:themeShade="BF"/>
          <w:sz w:val="24"/>
          <w:szCs w:val="24"/>
          <w:u w:val="single"/>
        </w:rPr>
        <w:t>2张</w:t>
      </w:r>
      <w:r>
        <w:rPr>
          <w:rFonts w:ascii="宋体" w:hAnsi="宋体" w:hint="eastAsia"/>
          <w:kern w:val="2"/>
          <w:sz w:val="24"/>
          <w:szCs w:val="24"/>
        </w:rPr>
        <w:t>。</w:t>
      </w:r>
    </w:p>
    <w:p w14:paraId="0939F025" w14:textId="77777777" w:rsidR="008264B4" w:rsidRDefault="00000000">
      <w:pPr>
        <w:pStyle w:val="Normal31"/>
        <w:numPr>
          <w:ilvl w:val="0"/>
          <w:numId w:val="37"/>
        </w:numPr>
        <w:adjustRightInd w:val="0"/>
        <w:spacing w:line="360" w:lineRule="auto"/>
        <w:ind w:left="0" w:firstLineChars="200" w:firstLine="482"/>
        <w:jc w:val="left"/>
        <w:textAlignment w:val="baseline"/>
        <w:rPr>
          <w:rFonts w:ascii="宋体" w:hAnsi="宋体" w:hint="eastAsia"/>
          <w:kern w:val="2"/>
          <w:sz w:val="24"/>
          <w:szCs w:val="24"/>
        </w:rPr>
      </w:pPr>
      <w:r>
        <w:rPr>
          <w:rFonts w:ascii="宋体" w:hAnsi="宋体" w:hint="eastAsia"/>
          <w:b/>
          <w:bCs/>
          <w:color w:val="2F5496" w:themeColor="accent1" w:themeShade="BF"/>
          <w:sz w:val="24"/>
          <w:szCs w:val="24"/>
          <w:u w:val="single"/>
        </w:rPr>
        <w:t>■</w:t>
      </w:r>
      <w:r>
        <w:rPr>
          <w:rFonts w:ascii="宋体" w:hAnsi="宋体" w:hint="eastAsia"/>
          <w:kern w:val="2"/>
          <w:sz w:val="24"/>
          <w:szCs w:val="24"/>
        </w:rPr>
        <w:t>其他政府代建项目需要的成果文件。</w:t>
      </w:r>
    </w:p>
    <w:p w14:paraId="0EBE7703" w14:textId="77777777" w:rsidR="008264B4" w:rsidRDefault="00000000">
      <w:pPr>
        <w:pStyle w:val="Normal31"/>
        <w:numPr>
          <w:ilvl w:val="0"/>
          <w:numId w:val="37"/>
        </w:numPr>
        <w:adjustRightInd w:val="0"/>
        <w:spacing w:line="360" w:lineRule="auto"/>
        <w:ind w:left="0" w:firstLineChars="200" w:firstLine="482"/>
        <w:jc w:val="left"/>
        <w:textAlignment w:val="baseline"/>
        <w:rPr>
          <w:rFonts w:ascii="宋体" w:hAnsi="宋体" w:hint="eastAsia"/>
          <w:kern w:val="2"/>
          <w:sz w:val="24"/>
          <w:szCs w:val="24"/>
        </w:rPr>
      </w:pPr>
      <w:r>
        <w:rPr>
          <w:rFonts w:ascii="宋体" w:hAnsi="宋体" w:hint="eastAsia"/>
          <w:b/>
          <w:bCs/>
          <w:color w:val="2F5496" w:themeColor="accent1" w:themeShade="BF"/>
          <w:sz w:val="24"/>
          <w:szCs w:val="24"/>
          <w:u w:val="single"/>
        </w:rPr>
        <w:t>■</w:t>
      </w:r>
      <w:r>
        <w:rPr>
          <w:rFonts w:ascii="宋体" w:hAnsi="宋体" w:hint="eastAsia"/>
          <w:kern w:val="2"/>
          <w:sz w:val="24"/>
          <w:szCs w:val="24"/>
        </w:rPr>
        <w:t>其他成果文件要求：</w:t>
      </w:r>
      <w:r>
        <w:rPr>
          <w:rFonts w:ascii="宋体" w:hAnsi="宋体" w:hint="eastAsia"/>
          <w:b/>
          <w:bCs/>
          <w:color w:val="2F5496" w:themeColor="accent1" w:themeShade="BF"/>
          <w:sz w:val="24"/>
          <w:szCs w:val="24"/>
          <w:u w:val="single"/>
        </w:rPr>
        <w:t xml:space="preserve">                       </w:t>
      </w:r>
      <w:r>
        <w:rPr>
          <w:rFonts w:ascii="宋体" w:hAnsi="宋体" w:hint="eastAsia"/>
          <w:kern w:val="2"/>
          <w:sz w:val="24"/>
          <w:szCs w:val="24"/>
        </w:rPr>
        <w:t>。</w:t>
      </w:r>
    </w:p>
    <w:p w14:paraId="3BE87114" w14:textId="77777777" w:rsidR="008264B4" w:rsidRDefault="00000000">
      <w:pPr>
        <w:pStyle w:val="afff8"/>
        <w:numPr>
          <w:ilvl w:val="0"/>
          <w:numId w:val="31"/>
        </w:numPr>
        <w:snapToGrid w:val="0"/>
        <w:spacing w:line="360" w:lineRule="auto"/>
        <w:ind w:left="0" w:rightChars="309" w:right="649" w:firstLineChars="0" w:firstLine="0"/>
        <w:rPr>
          <w:rFonts w:ascii="宋体" w:hAnsi="宋体" w:hint="eastAsia"/>
          <w:b/>
          <w:kern w:val="2"/>
          <w:sz w:val="24"/>
          <w:szCs w:val="24"/>
        </w:rPr>
      </w:pPr>
      <w:r>
        <w:rPr>
          <w:rFonts w:ascii="宋体" w:hAnsi="宋体" w:hint="eastAsia"/>
          <w:b/>
          <w:kern w:val="2"/>
          <w:sz w:val="24"/>
          <w:szCs w:val="24"/>
        </w:rPr>
        <w:t>合同价款</w:t>
      </w:r>
    </w:p>
    <w:p w14:paraId="5F46CE93" w14:textId="77777777" w:rsidR="008264B4" w:rsidRDefault="00000000">
      <w:pPr>
        <w:pStyle w:val="afff8"/>
        <w:numPr>
          <w:ilvl w:val="0"/>
          <w:numId w:val="38"/>
        </w:numPr>
        <w:spacing w:line="360" w:lineRule="auto"/>
        <w:ind w:left="0" w:firstLine="480"/>
        <w:rPr>
          <w:rFonts w:ascii="宋体" w:hAnsi="宋体" w:hint="eastAsia"/>
          <w:kern w:val="2"/>
          <w:sz w:val="24"/>
          <w:szCs w:val="24"/>
        </w:rPr>
      </w:pPr>
      <w:r>
        <w:rPr>
          <w:rFonts w:ascii="宋体" w:hAnsi="宋体" w:hint="eastAsia"/>
          <w:kern w:val="2"/>
          <w:sz w:val="24"/>
          <w:szCs w:val="24"/>
        </w:rPr>
        <w:t>签约合同价暂定为人民币（含税）</w:t>
      </w:r>
      <w:r>
        <w:rPr>
          <w:rFonts w:ascii="宋体" w:hAnsi="宋体" w:hint="eastAsia"/>
          <w:b/>
          <w:bCs/>
          <w:color w:val="2F5496" w:themeColor="accent1" w:themeShade="BF"/>
          <w:sz w:val="24"/>
          <w:szCs w:val="24"/>
          <w:u w:val="single"/>
        </w:rPr>
        <w:t xml:space="preserve"> </w:t>
      </w:r>
      <w:r>
        <w:rPr>
          <w:rFonts w:ascii="宋体" w:hAnsi="宋体"/>
          <w:b/>
          <w:bCs/>
          <w:color w:val="2F5496" w:themeColor="accent1" w:themeShade="BF"/>
          <w:sz w:val="24"/>
          <w:szCs w:val="24"/>
          <w:u w:val="single"/>
        </w:rPr>
        <w:t xml:space="preserve">              </w:t>
      </w:r>
      <w:r>
        <w:rPr>
          <w:rFonts w:ascii="宋体" w:hAnsi="宋体" w:hint="eastAsia"/>
          <w:kern w:val="2"/>
          <w:sz w:val="24"/>
          <w:szCs w:val="24"/>
        </w:rPr>
        <w:t>元</w:t>
      </w:r>
      <w:bookmarkStart w:id="14" w:name="_Hlk175146175"/>
      <w:r>
        <w:rPr>
          <w:rFonts w:ascii="宋体" w:hAnsi="宋体" w:hint="eastAsia"/>
          <w:kern w:val="2"/>
          <w:sz w:val="24"/>
          <w:szCs w:val="24"/>
        </w:rPr>
        <w:t>（小写：¥</w:t>
      </w:r>
      <w:r>
        <w:rPr>
          <w:rFonts w:ascii="宋体" w:hAnsi="宋体" w:hint="eastAsia"/>
          <w:b/>
          <w:bCs/>
          <w:color w:val="2F5496" w:themeColor="accent1" w:themeShade="BF"/>
          <w:sz w:val="24"/>
          <w:szCs w:val="24"/>
          <w:u w:val="single"/>
        </w:rPr>
        <w:t xml:space="preserve"> </w:t>
      </w:r>
      <w:r>
        <w:rPr>
          <w:rFonts w:ascii="宋体" w:hAnsi="宋体"/>
          <w:b/>
          <w:bCs/>
          <w:color w:val="2F5496" w:themeColor="accent1" w:themeShade="BF"/>
          <w:sz w:val="24"/>
          <w:szCs w:val="24"/>
          <w:u w:val="single"/>
        </w:rPr>
        <w:t xml:space="preserve">      </w:t>
      </w:r>
      <w:r>
        <w:rPr>
          <w:rFonts w:ascii="宋体" w:hAnsi="宋体" w:hint="eastAsia"/>
          <w:kern w:val="2"/>
          <w:sz w:val="24"/>
          <w:szCs w:val="24"/>
        </w:rPr>
        <w:t>元），不含税金额为¥</w:t>
      </w:r>
      <w:r>
        <w:rPr>
          <w:rFonts w:ascii="宋体" w:hAnsi="宋体" w:hint="eastAsia"/>
          <w:b/>
          <w:bCs/>
          <w:color w:val="2F5496" w:themeColor="accent1" w:themeShade="BF"/>
          <w:sz w:val="24"/>
          <w:szCs w:val="24"/>
          <w:u w:val="single"/>
        </w:rPr>
        <w:t xml:space="preserve">       </w:t>
      </w:r>
      <w:r>
        <w:rPr>
          <w:rFonts w:ascii="宋体" w:hAnsi="宋体" w:hint="eastAsia"/>
          <w:kern w:val="2"/>
          <w:sz w:val="24"/>
          <w:szCs w:val="24"/>
        </w:rPr>
        <w:t>元，中标</w:t>
      </w:r>
      <w:proofErr w:type="gramStart"/>
      <w:r>
        <w:rPr>
          <w:rFonts w:ascii="宋体" w:hAnsi="宋体" w:hint="eastAsia"/>
          <w:kern w:val="2"/>
          <w:sz w:val="24"/>
          <w:szCs w:val="24"/>
        </w:rPr>
        <w:t>下浮率</w:t>
      </w:r>
      <w:proofErr w:type="gramEnd"/>
      <w:r>
        <w:rPr>
          <w:rFonts w:ascii="宋体" w:hAnsi="宋体" w:hint="eastAsia"/>
          <w:kern w:val="2"/>
          <w:sz w:val="24"/>
          <w:szCs w:val="24"/>
        </w:rPr>
        <w:t>为</w:t>
      </w:r>
      <w:r>
        <w:rPr>
          <w:rFonts w:ascii="宋体" w:hAnsi="宋体" w:hint="eastAsia"/>
          <w:b/>
          <w:bCs/>
          <w:color w:val="2F5496" w:themeColor="accent1" w:themeShade="BF"/>
          <w:sz w:val="24"/>
          <w:szCs w:val="24"/>
          <w:u w:val="single"/>
        </w:rPr>
        <w:t xml:space="preserve">    </w:t>
      </w:r>
      <w:r>
        <w:rPr>
          <w:rFonts w:ascii="宋体" w:hAnsi="宋体" w:hint="eastAsia"/>
          <w:kern w:val="2"/>
          <w:sz w:val="24"/>
          <w:szCs w:val="24"/>
        </w:rPr>
        <w:t>%。</w:t>
      </w:r>
      <w:bookmarkEnd w:id="14"/>
    </w:p>
    <w:p w14:paraId="3A6FD417" w14:textId="77777777" w:rsidR="008264B4" w:rsidRDefault="00000000">
      <w:pPr>
        <w:pStyle w:val="afff8"/>
        <w:spacing w:line="360" w:lineRule="auto"/>
        <w:ind w:left="480" w:firstLineChars="0" w:firstLine="0"/>
        <w:rPr>
          <w:rFonts w:ascii="宋体" w:hAnsi="宋体" w:hint="eastAsia"/>
          <w:kern w:val="2"/>
          <w:sz w:val="24"/>
          <w:szCs w:val="24"/>
        </w:rPr>
      </w:pPr>
      <w:r>
        <w:rPr>
          <w:rFonts w:ascii="宋体" w:hAnsi="宋体" w:hint="eastAsia"/>
          <w:kern w:val="2"/>
          <w:sz w:val="24"/>
          <w:szCs w:val="24"/>
        </w:rPr>
        <w:t>如政策调整导致税率变化则含税总价不调整。</w:t>
      </w:r>
    </w:p>
    <w:p w14:paraId="6F284567" w14:textId="77777777" w:rsidR="008264B4" w:rsidRDefault="00000000">
      <w:pPr>
        <w:pStyle w:val="afff8"/>
        <w:numPr>
          <w:ilvl w:val="0"/>
          <w:numId w:val="38"/>
        </w:numPr>
        <w:spacing w:line="360" w:lineRule="auto"/>
        <w:ind w:left="0" w:firstLine="482"/>
        <w:rPr>
          <w:rFonts w:ascii="宋体" w:hAnsi="宋体" w:hint="eastAsia"/>
          <w:b/>
          <w:bCs/>
          <w:kern w:val="2"/>
          <w:sz w:val="24"/>
          <w:szCs w:val="24"/>
        </w:rPr>
      </w:pPr>
      <w:r>
        <w:rPr>
          <w:rFonts w:ascii="宋体" w:hAnsi="宋体" w:hint="eastAsia"/>
          <w:b/>
          <w:bCs/>
          <w:kern w:val="2"/>
          <w:sz w:val="24"/>
          <w:szCs w:val="24"/>
        </w:rPr>
        <w:t>造价咨询费计费基数确定方式</w:t>
      </w:r>
    </w:p>
    <w:p w14:paraId="76FB7275" w14:textId="77777777" w:rsidR="008264B4" w:rsidRDefault="00000000">
      <w:pPr>
        <w:pStyle w:val="Normal31"/>
        <w:spacing w:line="360" w:lineRule="auto"/>
        <w:ind w:firstLineChars="200" w:firstLine="482"/>
        <w:rPr>
          <w:rFonts w:ascii="宋体" w:hAnsi="宋体" w:hint="eastAsia"/>
          <w:b/>
          <w:bCs/>
          <w:color w:val="2F5496" w:themeColor="accent1" w:themeShade="BF"/>
          <w:sz w:val="24"/>
          <w:szCs w:val="24"/>
          <w:u w:val="single"/>
        </w:rPr>
      </w:pPr>
      <w:r>
        <w:rPr>
          <w:rFonts w:ascii="宋体" w:hAnsi="宋体" w:hint="eastAsia"/>
          <w:b/>
          <w:bCs/>
          <w:color w:val="2F5496" w:themeColor="accent1" w:themeShade="BF"/>
          <w:sz w:val="24"/>
          <w:szCs w:val="24"/>
          <w:u w:val="single"/>
        </w:rPr>
        <w:t>□本项目为社会投资项目：</w:t>
      </w:r>
    </w:p>
    <w:p w14:paraId="2762DE07" w14:textId="77777777" w:rsidR="008264B4" w:rsidRDefault="00000000">
      <w:pPr>
        <w:pStyle w:val="Normal31"/>
        <w:spacing w:line="360" w:lineRule="auto"/>
        <w:ind w:firstLineChars="200" w:firstLine="480"/>
        <w:rPr>
          <w:rFonts w:ascii="宋体" w:hAnsi="宋体" w:hint="eastAsia"/>
          <w:color w:val="2F5496" w:themeColor="accent1" w:themeShade="BF"/>
          <w:sz w:val="24"/>
          <w:szCs w:val="24"/>
          <w:u w:val="single"/>
        </w:rPr>
      </w:pPr>
      <w:r>
        <w:rPr>
          <w:rFonts w:ascii="宋体" w:hAnsi="宋体" w:hint="eastAsia"/>
          <w:color w:val="2F5496" w:themeColor="accent1" w:themeShade="BF"/>
          <w:sz w:val="24"/>
          <w:szCs w:val="24"/>
          <w:u w:val="single"/>
        </w:rPr>
        <w:t>□以概算成果文件中的建安费作为造价咨询费计费基数。</w:t>
      </w:r>
    </w:p>
    <w:p w14:paraId="16EC7F33" w14:textId="77777777" w:rsidR="008264B4" w:rsidRDefault="00000000">
      <w:pPr>
        <w:pStyle w:val="Normal31"/>
        <w:spacing w:line="360" w:lineRule="auto"/>
        <w:ind w:firstLineChars="200" w:firstLine="480"/>
        <w:rPr>
          <w:rFonts w:ascii="宋体" w:hAnsi="宋体" w:hint="eastAsia"/>
          <w:color w:val="2F5496" w:themeColor="accent1" w:themeShade="BF"/>
          <w:sz w:val="24"/>
          <w:szCs w:val="24"/>
          <w:u w:val="single"/>
        </w:rPr>
      </w:pPr>
      <w:r>
        <w:rPr>
          <w:rFonts w:ascii="宋体" w:hAnsi="宋体" w:hint="eastAsia"/>
          <w:color w:val="2F5496" w:themeColor="accent1" w:themeShade="BF"/>
          <w:sz w:val="24"/>
          <w:szCs w:val="24"/>
          <w:u w:val="single"/>
        </w:rPr>
        <w:t>□以预算审核成果中的建安费作为造价咨询费计费基数。</w:t>
      </w:r>
    </w:p>
    <w:p w14:paraId="09D8740A" w14:textId="77777777" w:rsidR="008264B4" w:rsidRDefault="00000000">
      <w:pPr>
        <w:pStyle w:val="Normal31"/>
        <w:spacing w:line="360" w:lineRule="auto"/>
        <w:ind w:firstLineChars="200" w:firstLine="482"/>
        <w:rPr>
          <w:rFonts w:ascii="宋体" w:hAnsi="宋体" w:hint="eastAsia"/>
          <w:b/>
          <w:bCs/>
          <w:color w:val="2F5496" w:themeColor="accent1" w:themeShade="BF"/>
          <w:sz w:val="24"/>
          <w:szCs w:val="24"/>
          <w:u w:val="single"/>
        </w:rPr>
      </w:pPr>
      <w:r>
        <w:rPr>
          <w:rFonts w:ascii="宋体" w:hAnsi="宋体" w:hint="eastAsia"/>
          <w:b/>
          <w:bCs/>
          <w:color w:val="2F5496" w:themeColor="accent1" w:themeShade="BF"/>
          <w:sz w:val="24"/>
          <w:szCs w:val="24"/>
          <w:u w:val="single"/>
        </w:rPr>
        <w:t>□本项目为政府投资项目：</w:t>
      </w:r>
    </w:p>
    <w:p w14:paraId="4FE85310" w14:textId="77777777" w:rsidR="008264B4" w:rsidRDefault="00000000">
      <w:pPr>
        <w:pStyle w:val="Normal31"/>
        <w:spacing w:line="360" w:lineRule="auto"/>
        <w:ind w:firstLineChars="200" w:firstLine="480"/>
        <w:rPr>
          <w:rFonts w:ascii="宋体" w:hAnsi="宋体" w:hint="eastAsia"/>
          <w:color w:val="2F5496" w:themeColor="accent1" w:themeShade="BF"/>
          <w:sz w:val="24"/>
          <w:szCs w:val="24"/>
          <w:u w:val="single"/>
        </w:rPr>
      </w:pPr>
      <w:r>
        <w:rPr>
          <w:rFonts w:ascii="宋体" w:hAnsi="宋体" w:hint="eastAsia"/>
          <w:color w:val="2F5496" w:themeColor="accent1" w:themeShade="BF"/>
          <w:sz w:val="24"/>
          <w:szCs w:val="24"/>
          <w:u w:val="single"/>
        </w:rPr>
        <w:t>□以概算批复中的建安费（不含设备及工器具购置费）作为造价咨询费计费基数。</w:t>
      </w:r>
    </w:p>
    <w:p w14:paraId="1EC765D4" w14:textId="77777777" w:rsidR="008264B4" w:rsidRDefault="00000000">
      <w:pPr>
        <w:pStyle w:val="Normal31"/>
        <w:spacing w:line="360" w:lineRule="auto"/>
        <w:ind w:firstLineChars="200" w:firstLine="480"/>
        <w:rPr>
          <w:rFonts w:ascii="宋体" w:hAnsi="宋体" w:hint="eastAsia"/>
          <w:color w:val="2F5496" w:themeColor="accent1" w:themeShade="BF"/>
          <w:sz w:val="24"/>
          <w:szCs w:val="24"/>
          <w:u w:val="single"/>
        </w:rPr>
      </w:pPr>
      <w:r>
        <w:rPr>
          <w:rFonts w:ascii="宋体" w:hAnsi="宋体" w:hint="eastAsia"/>
          <w:color w:val="2F5496" w:themeColor="accent1" w:themeShade="BF"/>
          <w:sz w:val="24"/>
          <w:szCs w:val="24"/>
          <w:u w:val="single"/>
        </w:rPr>
        <w:t>□以预算审核成果中的建安费（不含设备及工器具购置费）作为造价咨询费计费基数。</w:t>
      </w:r>
    </w:p>
    <w:p w14:paraId="629A47C3" w14:textId="77777777" w:rsidR="008264B4" w:rsidRDefault="00000000">
      <w:pPr>
        <w:pStyle w:val="afff8"/>
        <w:numPr>
          <w:ilvl w:val="0"/>
          <w:numId w:val="38"/>
        </w:numPr>
        <w:spacing w:line="360" w:lineRule="auto"/>
        <w:ind w:left="0" w:firstLine="482"/>
        <w:rPr>
          <w:rFonts w:ascii="宋体" w:hAnsi="宋体" w:hint="eastAsia"/>
          <w:b/>
          <w:bCs/>
          <w:kern w:val="2"/>
          <w:sz w:val="24"/>
          <w:szCs w:val="24"/>
        </w:rPr>
      </w:pPr>
      <w:r>
        <w:rPr>
          <w:rFonts w:ascii="宋体" w:hAnsi="宋体" w:hint="eastAsia"/>
          <w:b/>
          <w:bCs/>
          <w:kern w:val="2"/>
          <w:sz w:val="24"/>
          <w:szCs w:val="24"/>
        </w:rPr>
        <w:lastRenderedPageBreak/>
        <w:t>造价咨询费结算价计算方式</w:t>
      </w:r>
    </w:p>
    <w:p w14:paraId="53BFE432" w14:textId="77777777" w:rsidR="008264B4" w:rsidRDefault="00000000">
      <w:pPr>
        <w:pStyle w:val="Normal31"/>
        <w:adjustRightInd w:val="0"/>
        <w:spacing w:line="360" w:lineRule="auto"/>
        <w:ind w:firstLineChars="200" w:firstLine="480"/>
        <w:jc w:val="left"/>
        <w:textAlignment w:val="baseline"/>
        <w:rPr>
          <w:rFonts w:ascii="宋体" w:hAnsi="宋体" w:hint="eastAsia"/>
          <w:color w:val="2F5496" w:themeColor="accent1" w:themeShade="BF"/>
          <w:kern w:val="2"/>
          <w:sz w:val="24"/>
          <w:szCs w:val="24"/>
          <w:u w:val="single"/>
        </w:rPr>
      </w:pPr>
      <w:r>
        <w:rPr>
          <w:rFonts w:ascii="宋体" w:hAnsi="宋体" w:hint="eastAsia"/>
          <w:kern w:val="2"/>
          <w:sz w:val="24"/>
          <w:szCs w:val="24"/>
        </w:rPr>
        <w:t>按照下表中费率并结合中标</w:t>
      </w:r>
      <w:proofErr w:type="gramStart"/>
      <w:r>
        <w:rPr>
          <w:rFonts w:ascii="宋体" w:hAnsi="宋体" w:hint="eastAsia"/>
          <w:kern w:val="2"/>
          <w:sz w:val="24"/>
          <w:szCs w:val="24"/>
        </w:rPr>
        <w:t>下浮率</w:t>
      </w:r>
      <w:proofErr w:type="gramEnd"/>
      <w:r>
        <w:rPr>
          <w:rFonts w:ascii="宋体" w:hAnsi="宋体" w:hint="eastAsia"/>
          <w:kern w:val="2"/>
          <w:sz w:val="24"/>
          <w:szCs w:val="24"/>
        </w:rPr>
        <w:t>确定。</w:t>
      </w:r>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850"/>
        <w:gridCol w:w="1474"/>
        <w:gridCol w:w="1020"/>
        <w:gridCol w:w="784"/>
        <w:gridCol w:w="842"/>
        <w:gridCol w:w="981"/>
        <w:gridCol w:w="983"/>
        <w:gridCol w:w="982"/>
        <w:gridCol w:w="700"/>
        <w:gridCol w:w="699"/>
      </w:tblGrid>
      <w:tr w:rsidR="008264B4" w14:paraId="6892D3F8" w14:textId="77777777">
        <w:trPr>
          <w:trHeight w:val="552"/>
        </w:trPr>
        <w:tc>
          <w:tcPr>
            <w:tcW w:w="850" w:type="dxa"/>
            <w:vMerge w:val="restart"/>
            <w:vAlign w:val="center"/>
          </w:tcPr>
          <w:p w14:paraId="03A242A3" w14:textId="77777777" w:rsidR="008264B4" w:rsidRDefault="00000000">
            <w:pPr>
              <w:widowControl/>
              <w:snapToGrid w:val="0"/>
              <w:jc w:val="center"/>
              <w:rPr>
                <w:rFonts w:ascii="宋体" w:hAnsi="宋体" w:cs="宋体" w:hint="eastAsia"/>
                <w:b/>
                <w:bCs/>
                <w:kern w:val="0"/>
                <w:szCs w:val="21"/>
              </w:rPr>
            </w:pPr>
            <w:r>
              <w:rPr>
                <w:rFonts w:ascii="宋体" w:hAnsi="宋体" w:cs="宋体" w:hint="eastAsia"/>
                <w:b/>
                <w:bCs/>
                <w:kern w:val="0"/>
                <w:szCs w:val="21"/>
              </w:rPr>
              <w:t>咨询项目名称</w:t>
            </w:r>
          </w:p>
        </w:tc>
        <w:tc>
          <w:tcPr>
            <w:tcW w:w="1474" w:type="dxa"/>
            <w:vMerge w:val="restart"/>
            <w:vAlign w:val="center"/>
          </w:tcPr>
          <w:p w14:paraId="02E30CFC" w14:textId="77777777" w:rsidR="008264B4" w:rsidRDefault="00000000">
            <w:pPr>
              <w:widowControl/>
              <w:snapToGrid w:val="0"/>
              <w:jc w:val="center"/>
              <w:rPr>
                <w:rFonts w:ascii="宋体" w:hAnsi="宋体" w:cs="宋体" w:hint="eastAsia"/>
                <w:b/>
                <w:bCs/>
                <w:kern w:val="0"/>
                <w:szCs w:val="21"/>
              </w:rPr>
            </w:pPr>
            <w:r>
              <w:rPr>
                <w:rFonts w:ascii="宋体" w:hAnsi="宋体" w:cs="宋体" w:hint="eastAsia"/>
                <w:b/>
                <w:bCs/>
                <w:kern w:val="0"/>
                <w:szCs w:val="21"/>
              </w:rPr>
              <w:t>服务内容</w:t>
            </w:r>
          </w:p>
        </w:tc>
        <w:tc>
          <w:tcPr>
            <w:tcW w:w="1020" w:type="dxa"/>
            <w:vMerge w:val="restart"/>
            <w:vAlign w:val="center"/>
          </w:tcPr>
          <w:p w14:paraId="5B75C1A3" w14:textId="77777777" w:rsidR="008264B4" w:rsidRDefault="00000000">
            <w:pPr>
              <w:widowControl/>
              <w:snapToGrid w:val="0"/>
              <w:jc w:val="center"/>
              <w:rPr>
                <w:rFonts w:ascii="宋体" w:hAnsi="宋体" w:cs="宋体" w:hint="eastAsia"/>
                <w:b/>
                <w:bCs/>
                <w:kern w:val="0"/>
                <w:szCs w:val="21"/>
              </w:rPr>
            </w:pPr>
            <w:r>
              <w:rPr>
                <w:rFonts w:ascii="宋体" w:hAnsi="宋体" w:cs="宋体" w:hint="eastAsia"/>
                <w:b/>
                <w:bCs/>
                <w:kern w:val="0"/>
                <w:szCs w:val="21"/>
              </w:rPr>
              <w:t>计费基数</w:t>
            </w:r>
          </w:p>
        </w:tc>
        <w:tc>
          <w:tcPr>
            <w:tcW w:w="5272" w:type="dxa"/>
            <w:gridSpan w:val="6"/>
            <w:vAlign w:val="center"/>
          </w:tcPr>
          <w:p w14:paraId="4F927CDB" w14:textId="77777777" w:rsidR="008264B4" w:rsidRDefault="00000000">
            <w:pPr>
              <w:widowControl/>
              <w:snapToGrid w:val="0"/>
              <w:jc w:val="center"/>
              <w:rPr>
                <w:rFonts w:ascii="宋体" w:hAnsi="宋体" w:cs="宋体" w:hint="eastAsia"/>
                <w:b/>
                <w:bCs/>
                <w:kern w:val="0"/>
                <w:szCs w:val="21"/>
              </w:rPr>
            </w:pPr>
            <w:r>
              <w:rPr>
                <w:rFonts w:ascii="宋体" w:hAnsi="宋体" w:cs="宋体" w:hint="eastAsia"/>
                <w:b/>
                <w:bCs/>
                <w:kern w:val="0"/>
                <w:szCs w:val="21"/>
              </w:rPr>
              <w:t>市场价标准</w:t>
            </w:r>
          </w:p>
        </w:tc>
        <w:tc>
          <w:tcPr>
            <w:tcW w:w="699" w:type="dxa"/>
            <w:vAlign w:val="center"/>
          </w:tcPr>
          <w:p w14:paraId="41CCCAF4" w14:textId="77777777" w:rsidR="008264B4" w:rsidRDefault="00000000">
            <w:pPr>
              <w:widowControl/>
              <w:snapToGrid w:val="0"/>
              <w:jc w:val="center"/>
              <w:rPr>
                <w:rFonts w:ascii="宋体" w:hAnsi="宋体" w:cs="宋体" w:hint="eastAsia"/>
                <w:b/>
                <w:bCs/>
                <w:kern w:val="0"/>
                <w:szCs w:val="21"/>
              </w:rPr>
            </w:pPr>
            <w:r>
              <w:rPr>
                <w:rFonts w:ascii="宋体" w:hAnsi="宋体" w:cs="宋体" w:hint="eastAsia"/>
                <w:b/>
                <w:bCs/>
                <w:kern w:val="0"/>
                <w:szCs w:val="21"/>
              </w:rPr>
              <w:t>备注</w:t>
            </w:r>
          </w:p>
        </w:tc>
      </w:tr>
      <w:tr w:rsidR="008264B4" w14:paraId="542D8D00" w14:textId="77777777">
        <w:trPr>
          <w:trHeight w:val="272"/>
        </w:trPr>
        <w:tc>
          <w:tcPr>
            <w:tcW w:w="850" w:type="dxa"/>
            <w:vMerge/>
            <w:vAlign w:val="center"/>
          </w:tcPr>
          <w:p w14:paraId="63DACF6C" w14:textId="77777777" w:rsidR="008264B4" w:rsidRDefault="008264B4">
            <w:pPr>
              <w:widowControl/>
              <w:snapToGrid w:val="0"/>
              <w:jc w:val="center"/>
              <w:rPr>
                <w:rFonts w:ascii="宋体" w:hAnsi="宋体" w:cs="宋体" w:hint="eastAsia"/>
                <w:b/>
                <w:bCs/>
                <w:kern w:val="0"/>
                <w:szCs w:val="21"/>
              </w:rPr>
            </w:pPr>
          </w:p>
        </w:tc>
        <w:tc>
          <w:tcPr>
            <w:tcW w:w="1474" w:type="dxa"/>
            <w:vMerge/>
            <w:vAlign w:val="center"/>
          </w:tcPr>
          <w:p w14:paraId="5C544583" w14:textId="77777777" w:rsidR="008264B4" w:rsidRDefault="008264B4">
            <w:pPr>
              <w:widowControl/>
              <w:snapToGrid w:val="0"/>
              <w:jc w:val="center"/>
              <w:rPr>
                <w:rFonts w:ascii="宋体" w:hAnsi="宋体" w:cs="宋体" w:hint="eastAsia"/>
                <w:b/>
                <w:bCs/>
                <w:kern w:val="0"/>
                <w:szCs w:val="21"/>
              </w:rPr>
            </w:pPr>
          </w:p>
        </w:tc>
        <w:tc>
          <w:tcPr>
            <w:tcW w:w="1020" w:type="dxa"/>
            <w:vMerge/>
            <w:vAlign w:val="center"/>
          </w:tcPr>
          <w:p w14:paraId="27FBA648" w14:textId="77777777" w:rsidR="008264B4" w:rsidRDefault="008264B4">
            <w:pPr>
              <w:widowControl/>
              <w:snapToGrid w:val="0"/>
              <w:jc w:val="center"/>
              <w:rPr>
                <w:rFonts w:ascii="宋体" w:hAnsi="宋体" w:cs="宋体" w:hint="eastAsia"/>
                <w:b/>
                <w:bCs/>
                <w:kern w:val="0"/>
                <w:szCs w:val="21"/>
              </w:rPr>
            </w:pPr>
          </w:p>
        </w:tc>
        <w:tc>
          <w:tcPr>
            <w:tcW w:w="784" w:type="dxa"/>
            <w:vAlign w:val="center"/>
          </w:tcPr>
          <w:p w14:paraId="7C26DD03" w14:textId="77777777" w:rsidR="008264B4" w:rsidRDefault="00000000">
            <w:pPr>
              <w:widowControl/>
              <w:snapToGrid w:val="0"/>
              <w:jc w:val="center"/>
              <w:rPr>
                <w:rFonts w:ascii="宋体" w:hAnsi="宋体" w:cs="宋体" w:hint="eastAsia"/>
                <w:b/>
                <w:bCs/>
                <w:kern w:val="0"/>
                <w:szCs w:val="21"/>
              </w:rPr>
            </w:pPr>
            <w:r>
              <w:rPr>
                <w:rFonts w:ascii="宋体" w:hAnsi="宋体" w:cs="宋体" w:hint="eastAsia"/>
                <w:b/>
                <w:bCs/>
                <w:kern w:val="0"/>
                <w:szCs w:val="21"/>
              </w:rPr>
              <w:t>100万元以内</w:t>
            </w:r>
          </w:p>
        </w:tc>
        <w:tc>
          <w:tcPr>
            <w:tcW w:w="842" w:type="dxa"/>
            <w:vAlign w:val="center"/>
          </w:tcPr>
          <w:p w14:paraId="79F9B984" w14:textId="77777777" w:rsidR="008264B4" w:rsidRDefault="00000000">
            <w:pPr>
              <w:widowControl/>
              <w:snapToGrid w:val="0"/>
              <w:jc w:val="center"/>
              <w:rPr>
                <w:rFonts w:ascii="宋体" w:hAnsi="宋体" w:cs="宋体" w:hint="eastAsia"/>
                <w:b/>
                <w:bCs/>
                <w:kern w:val="0"/>
                <w:szCs w:val="21"/>
              </w:rPr>
            </w:pPr>
            <w:r>
              <w:rPr>
                <w:rFonts w:ascii="宋体" w:hAnsi="宋体" w:cs="宋体" w:hint="eastAsia"/>
                <w:b/>
                <w:bCs/>
                <w:color w:val="000000"/>
                <w:kern w:val="0"/>
                <w:szCs w:val="21"/>
                <w:shd w:val="clear" w:color="auto" w:fill="FFFFFF"/>
              </w:rPr>
              <w:t>101-500万</w:t>
            </w:r>
            <w:r>
              <w:rPr>
                <w:rFonts w:ascii="宋体" w:hAnsi="宋体" w:cs="宋体" w:hint="eastAsia"/>
                <w:b/>
                <w:bCs/>
                <w:kern w:val="0"/>
                <w:szCs w:val="21"/>
              </w:rPr>
              <w:t>元</w:t>
            </w:r>
          </w:p>
        </w:tc>
        <w:tc>
          <w:tcPr>
            <w:tcW w:w="981" w:type="dxa"/>
            <w:vAlign w:val="center"/>
          </w:tcPr>
          <w:p w14:paraId="7C4EFFD9" w14:textId="77777777" w:rsidR="008264B4" w:rsidRDefault="00000000">
            <w:pPr>
              <w:widowControl/>
              <w:snapToGrid w:val="0"/>
              <w:jc w:val="center"/>
              <w:rPr>
                <w:rFonts w:ascii="宋体" w:hAnsi="宋体" w:cs="宋体" w:hint="eastAsia"/>
                <w:b/>
                <w:bCs/>
                <w:kern w:val="0"/>
                <w:szCs w:val="21"/>
              </w:rPr>
            </w:pPr>
            <w:r>
              <w:rPr>
                <w:rFonts w:ascii="宋体" w:hAnsi="宋体" w:cs="宋体" w:hint="eastAsia"/>
                <w:b/>
                <w:bCs/>
                <w:kern w:val="0"/>
                <w:szCs w:val="21"/>
              </w:rPr>
              <w:t>501-1000万元</w:t>
            </w:r>
          </w:p>
        </w:tc>
        <w:tc>
          <w:tcPr>
            <w:tcW w:w="983" w:type="dxa"/>
            <w:vAlign w:val="center"/>
          </w:tcPr>
          <w:p w14:paraId="7DBA349E" w14:textId="77777777" w:rsidR="008264B4" w:rsidRDefault="00000000">
            <w:pPr>
              <w:widowControl/>
              <w:snapToGrid w:val="0"/>
              <w:jc w:val="center"/>
              <w:rPr>
                <w:rFonts w:ascii="宋体" w:hAnsi="宋体" w:cs="宋体" w:hint="eastAsia"/>
                <w:b/>
                <w:bCs/>
                <w:kern w:val="0"/>
                <w:szCs w:val="21"/>
              </w:rPr>
            </w:pPr>
            <w:r>
              <w:rPr>
                <w:rFonts w:ascii="宋体" w:hAnsi="宋体" w:cs="宋体" w:hint="eastAsia"/>
                <w:b/>
                <w:bCs/>
                <w:color w:val="000000"/>
                <w:kern w:val="0"/>
                <w:szCs w:val="21"/>
                <w:shd w:val="clear" w:color="auto" w:fill="FFFFFF"/>
              </w:rPr>
              <w:t>1001-5000万</w:t>
            </w:r>
            <w:r>
              <w:rPr>
                <w:rFonts w:ascii="宋体" w:hAnsi="宋体" w:cs="宋体" w:hint="eastAsia"/>
                <w:b/>
                <w:bCs/>
                <w:kern w:val="0"/>
                <w:szCs w:val="21"/>
              </w:rPr>
              <w:t>元</w:t>
            </w:r>
          </w:p>
        </w:tc>
        <w:tc>
          <w:tcPr>
            <w:tcW w:w="982" w:type="dxa"/>
            <w:vAlign w:val="center"/>
          </w:tcPr>
          <w:p w14:paraId="6B819D4A" w14:textId="77777777" w:rsidR="008264B4" w:rsidRDefault="00000000">
            <w:pPr>
              <w:widowControl/>
              <w:snapToGrid w:val="0"/>
              <w:jc w:val="center"/>
              <w:rPr>
                <w:rFonts w:ascii="宋体" w:hAnsi="宋体" w:cs="宋体" w:hint="eastAsia"/>
                <w:b/>
                <w:bCs/>
                <w:kern w:val="0"/>
                <w:szCs w:val="21"/>
              </w:rPr>
            </w:pPr>
            <w:r>
              <w:rPr>
                <w:rFonts w:ascii="宋体" w:hAnsi="宋体" w:cs="宋体" w:hint="eastAsia"/>
                <w:b/>
                <w:bCs/>
                <w:kern w:val="0"/>
                <w:szCs w:val="21"/>
              </w:rPr>
              <w:t>5001万元-1亿元</w:t>
            </w:r>
          </w:p>
        </w:tc>
        <w:tc>
          <w:tcPr>
            <w:tcW w:w="700" w:type="dxa"/>
            <w:vAlign w:val="center"/>
          </w:tcPr>
          <w:p w14:paraId="667BFE84" w14:textId="77777777" w:rsidR="008264B4" w:rsidRDefault="00000000">
            <w:pPr>
              <w:widowControl/>
              <w:snapToGrid w:val="0"/>
              <w:jc w:val="center"/>
              <w:rPr>
                <w:rFonts w:ascii="宋体" w:hAnsi="宋体" w:cs="宋体" w:hint="eastAsia"/>
                <w:b/>
                <w:bCs/>
                <w:kern w:val="0"/>
                <w:szCs w:val="21"/>
              </w:rPr>
            </w:pPr>
            <w:r>
              <w:rPr>
                <w:rFonts w:ascii="宋体" w:hAnsi="宋体" w:cs="宋体" w:hint="eastAsia"/>
                <w:b/>
                <w:bCs/>
                <w:kern w:val="0"/>
                <w:szCs w:val="21"/>
              </w:rPr>
              <w:t>1亿元以上</w:t>
            </w:r>
          </w:p>
        </w:tc>
        <w:tc>
          <w:tcPr>
            <w:tcW w:w="699" w:type="dxa"/>
            <w:vAlign w:val="center"/>
          </w:tcPr>
          <w:p w14:paraId="3DDFF7AD" w14:textId="77777777" w:rsidR="008264B4" w:rsidRDefault="008264B4">
            <w:pPr>
              <w:widowControl/>
              <w:snapToGrid w:val="0"/>
              <w:jc w:val="left"/>
              <w:rPr>
                <w:rFonts w:ascii="宋体" w:hAnsi="宋体" w:cs="宋体" w:hint="eastAsia"/>
                <w:b/>
                <w:bCs/>
                <w:kern w:val="0"/>
                <w:szCs w:val="21"/>
              </w:rPr>
            </w:pPr>
          </w:p>
        </w:tc>
      </w:tr>
      <w:tr w:rsidR="008264B4" w14:paraId="45A458B2" w14:textId="77777777">
        <w:trPr>
          <w:trHeight w:val="259"/>
        </w:trPr>
        <w:tc>
          <w:tcPr>
            <w:tcW w:w="850" w:type="dxa"/>
            <w:vAlign w:val="center"/>
          </w:tcPr>
          <w:p w14:paraId="72871B14" w14:textId="77777777" w:rsidR="008264B4" w:rsidRDefault="00000000">
            <w:pPr>
              <w:widowControl/>
              <w:snapToGrid w:val="0"/>
              <w:jc w:val="center"/>
              <w:rPr>
                <w:rFonts w:ascii="宋体" w:hAnsi="宋体" w:cs="宋体" w:hint="eastAsia"/>
                <w:kern w:val="0"/>
                <w:szCs w:val="21"/>
              </w:rPr>
            </w:pPr>
            <w:r>
              <w:rPr>
                <w:rFonts w:ascii="宋体" w:hAnsi="宋体" w:cs="宋体" w:hint="eastAsia"/>
                <w:kern w:val="0"/>
                <w:szCs w:val="21"/>
              </w:rPr>
              <w:t>施工阶段全过程造价控制</w:t>
            </w:r>
          </w:p>
        </w:tc>
        <w:tc>
          <w:tcPr>
            <w:tcW w:w="1474" w:type="dxa"/>
            <w:vAlign w:val="center"/>
          </w:tcPr>
          <w:p w14:paraId="4426C58D" w14:textId="77777777" w:rsidR="008264B4" w:rsidRDefault="00000000">
            <w:pPr>
              <w:widowControl/>
              <w:snapToGrid w:val="0"/>
              <w:jc w:val="center"/>
              <w:rPr>
                <w:rFonts w:ascii="宋体" w:hAnsi="宋体" w:cs="宋体" w:hint="eastAsia"/>
                <w:kern w:val="0"/>
                <w:szCs w:val="21"/>
              </w:rPr>
            </w:pPr>
            <w:r>
              <w:rPr>
                <w:rFonts w:ascii="宋体" w:hAnsi="宋体" w:cs="宋体" w:hint="eastAsia"/>
                <w:kern w:val="0"/>
                <w:szCs w:val="21"/>
              </w:rPr>
              <w:t>工程量清单编制开始到工程结算审核的造价咨询服务</w:t>
            </w:r>
          </w:p>
        </w:tc>
        <w:tc>
          <w:tcPr>
            <w:tcW w:w="1020" w:type="dxa"/>
            <w:vAlign w:val="center"/>
          </w:tcPr>
          <w:p w14:paraId="1E7592A8" w14:textId="77777777" w:rsidR="008264B4" w:rsidRDefault="00000000">
            <w:pPr>
              <w:widowControl/>
              <w:snapToGrid w:val="0"/>
              <w:jc w:val="center"/>
              <w:rPr>
                <w:rFonts w:ascii="宋体" w:hAnsi="宋体" w:cs="宋体" w:hint="eastAsia"/>
                <w:kern w:val="0"/>
                <w:szCs w:val="21"/>
              </w:rPr>
            </w:pPr>
            <w:r>
              <w:rPr>
                <w:rFonts w:ascii="宋体" w:hAnsi="宋体" w:cs="宋体" w:hint="eastAsia"/>
                <w:kern w:val="0"/>
                <w:szCs w:val="21"/>
              </w:rPr>
              <w:t>见“造价咨询费计费基数确定方式”</w:t>
            </w:r>
          </w:p>
        </w:tc>
        <w:tc>
          <w:tcPr>
            <w:tcW w:w="784" w:type="dxa"/>
            <w:vAlign w:val="center"/>
          </w:tcPr>
          <w:p w14:paraId="1F88081B" w14:textId="77777777" w:rsidR="008264B4" w:rsidRDefault="00000000">
            <w:pPr>
              <w:widowControl/>
              <w:snapToGrid w:val="0"/>
              <w:jc w:val="center"/>
              <w:rPr>
                <w:rFonts w:ascii="宋体" w:hAnsi="宋体" w:cs="宋体" w:hint="eastAsia"/>
                <w:kern w:val="0"/>
                <w:szCs w:val="21"/>
              </w:rPr>
            </w:pPr>
            <w:r>
              <w:rPr>
                <w:rFonts w:ascii="宋体" w:hAnsi="宋体" w:cs="宋体" w:hint="eastAsia"/>
                <w:kern w:val="0"/>
                <w:szCs w:val="21"/>
              </w:rPr>
              <w:t>12‰</w:t>
            </w:r>
          </w:p>
        </w:tc>
        <w:tc>
          <w:tcPr>
            <w:tcW w:w="842" w:type="dxa"/>
            <w:vAlign w:val="center"/>
          </w:tcPr>
          <w:p w14:paraId="40ABBBD1" w14:textId="77777777" w:rsidR="008264B4" w:rsidRDefault="00000000">
            <w:pPr>
              <w:widowControl/>
              <w:snapToGrid w:val="0"/>
              <w:jc w:val="center"/>
              <w:rPr>
                <w:rFonts w:ascii="宋体" w:hAnsi="宋体" w:cs="宋体" w:hint="eastAsia"/>
                <w:kern w:val="0"/>
                <w:szCs w:val="21"/>
              </w:rPr>
            </w:pPr>
            <w:r>
              <w:rPr>
                <w:rFonts w:ascii="宋体" w:hAnsi="宋体" w:cs="宋体" w:hint="eastAsia"/>
                <w:kern w:val="0"/>
                <w:szCs w:val="21"/>
              </w:rPr>
              <w:t>11‰</w:t>
            </w:r>
          </w:p>
        </w:tc>
        <w:tc>
          <w:tcPr>
            <w:tcW w:w="981" w:type="dxa"/>
            <w:vAlign w:val="center"/>
          </w:tcPr>
          <w:p w14:paraId="175109C2" w14:textId="77777777" w:rsidR="008264B4" w:rsidRDefault="00000000">
            <w:pPr>
              <w:widowControl/>
              <w:snapToGrid w:val="0"/>
              <w:jc w:val="center"/>
              <w:rPr>
                <w:rFonts w:ascii="宋体" w:hAnsi="宋体" w:cs="宋体" w:hint="eastAsia"/>
                <w:kern w:val="0"/>
                <w:szCs w:val="21"/>
              </w:rPr>
            </w:pPr>
            <w:r>
              <w:rPr>
                <w:rFonts w:ascii="宋体" w:hAnsi="宋体" w:cs="宋体" w:hint="eastAsia"/>
                <w:kern w:val="0"/>
                <w:szCs w:val="21"/>
              </w:rPr>
              <w:t>10‰</w:t>
            </w:r>
          </w:p>
        </w:tc>
        <w:tc>
          <w:tcPr>
            <w:tcW w:w="983" w:type="dxa"/>
            <w:vAlign w:val="center"/>
          </w:tcPr>
          <w:p w14:paraId="1AF0203C" w14:textId="77777777" w:rsidR="008264B4" w:rsidRDefault="00000000">
            <w:pPr>
              <w:widowControl/>
              <w:snapToGrid w:val="0"/>
              <w:jc w:val="center"/>
              <w:rPr>
                <w:rFonts w:ascii="宋体" w:hAnsi="宋体" w:cs="宋体" w:hint="eastAsia"/>
                <w:kern w:val="0"/>
                <w:szCs w:val="21"/>
              </w:rPr>
            </w:pPr>
            <w:r>
              <w:rPr>
                <w:rFonts w:ascii="宋体" w:hAnsi="宋体" w:cs="宋体" w:hint="eastAsia"/>
                <w:kern w:val="0"/>
                <w:szCs w:val="21"/>
              </w:rPr>
              <w:t>9‰</w:t>
            </w:r>
          </w:p>
        </w:tc>
        <w:tc>
          <w:tcPr>
            <w:tcW w:w="982" w:type="dxa"/>
            <w:vAlign w:val="center"/>
          </w:tcPr>
          <w:p w14:paraId="09115F96" w14:textId="77777777" w:rsidR="008264B4" w:rsidRDefault="00000000">
            <w:pPr>
              <w:widowControl/>
              <w:snapToGrid w:val="0"/>
              <w:jc w:val="center"/>
              <w:rPr>
                <w:rFonts w:ascii="宋体" w:hAnsi="宋体" w:cs="宋体" w:hint="eastAsia"/>
                <w:kern w:val="0"/>
                <w:szCs w:val="21"/>
              </w:rPr>
            </w:pPr>
            <w:r>
              <w:rPr>
                <w:rFonts w:ascii="宋体" w:hAnsi="宋体" w:cs="宋体" w:hint="eastAsia"/>
                <w:kern w:val="0"/>
                <w:szCs w:val="21"/>
              </w:rPr>
              <w:t>8‰</w:t>
            </w:r>
          </w:p>
        </w:tc>
        <w:tc>
          <w:tcPr>
            <w:tcW w:w="700" w:type="dxa"/>
            <w:vAlign w:val="center"/>
          </w:tcPr>
          <w:p w14:paraId="7A8CC366" w14:textId="77777777" w:rsidR="008264B4" w:rsidRDefault="00000000">
            <w:pPr>
              <w:widowControl/>
              <w:snapToGrid w:val="0"/>
              <w:jc w:val="center"/>
              <w:rPr>
                <w:rFonts w:ascii="宋体" w:hAnsi="宋体" w:cs="宋体" w:hint="eastAsia"/>
                <w:kern w:val="0"/>
                <w:szCs w:val="21"/>
              </w:rPr>
            </w:pPr>
            <w:r>
              <w:rPr>
                <w:rFonts w:ascii="宋体" w:hAnsi="宋体" w:cs="宋体" w:hint="eastAsia"/>
                <w:kern w:val="0"/>
                <w:szCs w:val="21"/>
              </w:rPr>
              <w:t>7‰</w:t>
            </w:r>
          </w:p>
        </w:tc>
        <w:tc>
          <w:tcPr>
            <w:tcW w:w="699" w:type="dxa"/>
            <w:vAlign w:val="center"/>
          </w:tcPr>
          <w:p w14:paraId="05310BF5" w14:textId="77777777" w:rsidR="008264B4" w:rsidRDefault="00000000">
            <w:pPr>
              <w:widowControl/>
              <w:snapToGrid w:val="0"/>
              <w:jc w:val="left"/>
              <w:rPr>
                <w:rFonts w:ascii="宋体" w:hAnsi="宋体" w:cs="宋体" w:hint="eastAsia"/>
                <w:kern w:val="0"/>
                <w:szCs w:val="21"/>
              </w:rPr>
            </w:pPr>
            <w:r>
              <w:rPr>
                <w:rFonts w:ascii="宋体" w:hAnsi="宋体" w:cs="宋体" w:hint="eastAsia"/>
                <w:kern w:val="0"/>
                <w:szCs w:val="21"/>
              </w:rPr>
              <w:t>差额定率累进计费</w:t>
            </w:r>
          </w:p>
        </w:tc>
      </w:tr>
    </w:tbl>
    <w:p w14:paraId="4CEB8253" w14:textId="77777777" w:rsidR="008264B4" w:rsidRDefault="00000000">
      <w:pPr>
        <w:pStyle w:val="Normal31"/>
        <w:adjustRightInd w:val="0"/>
        <w:spacing w:line="360" w:lineRule="auto"/>
        <w:ind w:firstLineChars="200" w:firstLine="480"/>
        <w:jc w:val="left"/>
        <w:textAlignment w:val="baseline"/>
        <w:rPr>
          <w:rFonts w:ascii="宋体" w:hAnsi="宋体" w:hint="eastAsia"/>
          <w:kern w:val="2"/>
          <w:sz w:val="24"/>
          <w:szCs w:val="24"/>
        </w:rPr>
      </w:pPr>
      <w:r>
        <w:rPr>
          <w:rFonts w:ascii="宋体" w:hAnsi="宋体" w:hint="eastAsia"/>
          <w:kern w:val="2"/>
          <w:sz w:val="24"/>
          <w:szCs w:val="24"/>
        </w:rPr>
        <w:t>其中：</w:t>
      </w:r>
    </w:p>
    <w:p w14:paraId="01F385F2" w14:textId="77777777" w:rsidR="008264B4" w:rsidRDefault="00000000">
      <w:pPr>
        <w:pStyle w:val="Normal31"/>
        <w:numPr>
          <w:ilvl w:val="0"/>
          <w:numId w:val="39"/>
        </w:numPr>
        <w:adjustRightInd w:val="0"/>
        <w:spacing w:line="360" w:lineRule="auto"/>
        <w:ind w:left="0" w:firstLineChars="200" w:firstLine="480"/>
        <w:jc w:val="left"/>
        <w:textAlignment w:val="baseline"/>
        <w:rPr>
          <w:rFonts w:ascii="宋体" w:hAnsi="宋体" w:hint="eastAsia"/>
          <w:color w:val="2F5496" w:themeColor="accent1" w:themeShade="BF"/>
          <w:kern w:val="2"/>
          <w:sz w:val="24"/>
          <w:szCs w:val="24"/>
          <w:u w:val="single"/>
        </w:rPr>
      </w:pPr>
      <w:r>
        <w:rPr>
          <w:rFonts w:ascii="宋体" w:hAnsi="宋体" w:hint="eastAsia"/>
          <w:color w:val="2F5496" w:themeColor="accent1" w:themeShade="BF"/>
          <w:kern w:val="2"/>
          <w:sz w:val="24"/>
          <w:szCs w:val="24"/>
          <w:u w:val="single"/>
        </w:rPr>
        <w:t>造价咨询服务费结算价不足5000元时，按5000元结算。</w:t>
      </w:r>
    </w:p>
    <w:p w14:paraId="76663594" w14:textId="77777777" w:rsidR="008264B4" w:rsidRDefault="00000000">
      <w:pPr>
        <w:pStyle w:val="Normal31"/>
        <w:numPr>
          <w:ilvl w:val="0"/>
          <w:numId w:val="39"/>
        </w:numPr>
        <w:adjustRightInd w:val="0"/>
        <w:spacing w:line="360" w:lineRule="auto"/>
        <w:ind w:left="0" w:firstLineChars="200" w:firstLine="480"/>
        <w:jc w:val="left"/>
        <w:textAlignment w:val="baseline"/>
        <w:rPr>
          <w:rFonts w:ascii="宋体" w:hAnsi="宋体" w:hint="eastAsia"/>
          <w:color w:val="2F5496" w:themeColor="accent1" w:themeShade="BF"/>
          <w:kern w:val="2"/>
          <w:sz w:val="24"/>
          <w:szCs w:val="24"/>
          <w:u w:val="single"/>
        </w:rPr>
      </w:pPr>
      <w:r>
        <w:rPr>
          <w:rFonts w:ascii="宋体" w:hAnsi="宋体" w:hint="eastAsia"/>
          <w:color w:val="2F5496" w:themeColor="accent1" w:themeShade="BF"/>
          <w:kern w:val="2"/>
          <w:sz w:val="24"/>
          <w:szCs w:val="24"/>
          <w:u w:val="single"/>
        </w:rPr>
        <w:t>具体项目造价咨询费</w:t>
      </w:r>
      <w:proofErr w:type="gramStart"/>
      <w:r>
        <w:rPr>
          <w:rFonts w:ascii="宋体" w:hAnsi="宋体" w:hint="eastAsia"/>
          <w:color w:val="2F5496" w:themeColor="accent1" w:themeShade="BF"/>
          <w:kern w:val="2"/>
          <w:sz w:val="24"/>
          <w:szCs w:val="24"/>
          <w:u w:val="single"/>
        </w:rPr>
        <w:t>结算价如需</w:t>
      </w:r>
      <w:proofErr w:type="gramEnd"/>
      <w:r>
        <w:rPr>
          <w:rFonts w:ascii="宋体" w:hAnsi="宋体" w:hint="eastAsia"/>
          <w:color w:val="2F5496" w:themeColor="accent1" w:themeShade="BF"/>
          <w:kern w:val="2"/>
          <w:sz w:val="24"/>
          <w:szCs w:val="24"/>
          <w:u w:val="single"/>
        </w:rPr>
        <w:t>政府第三方机构审核的，则结算价不超过审核结果。</w:t>
      </w:r>
    </w:p>
    <w:p w14:paraId="4A227676" w14:textId="77777777" w:rsidR="008264B4" w:rsidRDefault="00000000">
      <w:pPr>
        <w:pStyle w:val="afff8"/>
        <w:numPr>
          <w:ilvl w:val="0"/>
          <w:numId w:val="31"/>
        </w:numPr>
        <w:snapToGrid w:val="0"/>
        <w:spacing w:line="360" w:lineRule="auto"/>
        <w:ind w:left="0" w:rightChars="309" w:right="649" w:firstLineChars="0" w:firstLine="0"/>
        <w:rPr>
          <w:rFonts w:ascii="宋体" w:hAnsi="宋体" w:hint="eastAsia"/>
          <w:b/>
          <w:kern w:val="2"/>
          <w:sz w:val="24"/>
          <w:szCs w:val="24"/>
        </w:rPr>
      </w:pPr>
      <w:r>
        <w:rPr>
          <w:rFonts w:ascii="宋体" w:hAnsi="宋体" w:hint="eastAsia"/>
          <w:b/>
          <w:kern w:val="2"/>
          <w:sz w:val="24"/>
          <w:szCs w:val="24"/>
        </w:rPr>
        <w:t>付款方式</w:t>
      </w:r>
    </w:p>
    <w:p w14:paraId="27277BD6" w14:textId="07788C29" w:rsidR="008264B4" w:rsidRDefault="00000000">
      <w:pPr>
        <w:pStyle w:val="Normal31"/>
        <w:spacing w:line="360" w:lineRule="auto"/>
        <w:ind w:firstLineChars="200" w:firstLine="482"/>
        <w:rPr>
          <w:rFonts w:ascii="宋体" w:hAnsi="宋体" w:hint="eastAsia"/>
          <w:kern w:val="2"/>
          <w:sz w:val="24"/>
          <w:szCs w:val="24"/>
        </w:rPr>
      </w:pPr>
      <w:r>
        <w:rPr>
          <w:rFonts w:ascii="宋体" w:hAnsi="宋体" w:hint="eastAsia"/>
          <w:b/>
          <w:bCs/>
          <w:color w:val="2F5496" w:themeColor="accent1" w:themeShade="BF"/>
          <w:sz w:val="24"/>
          <w:szCs w:val="24"/>
          <w:u w:val="single"/>
        </w:rPr>
        <w:t>■</w:t>
      </w:r>
      <w:r>
        <w:rPr>
          <w:rFonts w:ascii="宋体" w:hAnsi="宋体" w:hint="eastAsia"/>
          <w:kern w:val="2"/>
          <w:sz w:val="24"/>
          <w:szCs w:val="24"/>
        </w:rPr>
        <w:t>1、按照《</w:t>
      </w:r>
      <w:r w:rsidR="007120BF">
        <w:rPr>
          <w:rFonts w:ascii="宋体" w:hAnsi="宋体" w:hint="eastAsia"/>
          <w:kern w:val="2"/>
          <w:sz w:val="24"/>
          <w:szCs w:val="24"/>
        </w:rPr>
        <w:t>2026-2027</w:t>
      </w:r>
      <w:r>
        <w:rPr>
          <w:rFonts w:ascii="宋体" w:hAnsi="宋体" w:hint="eastAsia"/>
          <w:kern w:val="2"/>
          <w:sz w:val="24"/>
          <w:szCs w:val="24"/>
        </w:rPr>
        <w:t>年度第一批小型工程项目造价咨询服务批量委托框架协议》：</w:t>
      </w:r>
    </w:p>
    <w:p w14:paraId="30C69AF5" w14:textId="77777777" w:rsidR="008264B4" w:rsidRDefault="00000000">
      <w:pPr>
        <w:pStyle w:val="Normal31"/>
        <w:numPr>
          <w:ilvl w:val="0"/>
          <w:numId w:val="40"/>
        </w:numPr>
        <w:adjustRightInd w:val="0"/>
        <w:spacing w:line="360" w:lineRule="auto"/>
        <w:ind w:left="0" w:firstLineChars="200" w:firstLine="482"/>
        <w:jc w:val="left"/>
        <w:textAlignment w:val="baseline"/>
        <w:rPr>
          <w:rFonts w:ascii="宋体" w:hAnsi="宋体" w:hint="eastAsia"/>
          <w:kern w:val="2"/>
          <w:sz w:val="24"/>
          <w:szCs w:val="24"/>
        </w:rPr>
      </w:pPr>
      <w:r>
        <w:rPr>
          <w:rFonts w:ascii="宋体" w:hAnsi="宋体" w:hint="eastAsia"/>
          <w:b/>
          <w:bCs/>
          <w:kern w:val="2"/>
          <w:sz w:val="24"/>
          <w:szCs w:val="24"/>
        </w:rPr>
        <w:t>预付款：</w:t>
      </w:r>
      <w:r>
        <w:rPr>
          <w:rFonts w:ascii="宋体" w:hAnsi="宋体" w:hint="eastAsia"/>
          <w:kern w:val="2"/>
          <w:sz w:val="24"/>
          <w:szCs w:val="24"/>
        </w:rPr>
        <w:t>合同签订后支付签约合同价的</w:t>
      </w:r>
      <w:r>
        <w:rPr>
          <w:rFonts w:ascii="宋体" w:hAnsi="宋体" w:hint="eastAsia"/>
          <w:b/>
          <w:bCs/>
          <w:color w:val="2F5496" w:themeColor="accent1" w:themeShade="BF"/>
          <w:kern w:val="2"/>
          <w:sz w:val="24"/>
          <w:szCs w:val="24"/>
          <w:u w:val="single"/>
        </w:rPr>
        <w:t>20</w:t>
      </w:r>
      <w:r>
        <w:rPr>
          <w:rFonts w:ascii="宋体" w:hAnsi="宋体" w:hint="eastAsia"/>
          <w:kern w:val="2"/>
          <w:sz w:val="24"/>
          <w:szCs w:val="24"/>
        </w:rPr>
        <w:t>%。</w:t>
      </w:r>
    </w:p>
    <w:p w14:paraId="4E337727" w14:textId="77777777" w:rsidR="008264B4" w:rsidRDefault="00000000">
      <w:pPr>
        <w:pStyle w:val="Normal31"/>
        <w:numPr>
          <w:ilvl w:val="0"/>
          <w:numId w:val="40"/>
        </w:numPr>
        <w:adjustRightInd w:val="0"/>
        <w:spacing w:line="360" w:lineRule="auto"/>
        <w:ind w:left="0" w:firstLineChars="200" w:firstLine="482"/>
        <w:jc w:val="left"/>
        <w:textAlignment w:val="baseline"/>
        <w:rPr>
          <w:rFonts w:ascii="宋体" w:hAnsi="宋体" w:hint="eastAsia"/>
          <w:kern w:val="2"/>
          <w:sz w:val="24"/>
          <w:szCs w:val="24"/>
        </w:rPr>
      </w:pPr>
      <w:r>
        <w:rPr>
          <w:rFonts w:ascii="宋体" w:hAnsi="宋体" w:hint="eastAsia"/>
          <w:b/>
          <w:bCs/>
          <w:kern w:val="2"/>
          <w:sz w:val="24"/>
          <w:szCs w:val="24"/>
        </w:rPr>
        <w:t>结算款：</w:t>
      </w:r>
      <w:r>
        <w:rPr>
          <w:rFonts w:ascii="宋体" w:hAnsi="宋体" w:hint="eastAsia"/>
          <w:kern w:val="2"/>
          <w:sz w:val="24"/>
          <w:szCs w:val="24"/>
        </w:rPr>
        <w:t>竣工结算审核完成且经甲方结算审核通过，并完成本合同结算后，支付至本合同造价咨询服务费结算价的</w:t>
      </w:r>
      <w:r>
        <w:rPr>
          <w:rFonts w:ascii="宋体" w:hAnsi="宋体" w:hint="eastAsia"/>
          <w:b/>
          <w:bCs/>
          <w:color w:val="2F5496" w:themeColor="accent1" w:themeShade="BF"/>
          <w:kern w:val="2"/>
          <w:sz w:val="24"/>
          <w:szCs w:val="24"/>
          <w:u w:val="single"/>
        </w:rPr>
        <w:t>100</w:t>
      </w:r>
      <w:r>
        <w:rPr>
          <w:rFonts w:ascii="宋体" w:hAnsi="宋体" w:hint="eastAsia"/>
          <w:kern w:val="2"/>
          <w:sz w:val="24"/>
          <w:szCs w:val="24"/>
        </w:rPr>
        <w:t>%。</w:t>
      </w:r>
    </w:p>
    <w:p w14:paraId="276EFE51" w14:textId="77777777" w:rsidR="008264B4" w:rsidRDefault="00000000">
      <w:pPr>
        <w:pStyle w:val="Normal31"/>
        <w:spacing w:line="360" w:lineRule="auto"/>
        <w:ind w:firstLineChars="200" w:firstLine="482"/>
        <w:rPr>
          <w:rFonts w:ascii="宋体" w:hAnsi="宋体" w:hint="eastAsia"/>
          <w:kern w:val="2"/>
          <w:sz w:val="24"/>
          <w:szCs w:val="24"/>
        </w:rPr>
      </w:pPr>
      <w:r>
        <w:rPr>
          <w:rFonts w:ascii="宋体" w:hAnsi="宋体" w:hint="eastAsia"/>
          <w:b/>
          <w:bCs/>
          <w:color w:val="2F5496" w:themeColor="accent1" w:themeShade="BF"/>
          <w:sz w:val="24"/>
          <w:szCs w:val="24"/>
          <w:u w:val="single"/>
        </w:rPr>
        <w:t>□</w:t>
      </w:r>
      <w:r>
        <w:rPr>
          <w:rFonts w:ascii="宋体" w:hAnsi="宋体" w:hint="eastAsia"/>
          <w:kern w:val="2"/>
          <w:sz w:val="24"/>
          <w:szCs w:val="24"/>
        </w:rPr>
        <w:t>2、按照如下方式支付：</w:t>
      </w:r>
    </w:p>
    <w:p w14:paraId="681F3986" w14:textId="77777777" w:rsidR="008264B4" w:rsidRDefault="00000000">
      <w:pPr>
        <w:pStyle w:val="Normal31"/>
        <w:numPr>
          <w:ilvl w:val="0"/>
          <w:numId w:val="41"/>
        </w:numPr>
        <w:adjustRightInd w:val="0"/>
        <w:spacing w:line="360" w:lineRule="auto"/>
        <w:ind w:left="0" w:firstLineChars="200" w:firstLine="482"/>
        <w:jc w:val="left"/>
        <w:textAlignment w:val="baseline"/>
        <w:rPr>
          <w:rFonts w:ascii="宋体" w:hAnsi="宋体" w:hint="eastAsia"/>
          <w:color w:val="0000CC"/>
          <w:kern w:val="2"/>
          <w:sz w:val="24"/>
          <w:szCs w:val="24"/>
          <w:u w:val="single"/>
        </w:rPr>
      </w:pPr>
      <w:r>
        <w:rPr>
          <w:rFonts w:ascii="宋体" w:hAnsi="宋体" w:hint="eastAsia"/>
          <w:b/>
          <w:bCs/>
          <w:color w:val="2F5496" w:themeColor="accent1" w:themeShade="BF"/>
          <w:sz w:val="24"/>
          <w:szCs w:val="24"/>
          <w:u w:val="single"/>
        </w:rPr>
        <w:t xml:space="preserve"> </w:t>
      </w:r>
      <w:r>
        <w:rPr>
          <w:rFonts w:ascii="宋体" w:hAnsi="宋体"/>
          <w:b/>
          <w:bCs/>
          <w:color w:val="2F5496" w:themeColor="accent1" w:themeShade="BF"/>
          <w:sz w:val="24"/>
          <w:szCs w:val="24"/>
          <w:u w:val="single"/>
        </w:rPr>
        <w:t xml:space="preserve">                                                         </w:t>
      </w:r>
      <w:r>
        <w:rPr>
          <w:rFonts w:ascii="宋体" w:hAnsi="宋体" w:hint="eastAsia"/>
          <w:kern w:val="2"/>
          <w:sz w:val="24"/>
          <w:szCs w:val="24"/>
        </w:rPr>
        <w:t>。</w:t>
      </w:r>
    </w:p>
    <w:p w14:paraId="10EEAA31" w14:textId="77777777" w:rsidR="008264B4" w:rsidRDefault="00000000">
      <w:pPr>
        <w:pStyle w:val="Normal31"/>
        <w:numPr>
          <w:ilvl w:val="0"/>
          <w:numId w:val="41"/>
        </w:numPr>
        <w:adjustRightInd w:val="0"/>
        <w:spacing w:line="360" w:lineRule="auto"/>
        <w:ind w:left="0" w:firstLineChars="200" w:firstLine="482"/>
        <w:jc w:val="left"/>
        <w:textAlignment w:val="baseline"/>
        <w:rPr>
          <w:rFonts w:ascii="宋体" w:hAnsi="宋体" w:hint="eastAsia"/>
          <w:kern w:val="2"/>
          <w:sz w:val="24"/>
          <w:szCs w:val="24"/>
        </w:rPr>
      </w:pPr>
      <w:r>
        <w:rPr>
          <w:rFonts w:ascii="宋体" w:hAnsi="宋体" w:hint="eastAsia"/>
          <w:b/>
          <w:bCs/>
          <w:color w:val="2F5496" w:themeColor="accent1" w:themeShade="BF"/>
          <w:sz w:val="24"/>
          <w:szCs w:val="24"/>
          <w:u w:val="single"/>
        </w:rPr>
        <w:t xml:space="preserve"> </w:t>
      </w:r>
      <w:r>
        <w:rPr>
          <w:rFonts w:ascii="宋体" w:hAnsi="宋体"/>
          <w:b/>
          <w:bCs/>
          <w:color w:val="2F5496" w:themeColor="accent1" w:themeShade="BF"/>
          <w:sz w:val="24"/>
          <w:szCs w:val="24"/>
          <w:u w:val="single"/>
        </w:rPr>
        <w:t xml:space="preserve">                                                         </w:t>
      </w:r>
      <w:r>
        <w:rPr>
          <w:rFonts w:ascii="宋体" w:hAnsi="宋体" w:hint="eastAsia"/>
          <w:kern w:val="2"/>
          <w:sz w:val="24"/>
          <w:szCs w:val="24"/>
        </w:rPr>
        <w:t>。</w:t>
      </w:r>
    </w:p>
    <w:p w14:paraId="2F03CB7B" w14:textId="77777777" w:rsidR="008264B4" w:rsidRDefault="00000000">
      <w:pPr>
        <w:pStyle w:val="Normal31"/>
        <w:numPr>
          <w:ilvl w:val="0"/>
          <w:numId w:val="41"/>
        </w:numPr>
        <w:adjustRightInd w:val="0"/>
        <w:spacing w:line="360" w:lineRule="auto"/>
        <w:ind w:left="0" w:firstLineChars="200" w:firstLine="482"/>
        <w:jc w:val="left"/>
        <w:textAlignment w:val="baseline"/>
        <w:rPr>
          <w:rFonts w:ascii="宋体" w:hAnsi="宋体" w:hint="eastAsia"/>
          <w:kern w:val="2"/>
          <w:sz w:val="24"/>
          <w:szCs w:val="24"/>
        </w:rPr>
      </w:pPr>
      <w:r>
        <w:rPr>
          <w:rFonts w:ascii="宋体" w:hAnsi="宋体" w:hint="eastAsia"/>
          <w:b/>
          <w:bCs/>
          <w:color w:val="2F5496" w:themeColor="accent1" w:themeShade="BF"/>
          <w:sz w:val="24"/>
          <w:szCs w:val="24"/>
          <w:u w:val="single"/>
        </w:rPr>
        <w:t xml:space="preserve"> </w:t>
      </w:r>
      <w:r>
        <w:rPr>
          <w:rFonts w:ascii="宋体" w:hAnsi="宋体"/>
          <w:b/>
          <w:bCs/>
          <w:color w:val="2F5496" w:themeColor="accent1" w:themeShade="BF"/>
          <w:sz w:val="24"/>
          <w:szCs w:val="24"/>
          <w:u w:val="single"/>
        </w:rPr>
        <w:t xml:space="preserve">                                                         </w:t>
      </w:r>
      <w:r>
        <w:rPr>
          <w:rFonts w:ascii="宋体" w:hAnsi="宋体" w:hint="eastAsia"/>
          <w:kern w:val="2"/>
          <w:sz w:val="24"/>
          <w:szCs w:val="24"/>
        </w:rPr>
        <w:t>。</w:t>
      </w:r>
    </w:p>
    <w:p w14:paraId="3FA1F192" w14:textId="77777777" w:rsidR="008264B4" w:rsidRDefault="00000000">
      <w:pPr>
        <w:pStyle w:val="afff8"/>
        <w:numPr>
          <w:ilvl w:val="0"/>
          <w:numId w:val="31"/>
        </w:numPr>
        <w:snapToGrid w:val="0"/>
        <w:spacing w:line="360" w:lineRule="auto"/>
        <w:ind w:left="0" w:rightChars="309" w:right="649" w:firstLineChars="0" w:firstLine="0"/>
        <w:rPr>
          <w:rFonts w:ascii="宋体" w:hAnsi="宋体" w:hint="eastAsia"/>
          <w:b/>
          <w:kern w:val="2"/>
          <w:sz w:val="24"/>
          <w:szCs w:val="24"/>
        </w:rPr>
      </w:pPr>
      <w:r>
        <w:rPr>
          <w:rFonts w:ascii="宋体" w:hAnsi="宋体" w:hint="eastAsia"/>
          <w:b/>
          <w:kern w:val="2"/>
          <w:sz w:val="24"/>
          <w:szCs w:val="24"/>
        </w:rPr>
        <w:t>合同生效及其他</w:t>
      </w:r>
    </w:p>
    <w:p w14:paraId="42BD373F" w14:textId="77777777" w:rsidR="008264B4" w:rsidRDefault="00000000">
      <w:pPr>
        <w:pStyle w:val="afff8"/>
        <w:numPr>
          <w:ilvl w:val="0"/>
          <w:numId w:val="42"/>
        </w:numPr>
        <w:spacing w:line="360" w:lineRule="auto"/>
        <w:ind w:left="0" w:firstLine="480"/>
        <w:rPr>
          <w:rFonts w:ascii="宋体" w:hAnsi="宋体" w:hint="eastAsia"/>
          <w:kern w:val="2"/>
          <w:sz w:val="24"/>
          <w:szCs w:val="24"/>
        </w:rPr>
      </w:pPr>
      <w:r>
        <w:rPr>
          <w:rFonts w:ascii="宋体" w:hAnsi="宋体" w:hint="eastAsia"/>
          <w:kern w:val="2"/>
          <w:sz w:val="24"/>
          <w:szCs w:val="24"/>
        </w:rPr>
        <w:t>下列文件均为本合同的组成部分：</w:t>
      </w:r>
    </w:p>
    <w:p w14:paraId="6FFD311E" w14:textId="0BAF8D16" w:rsidR="008264B4" w:rsidRDefault="00000000">
      <w:pPr>
        <w:pStyle w:val="Normal31"/>
        <w:numPr>
          <w:ilvl w:val="0"/>
          <w:numId w:val="43"/>
        </w:numPr>
        <w:adjustRightInd w:val="0"/>
        <w:spacing w:line="360" w:lineRule="auto"/>
        <w:ind w:left="0" w:firstLineChars="200" w:firstLine="480"/>
        <w:jc w:val="left"/>
        <w:textAlignment w:val="baseline"/>
        <w:rPr>
          <w:rFonts w:ascii="宋体" w:hAnsi="宋体" w:hint="eastAsia"/>
          <w:color w:val="0000CC"/>
          <w:kern w:val="2"/>
          <w:sz w:val="24"/>
          <w:szCs w:val="24"/>
          <w:u w:val="single"/>
        </w:rPr>
      </w:pPr>
      <w:r>
        <w:rPr>
          <w:rFonts w:ascii="宋体" w:hAnsi="宋体" w:hint="eastAsia"/>
          <w:kern w:val="2"/>
          <w:sz w:val="24"/>
          <w:szCs w:val="24"/>
        </w:rPr>
        <w:t>《</w:t>
      </w:r>
      <w:r w:rsidR="007120BF">
        <w:rPr>
          <w:rFonts w:ascii="宋体" w:hAnsi="宋体" w:hint="eastAsia"/>
          <w:kern w:val="2"/>
          <w:sz w:val="24"/>
          <w:szCs w:val="24"/>
        </w:rPr>
        <w:t>2026-2027</w:t>
      </w:r>
      <w:r>
        <w:rPr>
          <w:rFonts w:ascii="宋体" w:hAnsi="宋体" w:hint="eastAsia"/>
          <w:kern w:val="2"/>
          <w:sz w:val="24"/>
          <w:szCs w:val="24"/>
        </w:rPr>
        <w:t>年度第一批小型工程项目造价咨询服务批量委托框架协议》</w:t>
      </w:r>
    </w:p>
    <w:p w14:paraId="5F5245CE" w14:textId="77777777" w:rsidR="008264B4" w:rsidRDefault="00000000">
      <w:pPr>
        <w:pStyle w:val="Normal31"/>
        <w:numPr>
          <w:ilvl w:val="0"/>
          <w:numId w:val="43"/>
        </w:numPr>
        <w:adjustRightInd w:val="0"/>
        <w:spacing w:line="360" w:lineRule="auto"/>
        <w:ind w:left="0" w:firstLineChars="200" w:firstLine="480"/>
        <w:jc w:val="left"/>
        <w:textAlignment w:val="baseline"/>
        <w:rPr>
          <w:rFonts w:ascii="宋体" w:hAnsi="宋体" w:hint="eastAsia"/>
          <w:kern w:val="2"/>
          <w:sz w:val="24"/>
          <w:szCs w:val="24"/>
        </w:rPr>
      </w:pPr>
      <w:r>
        <w:rPr>
          <w:rFonts w:ascii="宋体" w:hAnsi="宋体" w:hint="eastAsia"/>
          <w:kern w:val="2"/>
          <w:sz w:val="24"/>
          <w:szCs w:val="24"/>
        </w:rPr>
        <w:t>招标文件、答疑及补充通知</w:t>
      </w:r>
    </w:p>
    <w:p w14:paraId="724CDE0D" w14:textId="77777777" w:rsidR="008264B4" w:rsidRDefault="00000000">
      <w:pPr>
        <w:pStyle w:val="Normal31"/>
        <w:numPr>
          <w:ilvl w:val="0"/>
          <w:numId w:val="43"/>
        </w:numPr>
        <w:adjustRightInd w:val="0"/>
        <w:spacing w:line="360" w:lineRule="auto"/>
        <w:ind w:left="0" w:firstLineChars="200" w:firstLine="480"/>
        <w:jc w:val="left"/>
        <w:textAlignment w:val="baseline"/>
        <w:rPr>
          <w:rFonts w:ascii="宋体" w:hAnsi="宋体" w:hint="eastAsia"/>
          <w:kern w:val="2"/>
          <w:sz w:val="24"/>
          <w:szCs w:val="24"/>
        </w:rPr>
      </w:pPr>
      <w:r>
        <w:rPr>
          <w:rFonts w:ascii="宋体" w:hAnsi="宋体" w:hint="eastAsia"/>
          <w:kern w:val="2"/>
          <w:sz w:val="24"/>
          <w:szCs w:val="24"/>
        </w:rPr>
        <w:t>乙方的投标文件</w:t>
      </w:r>
    </w:p>
    <w:p w14:paraId="09EFA059" w14:textId="77777777" w:rsidR="008264B4" w:rsidRDefault="00000000">
      <w:pPr>
        <w:pStyle w:val="Normal31"/>
        <w:numPr>
          <w:ilvl w:val="0"/>
          <w:numId w:val="43"/>
        </w:numPr>
        <w:adjustRightInd w:val="0"/>
        <w:spacing w:line="360" w:lineRule="auto"/>
        <w:ind w:left="0" w:firstLineChars="200" w:firstLine="480"/>
        <w:jc w:val="left"/>
        <w:textAlignment w:val="baseline"/>
        <w:rPr>
          <w:rFonts w:ascii="宋体" w:hAnsi="宋体" w:hint="eastAsia"/>
          <w:kern w:val="2"/>
          <w:sz w:val="24"/>
          <w:szCs w:val="24"/>
        </w:rPr>
      </w:pPr>
      <w:r>
        <w:rPr>
          <w:rFonts w:ascii="宋体" w:hAnsi="宋体" w:hint="eastAsia"/>
          <w:kern w:val="2"/>
          <w:sz w:val="24"/>
          <w:szCs w:val="24"/>
        </w:rPr>
        <w:t>本合同执行中甲乙双方共同签署的补充协议</w:t>
      </w:r>
    </w:p>
    <w:p w14:paraId="48E7211E" w14:textId="77777777" w:rsidR="008264B4" w:rsidRDefault="00000000">
      <w:pPr>
        <w:pStyle w:val="Normal31"/>
        <w:numPr>
          <w:ilvl w:val="0"/>
          <w:numId w:val="43"/>
        </w:numPr>
        <w:adjustRightInd w:val="0"/>
        <w:spacing w:line="360" w:lineRule="auto"/>
        <w:ind w:left="0" w:firstLineChars="200" w:firstLine="480"/>
        <w:jc w:val="left"/>
        <w:textAlignment w:val="baseline"/>
        <w:rPr>
          <w:rFonts w:ascii="宋体" w:hAnsi="宋体" w:hint="eastAsia"/>
          <w:kern w:val="2"/>
          <w:sz w:val="24"/>
          <w:szCs w:val="24"/>
        </w:rPr>
      </w:pPr>
      <w:r>
        <w:rPr>
          <w:rFonts w:ascii="宋体" w:hAnsi="宋体" w:hint="eastAsia"/>
          <w:kern w:val="2"/>
          <w:sz w:val="24"/>
          <w:szCs w:val="24"/>
        </w:rPr>
        <w:t>其他：</w:t>
      </w:r>
      <w:r>
        <w:rPr>
          <w:rFonts w:ascii="宋体" w:hAnsi="宋体" w:hint="eastAsia"/>
          <w:b/>
          <w:bCs/>
          <w:color w:val="2F5496" w:themeColor="accent1" w:themeShade="BF"/>
          <w:sz w:val="24"/>
          <w:szCs w:val="24"/>
          <w:u w:val="single"/>
        </w:rPr>
        <w:t xml:space="preserve">                    </w:t>
      </w:r>
    </w:p>
    <w:p w14:paraId="65EE4ADF" w14:textId="77777777" w:rsidR="008264B4" w:rsidRDefault="00000000">
      <w:pPr>
        <w:pStyle w:val="afff8"/>
        <w:numPr>
          <w:ilvl w:val="0"/>
          <w:numId w:val="42"/>
        </w:numPr>
        <w:spacing w:line="360" w:lineRule="auto"/>
        <w:ind w:left="0" w:firstLine="480"/>
        <w:rPr>
          <w:rFonts w:ascii="宋体" w:hAnsi="宋体" w:hint="eastAsia"/>
          <w:kern w:val="2"/>
          <w:sz w:val="24"/>
          <w:szCs w:val="24"/>
        </w:rPr>
      </w:pPr>
      <w:r>
        <w:rPr>
          <w:rFonts w:ascii="宋体" w:hAnsi="宋体" w:hint="eastAsia"/>
          <w:kern w:val="2"/>
          <w:sz w:val="24"/>
          <w:szCs w:val="24"/>
        </w:rPr>
        <w:t>本合同一式</w:t>
      </w:r>
      <w:r>
        <w:rPr>
          <w:rFonts w:ascii="宋体" w:hAnsi="宋体" w:hint="eastAsia"/>
          <w:b/>
          <w:bCs/>
          <w:color w:val="2F5496" w:themeColor="accent1" w:themeShade="BF"/>
          <w:sz w:val="24"/>
          <w:szCs w:val="24"/>
          <w:u w:val="single"/>
        </w:rPr>
        <w:t>拾</w:t>
      </w:r>
      <w:r>
        <w:rPr>
          <w:rFonts w:ascii="宋体" w:hAnsi="宋体" w:hint="eastAsia"/>
          <w:kern w:val="2"/>
          <w:sz w:val="24"/>
          <w:szCs w:val="24"/>
        </w:rPr>
        <w:t>份，甲方</w:t>
      </w:r>
      <w:r>
        <w:rPr>
          <w:rFonts w:ascii="宋体" w:hAnsi="宋体" w:hint="eastAsia"/>
          <w:b/>
          <w:bCs/>
          <w:color w:val="2F5496" w:themeColor="accent1" w:themeShade="BF"/>
          <w:sz w:val="24"/>
          <w:szCs w:val="24"/>
          <w:u w:val="single"/>
        </w:rPr>
        <w:t>捌</w:t>
      </w:r>
      <w:r>
        <w:rPr>
          <w:rFonts w:ascii="宋体" w:hAnsi="宋体" w:hint="eastAsia"/>
          <w:kern w:val="2"/>
          <w:sz w:val="24"/>
          <w:szCs w:val="24"/>
        </w:rPr>
        <w:t>份，乙方</w:t>
      </w:r>
      <w:r>
        <w:rPr>
          <w:rFonts w:ascii="宋体" w:hAnsi="宋体" w:hint="eastAsia"/>
          <w:b/>
          <w:bCs/>
          <w:color w:val="2F5496" w:themeColor="accent1" w:themeShade="BF"/>
          <w:sz w:val="24"/>
          <w:szCs w:val="24"/>
          <w:u w:val="single"/>
        </w:rPr>
        <w:t>贰</w:t>
      </w:r>
      <w:r>
        <w:rPr>
          <w:rFonts w:ascii="宋体" w:hAnsi="宋体" w:hint="eastAsia"/>
          <w:kern w:val="2"/>
          <w:sz w:val="24"/>
          <w:szCs w:val="24"/>
        </w:rPr>
        <w:t>份，均具有同等法律效力。本合同自双方法定代表人或其委托代理人签署或盖章，并加盖公章或合同专用章后生效。</w:t>
      </w:r>
    </w:p>
    <w:p w14:paraId="01BB3817" w14:textId="09B5586B" w:rsidR="008264B4" w:rsidRDefault="00000000">
      <w:pPr>
        <w:pStyle w:val="afff8"/>
        <w:numPr>
          <w:ilvl w:val="0"/>
          <w:numId w:val="42"/>
        </w:numPr>
        <w:spacing w:line="360" w:lineRule="auto"/>
        <w:ind w:left="0" w:firstLine="480"/>
        <w:rPr>
          <w:rFonts w:ascii="宋体" w:hAnsi="宋体" w:hint="eastAsia"/>
          <w:kern w:val="2"/>
          <w:sz w:val="24"/>
          <w:szCs w:val="24"/>
        </w:rPr>
      </w:pPr>
      <w:r>
        <w:rPr>
          <w:rFonts w:ascii="宋体" w:hAnsi="宋体" w:hint="eastAsia"/>
          <w:kern w:val="2"/>
          <w:sz w:val="24"/>
          <w:szCs w:val="24"/>
        </w:rPr>
        <w:t>本合同未尽事宜但在</w:t>
      </w:r>
      <w:r>
        <w:rPr>
          <w:rFonts w:ascii="宋体" w:hAnsi="宋体" w:hint="eastAsia"/>
          <w:b/>
          <w:bCs/>
          <w:color w:val="2F5496" w:themeColor="accent1" w:themeShade="BF"/>
          <w:sz w:val="24"/>
          <w:szCs w:val="24"/>
          <w:u w:val="single"/>
        </w:rPr>
        <w:t>《</w:t>
      </w:r>
      <w:r w:rsidR="007120BF">
        <w:rPr>
          <w:rFonts w:ascii="宋体" w:hAnsi="宋体" w:hint="eastAsia"/>
          <w:b/>
          <w:bCs/>
          <w:color w:val="2F5496" w:themeColor="accent1" w:themeShade="BF"/>
          <w:sz w:val="24"/>
          <w:szCs w:val="24"/>
          <w:u w:val="single"/>
        </w:rPr>
        <w:t>2026-2027</w:t>
      </w:r>
      <w:r>
        <w:rPr>
          <w:rFonts w:ascii="宋体" w:hAnsi="宋体" w:hint="eastAsia"/>
          <w:b/>
          <w:bCs/>
          <w:color w:val="2F5496" w:themeColor="accent1" w:themeShade="BF"/>
          <w:sz w:val="24"/>
          <w:szCs w:val="24"/>
          <w:u w:val="single"/>
        </w:rPr>
        <w:t>年度第一批小型工程项目造价咨询服务批量委</w:t>
      </w:r>
      <w:r>
        <w:rPr>
          <w:rFonts w:ascii="宋体" w:hAnsi="宋体" w:hint="eastAsia"/>
          <w:b/>
          <w:bCs/>
          <w:color w:val="2F5496" w:themeColor="accent1" w:themeShade="BF"/>
          <w:sz w:val="24"/>
          <w:szCs w:val="24"/>
          <w:u w:val="single"/>
        </w:rPr>
        <w:lastRenderedPageBreak/>
        <w:t>托框架协议》</w:t>
      </w:r>
      <w:r>
        <w:rPr>
          <w:rFonts w:ascii="宋体" w:hAnsi="宋体" w:hint="eastAsia"/>
          <w:kern w:val="2"/>
          <w:sz w:val="24"/>
          <w:szCs w:val="24"/>
        </w:rPr>
        <w:t>中有明确约定的，按</w:t>
      </w:r>
      <w:r>
        <w:rPr>
          <w:rFonts w:ascii="宋体" w:hAnsi="宋体" w:hint="eastAsia"/>
          <w:b/>
          <w:bCs/>
          <w:color w:val="2F5496" w:themeColor="accent1" w:themeShade="BF"/>
          <w:sz w:val="24"/>
          <w:szCs w:val="24"/>
          <w:u w:val="single"/>
        </w:rPr>
        <w:t>《</w:t>
      </w:r>
      <w:r w:rsidR="007120BF">
        <w:rPr>
          <w:rFonts w:ascii="宋体" w:hAnsi="宋体" w:hint="eastAsia"/>
          <w:b/>
          <w:bCs/>
          <w:color w:val="2F5496" w:themeColor="accent1" w:themeShade="BF"/>
          <w:sz w:val="24"/>
          <w:szCs w:val="24"/>
          <w:u w:val="single"/>
        </w:rPr>
        <w:t>2026-2027</w:t>
      </w:r>
      <w:r>
        <w:rPr>
          <w:rFonts w:ascii="宋体" w:hAnsi="宋体" w:hint="eastAsia"/>
          <w:b/>
          <w:bCs/>
          <w:color w:val="2F5496" w:themeColor="accent1" w:themeShade="BF"/>
          <w:sz w:val="24"/>
          <w:szCs w:val="24"/>
          <w:u w:val="single"/>
        </w:rPr>
        <w:t>年度第一批小型工程项目造价咨询服务批量委托框架协议》</w:t>
      </w:r>
      <w:r>
        <w:rPr>
          <w:rFonts w:ascii="宋体" w:hAnsi="宋体" w:hint="eastAsia"/>
          <w:kern w:val="2"/>
          <w:sz w:val="24"/>
          <w:szCs w:val="24"/>
        </w:rPr>
        <w:t>条款执行。</w:t>
      </w:r>
    </w:p>
    <w:p w14:paraId="06636D20" w14:textId="77777777" w:rsidR="008264B4" w:rsidRDefault="00000000">
      <w:pPr>
        <w:pStyle w:val="Normal31"/>
        <w:spacing w:line="360" w:lineRule="auto"/>
        <w:ind w:firstLineChars="200" w:firstLine="480"/>
        <w:rPr>
          <w:rFonts w:ascii="宋体" w:hAnsi="宋体" w:hint="eastAsia"/>
          <w:kern w:val="44"/>
          <w:sz w:val="24"/>
          <w:szCs w:val="24"/>
        </w:rPr>
      </w:pPr>
      <w:r>
        <w:rPr>
          <w:rFonts w:ascii="宋体" w:hAnsi="宋体" w:hint="eastAsia"/>
          <w:kern w:val="44"/>
          <w:sz w:val="24"/>
          <w:szCs w:val="24"/>
        </w:rPr>
        <w:t>（以下无正文）</w:t>
      </w:r>
    </w:p>
    <w:p w14:paraId="2F5E22E5" w14:textId="77777777" w:rsidR="008264B4" w:rsidRDefault="008264B4">
      <w:pPr>
        <w:pStyle w:val="Normal31"/>
        <w:spacing w:line="360" w:lineRule="auto"/>
        <w:rPr>
          <w:rFonts w:ascii="宋体" w:hAnsi="宋体" w:hint="eastAsia"/>
          <w:kern w:val="44"/>
          <w:sz w:val="24"/>
          <w:szCs w:val="24"/>
        </w:rPr>
      </w:pPr>
    </w:p>
    <w:tbl>
      <w:tblPr>
        <w:tblStyle w:val="TableGrid2"/>
        <w:tblW w:w="934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28" w:type="dxa"/>
          <w:right w:w="28" w:type="dxa"/>
        </w:tblCellMar>
        <w:tblLook w:val="04A0" w:firstRow="1" w:lastRow="0" w:firstColumn="1" w:lastColumn="0" w:noHBand="0" w:noVBand="1"/>
      </w:tblPr>
      <w:tblGrid>
        <w:gridCol w:w="4673"/>
        <w:gridCol w:w="4673"/>
      </w:tblGrid>
      <w:tr w:rsidR="008264B4" w14:paraId="221C1BF7" w14:textId="77777777">
        <w:trPr>
          <w:trHeight w:val="283"/>
          <w:jc w:val="center"/>
        </w:trPr>
        <w:tc>
          <w:tcPr>
            <w:tcW w:w="4673" w:type="dxa"/>
            <w:vAlign w:val="center"/>
          </w:tcPr>
          <w:p w14:paraId="496D737D" w14:textId="77777777" w:rsidR="008264B4" w:rsidRDefault="00000000">
            <w:pPr>
              <w:pStyle w:val="Normal31"/>
              <w:spacing w:line="360" w:lineRule="auto"/>
              <w:jc w:val="left"/>
              <w:rPr>
                <w:rFonts w:ascii="宋体" w:hAnsi="宋体" w:hint="eastAsia"/>
                <w:b/>
                <w:bCs/>
                <w:color w:val="2F5496" w:themeColor="accent1" w:themeShade="BF"/>
                <w:sz w:val="24"/>
                <w:szCs w:val="24"/>
                <w:u w:val="single"/>
              </w:rPr>
            </w:pPr>
            <w:r>
              <w:rPr>
                <w:rFonts w:ascii="宋体" w:hAnsi="宋体" w:hint="eastAsia"/>
                <w:b/>
                <w:bCs/>
                <w:sz w:val="24"/>
                <w:szCs w:val="24"/>
              </w:rPr>
              <w:t>委托人（甲方）：</w:t>
            </w:r>
            <w:r>
              <w:rPr>
                <w:rFonts w:ascii="宋体" w:hAnsi="宋体" w:hint="eastAsia"/>
                <w:b/>
                <w:bCs/>
                <w:color w:val="2F5496" w:themeColor="accent1" w:themeShade="BF"/>
                <w:sz w:val="24"/>
                <w:szCs w:val="24"/>
                <w:u w:val="single"/>
              </w:rPr>
              <w:t>深圳深港科技创新合作区发展有限公司</w:t>
            </w:r>
          </w:p>
          <w:p w14:paraId="06F457DF" w14:textId="77777777" w:rsidR="008264B4" w:rsidRDefault="008264B4">
            <w:pPr>
              <w:pStyle w:val="Normal31"/>
              <w:spacing w:line="360" w:lineRule="auto"/>
              <w:jc w:val="left"/>
              <w:rPr>
                <w:rFonts w:ascii="宋体" w:hAnsi="宋体" w:hint="eastAsia"/>
                <w:b/>
                <w:bCs/>
                <w:color w:val="2F5496" w:themeColor="accent1" w:themeShade="BF"/>
                <w:sz w:val="24"/>
                <w:szCs w:val="24"/>
                <w:u w:val="single"/>
              </w:rPr>
            </w:pPr>
          </w:p>
          <w:p w14:paraId="66DBAC86" w14:textId="77777777" w:rsidR="008264B4" w:rsidRDefault="008264B4">
            <w:pPr>
              <w:pStyle w:val="Normal31"/>
              <w:spacing w:line="360" w:lineRule="auto"/>
              <w:jc w:val="left"/>
              <w:rPr>
                <w:rFonts w:ascii="宋体" w:hAnsi="宋体" w:hint="eastAsia"/>
                <w:b/>
                <w:bCs/>
                <w:color w:val="2F5496" w:themeColor="accent1" w:themeShade="BF"/>
                <w:sz w:val="24"/>
                <w:szCs w:val="24"/>
                <w:u w:val="single"/>
              </w:rPr>
            </w:pPr>
          </w:p>
          <w:p w14:paraId="14767875" w14:textId="77777777" w:rsidR="008264B4" w:rsidRDefault="008264B4">
            <w:pPr>
              <w:pStyle w:val="Normal31"/>
              <w:spacing w:line="360" w:lineRule="auto"/>
              <w:jc w:val="left"/>
              <w:rPr>
                <w:rFonts w:ascii="宋体" w:hAnsi="宋体" w:hint="eastAsia"/>
                <w:b/>
                <w:bCs/>
                <w:color w:val="0000CC"/>
                <w:sz w:val="24"/>
                <w:szCs w:val="24"/>
                <w:u w:val="single"/>
              </w:rPr>
            </w:pPr>
          </w:p>
        </w:tc>
        <w:tc>
          <w:tcPr>
            <w:tcW w:w="4673" w:type="dxa"/>
            <w:vAlign w:val="center"/>
          </w:tcPr>
          <w:p w14:paraId="1FF7E9F0" w14:textId="77777777" w:rsidR="008264B4" w:rsidRDefault="00000000">
            <w:pPr>
              <w:pStyle w:val="Normal31"/>
              <w:spacing w:line="360" w:lineRule="auto"/>
              <w:jc w:val="left"/>
              <w:rPr>
                <w:rFonts w:ascii="宋体" w:hAnsi="宋体" w:hint="eastAsia"/>
                <w:b/>
                <w:bCs/>
                <w:sz w:val="24"/>
                <w:szCs w:val="24"/>
              </w:rPr>
            </w:pPr>
            <w:r>
              <w:rPr>
                <w:rFonts w:ascii="宋体" w:hAnsi="宋体" w:hint="eastAsia"/>
                <w:b/>
                <w:bCs/>
                <w:sz w:val="24"/>
                <w:szCs w:val="24"/>
              </w:rPr>
              <w:t>受托人（乙方）：</w:t>
            </w:r>
          </w:p>
          <w:p w14:paraId="04D64FF8" w14:textId="77777777" w:rsidR="008264B4" w:rsidRDefault="008264B4">
            <w:pPr>
              <w:pStyle w:val="Normal31"/>
              <w:spacing w:line="360" w:lineRule="auto"/>
              <w:jc w:val="left"/>
              <w:rPr>
                <w:rFonts w:ascii="宋体" w:hAnsi="宋体" w:hint="eastAsia"/>
                <w:b/>
                <w:bCs/>
                <w:sz w:val="24"/>
                <w:szCs w:val="24"/>
              </w:rPr>
            </w:pPr>
          </w:p>
          <w:p w14:paraId="2CC67DEA" w14:textId="77777777" w:rsidR="008264B4" w:rsidRDefault="008264B4">
            <w:pPr>
              <w:pStyle w:val="Normal31"/>
              <w:spacing w:line="360" w:lineRule="auto"/>
              <w:jc w:val="left"/>
              <w:rPr>
                <w:rFonts w:ascii="宋体" w:hAnsi="宋体" w:hint="eastAsia"/>
                <w:b/>
                <w:bCs/>
                <w:sz w:val="24"/>
                <w:szCs w:val="24"/>
              </w:rPr>
            </w:pPr>
          </w:p>
          <w:p w14:paraId="55D942E9" w14:textId="77777777" w:rsidR="008264B4" w:rsidRDefault="008264B4">
            <w:pPr>
              <w:pStyle w:val="Normal31"/>
              <w:spacing w:line="360" w:lineRule="auto"/>
              <w:jc w:val="left"/>
              <w:rPr>
                <w:rFonts w:ascii="宋体" w:hAnsi="宋体" w:hint="eastAsia"/>
                <w:b/>
                <w:bCs/>
                <w:sz w:val="24"/>
                <w:szCs w:val="24"/>
              </w:rPr>
            </w:pPr>
          </w:p>
          <w:p w14:paraId="0AE8DABC" w14:textId="77777777" w:rsidR="008264B4" w:rsidRDefault="008264B4">
            <w:pPr>
              <w:pStyle w:val="Normal31"/>
              <w:spacing w:line="360" w:lineRule="auto"/>
              <w:jc w:val="left"/>
              <w:rPr>
                <w:rFonts w:ascii="宋体" w:hAnsi="宋体" w:hint="eastAsia"/>
                <w:b/>
                <w:bCs/>
                <w:sz w:val="24"/>
                <w:szCs w:val="24"/>
              </w:rPr>
            </w:pPr>
          </w:p>
        </w:tc>
      </w:tr>
      <w:tr w:rsidR="008264B4" w14:paraId="7597E587" w14:textId="77777777">
        <w:trPr>
          <w:trHeight w:val="283"/>
          <w:jc w:val="center"/>
        </w:trPr>
        <w:tc>
          <w:tcPr>
            <w:tcW w:w="4673" w:type="dxa"/>
            <w:vAlign w:val="center"/>
          </w:tcPr>
          <w:p w14:paraId="2B699904" w14:textId="77777777" w:rsidR="008264B4" w:rsidRDefault="00000000">
            <w:pPr>
              <w:pStyle w:val="Normal31"/>
              <w:spacing w:line="360" w:lineRule="auto"/>
              <w:jc w:val="left"/>
              <w:rPr>
                <w:rFonts w:ascii="宋体" w:hAnsi="宋体" w:hint="eastAsia"/>
                <w:b/>
                <w:bCs/>
                <w:color w:val="0000CC"/>
                <w:sz w:val="24"/>
                <w:szCs w:val="24"/>
                <w:u w:val="single"/>
              </w:rPr>
            </w:pPr>
            <w:r>
              <w:rPr>
                <w:rFonts w:ascii="宋体" w:hAnsi="宋体" w:hint="eastAsia"/>
                <w:b/>
                <w:bCs/>
                <w:sz w:val="24"/>
                <w:szCs w:val="24"/>
              </w:rPr>
              <w:t>地址：</w:t>
            </w:r>
            <w:r>
              <w:rPr>
                <w:rFonts w:ascii="宋体" w:hAnsi="宋体" w:hint="eastAsia"/>
                <w:b/>
                <w:bCs/>
                <w:color w:val="2F5496" w:themeColor="accent1" w:themeShade="BF"/>
                <w:sz w:val="24"/>
                <w:szCs w:val="24"/>
                <w:u w:val="single"/>
              </w:rPr>
              <w:t>深圳市福田保税区桃花路3号深圳国资国企产业创新中心7楼</w:t>
            </w:r>
          </w:p>
        </w:tc>
        <w:tc>
          <w:tcPr>
            <w:tcW w:w="4673" w:type="dxa"/>
            <w:vAlign w:val="center"/>
          </w:tcPr>
          <w:p w14:paraId="0D1FF078" w14:textId="77777777" w:rsidR="008264B4" w:rsidRDefault="00000000">
            <w:pPr>
              <w:pStyle w:val="Normal31"/>
              <w:spacing w:line="360" w:lineRule="auto"/>
              <w:jc w:val="left"/>
              <w:rPr>
                <w:rFonts w:ascii="宋体" w:hAnsi="宋体" w:hint="eastAsia"/>
                <w:b/>
                <w:bCs/>
                <w:sz w:val="24"/>
                <w:szCs w:val="24"/>
              </w:rPr>
            </w:pPr>
            <w:r>
              <w:rPr>
                <w:rFonts w:ascii="宋体" w:hAnsi="宋体" w:hint="eastAsia"/>
                <w:b/>
                <w:bCs/>
                <w:sz w:val="24"/>
                <w:szCs w:val="24"/>
              </w:rPr>
              <w:t>地址：</w:t>
            </w:r>
          </w:p>
          <w:p w14:paraId="1D58E00C" w14:textId="77777777" w:rsidR="008264B4" w:rsidRDefault="008264B4">
            <w:pPr>
              <w:pStyle w:val="Normal31"/>
              <w:spacing w:line="360" w:lineRule="auto"/>
              <w:jc w:val="left"/>
              <w:rPr>
                <w:rFonts w:ascii="宋体" w:hAnsi="宋体" w:hint="eastAsia"/>
                <w:b/>
                <w:bCs/>
                <w:sz w:val="24"/>
                <w:szCs w:val="24"/>
              </w:rPr>
            </w:pPr>
          </w:p>
        </w:tc>
      </w:tr>
      <w:tr w:rsidR="008264B4" w14:paraId="26457DE3" w14:textId="77777777">
        <w:trPr>
          <w:trHeight w:val="283"/>
          <w:jc w:val="center"/>
        </w:trPr>
        <w:tc>
          <w:tcPr>
            <w:tcW w:w="4673" w:type="dxa"/>
            <w:vAlign w:val="center"/>
          </w:tcPr>
          <w:p w14:paraId="5F4D5C95" w14:textId="77777777" w:rsidR="008264B4" w:rsidRDefault="00000000">
            <w:pPr>
              <w:pStyle w:val="Normal31"/>
              <w:spacing w:line="360" w:lineRule="auto"/>
              <w:jc w:val="left"/>
              <w:rPr>
                <w:rFonts w:ascii="宋体" w:hAnsi="宋体" w:hint="eastAsia"/>
                <w:b/>
                <w:bCs/>
                <w:sz w:val="24"/>
                <w:szCs w:val="24"/>
              </w:rPr>
            </w:pPr>
            <w:r>
              <w:rPr>
                <w:rFonts w:ascii="宋体" w:hAnsi="宋体" w:hint="eastAsia"/>
                <w:b/>
                <w:bCs/>
                <w:sz w:val="24"/>
                <w:szCs w:val="24"/>
              </w:rPr>
              <w:t>法定代表人：</w:t>
            </w:r>
          </w:p>
          <w:p w14:paraId="35E5B9BD" w14:textId="77777777" w:rsidR="008264B4" w:rsidRDefault="008264B4">
            <w:pPr>
              <w:pStyle w:val="Normal31"/>
              <w:spacing w:line="360" w:lineRule="auto"/>
              <w:jc w:val="left"/>
              <w:rPr>
                <w:rFonts w:ascii="宋体" w:hAnsi="宋体" w:hint="eastAsia"/>
                <w:b/>
                <w:bCs/>
                <w:sz w:val="24"/>
                <w:szCs w:val="24"/>
              </w:rPr>
            </w:pPr>
          </w:p>
          <w:p w14:paraId="491359EE" w14:textId="77777777" w:rsidR="008264B4" w:rsidRDefault="008264B4">
            <w:pPr>
              <w:pStyle w:val="Normal31"/>
              <w:spacing w:line="360" w:lineRule="auto"/>
              <w:jc w:val="left"/>
              <w:rPr>
                <w:rFonts w:ascii="宋体" w:hAnsi="宋体" w:hint="eastAsia"/>
                <w:b/>
                <w:bCs/>
                <w:sz w:val="24"/>
                <w:szCs w:val="24"/>
              </w:rPr>
            </w:pPr>
          </w:p>
          <w:p w14:paraId="066DEA3D" w14:textId="77777777" w:rsidR="008264B4" w:rsidRDefault="008264B4">
            <w:pPr>
              <w:pStyle w:val="Normal31"/>
              <w:spacing w:line="360" w:lineRule="auto"/>
              <w:jc w:val="left"/>
              <w:rPr>
                <w:rFonts w:ascii="宋体" w:hAnsi="宋体" w:hint="eastAsia"/>
                <w:b/>
                <w:bCs/>
                <w:color w:val="0000CC"/>
                <w:sz w:val="24"/>
                <w:szCs w:val="24"/>
                <w:u w:val="single"/>
              </w:rPr>
            </w:pPr>
          </w:p>
        </w:tc>
        <w:tc>
          <w:tcPr>
            <w:tcW w:w="4673" w:type="dxa"/>
            <w:vAlign w:val="center"/>
          </w:tcPr>
          <w:p w14:paraId="41BFD36B" w14:textId="77777777" w:rsidR="008264B4" w:rsidRDefault="00000000">
            <w:pPr>
              <w:pStyle w:val="Normal31"/>
              <w:spacing w:line="360" w:lineRule="auto"/>
              <w:jc w:val="left"/>
              <w:rPr>
                <w:rFonts w:ascii="宋体" w:hAnsi="宋体" w:hint="eastAsia"/>
                <w:b/>
                <w:bCs/>
                <w:sz w:val="24"/>
                <w:szCs w:val="24"/>
              </w:rPr>
            </w:pPr>
            <w:r>
              <w:rPr>
                <w:rFonts w:ascii="宋体" w:hAnsi="宋体" w:hint="eastAsia"/>
                <w:b/>
                <w:bCs/>
                <w:sz w:val="24"/>
                <w:szCs w:val="24"/>
              </w:rPr>
              <w:t>法定代表人：</w:t>
            </w:r>
          </w:p>
          <w:p w14:paraId="771E7E9E" w14:textId="77777777" w:rsidR="008264B4" w:rsidRDefault="008264B4">
            <w:pPr>
              <w:pStyle w:val="Normal31"/>
              <w:spacing w:line="360" w:lineRule="auto"/>
              <w:jc w:val="left"/>
              <w:rPr>
                <w:rFonts w:ascii="宋体" w:hAnsi="宋体" w:hint="eastAsia"/>
                <w:b/>
                <w:bCs/>
                <w:sz w:val="24"/>
                <w:szCs w:val="24"/>
              </w:rPr>
            </w:pPr>
          </w:p>
          <w:p w14:paraId="67EC6FED" w14:textId="77777777" w:rsidR="008264B4" w:rsidRDefault="008264B4">
            <w:pPr>
              <w:pStyle w:val="Normal31"/>
              <w:spacing w:line="360" w:lineRule="auto"/>
              <w:jc w:val="left"/>
              <w:rPr>
                <w:rFonts w:ascii="宋体" w:hAnsi="宋体" w:hint="eastAsia"/>
                <w:b/>
                <w:bCs/>
                <w:sz w:val="24"/>
                <w:szCs w:val="24"/>
              </w:rPr>
            </w:pPr>
          </w:p>
          <w:p w14:paraId="748ED31A" w14:textId="77777777" w:rsidR="008264B4" w:rsidRDefault="008264B4">
            <w:pPr>
              <w:pStyle w:val="Normal31"/>
              <w:spacing w:line="360" w:lineRule="auto"/>
              <w:jc w:val="left"/>
              <w:rPr>
                <w:rFonts w:ascii="宋体" w:hAnsi="宋体" w:hint="eastAsia"/>
                <w:b/>
                <w:bCs/>
                <w:sz w:val="24"/>
                <w:szCs w:val="24"/>
              </w:rPr>
            </w:pPr>
          </w:p>
        </w:tc>
      </w:tr>
      <w:tr w:rsidR="008264B4" w14:paraId="1C5AD774" w14:textId="77777777">
        <w:trPr>
          <w:trHeight w:val="283"/>
          <w:jc w:val="center"/>
        </w:trPr>
        <w:tc>
          <w:tcPr>
            <w:tcW w:w="4673" w:type="dxa"/>
            <w:vAlign w:val="center"/>
          </w:tcPr>
          <w:p w14:paraId="52FB479A" w14:textId="77777777" w:rsidR="008264B4" w:rsidRDefault="00000000">
            <w:pPr>
              <w:pStyle w:val="Normal31"/>
              <w:spacing w:line="360" w:lineRule="auto"/>
              <w:jc w:val="left"/>
              <w:rPr>
                <w:rFonts w:ascii="宋体" w:hAnsi="宋体" w:hint="eastAsia"/>
                <w:b/>
                <w:bCs/>
                <w:sz w:val="24"/>
                <w:szCs w:val="24"/>
              </w:rPr>
            </w:pPr>
            <w:r>
              <w:rPr>
                <w:rFonts w:ascii="宋体" w:hAnsi="宋体" w:hint="eastAsia"/>
                <w:b/>
                <w:bCs/>
                <w:sz w:val="24"/>
                <w:szCs w:val="24"/>
              </w:rPr>
              <w:t>或委托代理人：</w:t>
            </w:r>
          </w:p>
          <w:p w14:paraId="0CF6CC7E" w14:textId="77777777" w:rsidR="008264B4" w:rsidRDefault="008264B4">
            <w:pPr>
              <w:pStyle w:val="Normal31"/>
              <w:spacing w:line="360" w:lineRule="auto"/>
              <w:jc w:val="left"/>
              <w:rPr>
                <w:rFonts w:ascii="宋体" w:hAnsi="宋体" w:hint="eastAsia"/>
                <w:b/>
                <w:bCs/>
                <w:sz w:val="24"/>
                <w:szCs w:val="24"/>
              </w:rPr>
            </w:pPr>
          </w:p>
          <w:p w14:paraId="730FC6AD" w14:textId="77777777" w:rsidR="008264B4" w:rsidRDefault="008264B4">
            <w:pPr>
              <w:pStyle w:val="Normal31"/>
              <w:spacing w:line="360" w:lineRule="auto"/>
              <w:jc w:val="left"/>
              <w:rPr>
                <w:rFonts w:ascii="宋体" w:hAnsi="宋体" w:hint="eastAsia"/>
                <w:b/>
                <w:bCs/>
                <w:sz w:val="24"/>
                <w:szCs w:val="24"/>
              </w:rPr>
            </w:pPr>
          </w:p>
          <w:p w14:paraId="3F45D0EF" w14:textId="77777777" w:rsidR="008264B4" w:rsidRDefault="008264B4">
            <w:pPr>
              <w:pStyle w:val="Normal31"/>
              <w:spacing w:line="360" w:lineRule="auto"/>
              <w:jc w:val="left"/>
              <w:rPr>
                <w:rFonts w:ascii="宋体" w:hAnsi="宋体" w:hint="eastAsia"/>
                <w:b/>
                <w:bCs/>
                <w:color w:val="0000CC"/>
                <w:sz w:val="24"/>
                <w:szCs w:val="24"/>
                <w:u w:val="single"/>
              </w:rPr>
            </w:pPr>
          </w:p>
        </w:tc>
        <w:tc>
          <w:tcPr>
            <w:tcW w:w="4673" w:type="dxa"/>
            <w:vAlign w:val="center"/>
          </w:tcPr>
          <w:p w14:paraId="746D44DA" w14:textId="77777777" w:rsidR="008264B4" w:rsidRDefault="00000000">
            <w:pPr>
              <w:pStyle w:val="Normal31"/>
              <w:spacing w:line="360" w:lineRule="auto"/>
              <w:jc w:val="left"/>
              <w:rPr>
                <w:rFonts w:ascii="宋体" w:hAnsi="宋体" w:hint="eastAsia"/>
                <w:b/>
                <w:bCs/>
                <w:sz w:val="24"/>
                <w:szCs w:val="24"/>
              </w:rPr>
            </w:pPr>
            <w:r>
              <w:rPr>
                <w:rFonts w:ascii="宋体" w:hAnsi="宋体" w:hint="eastAsia"/>
                <w:b/>
                <w:bCs/>
                <w:sz w:val="24"/>
                <w:szCs w:val="24"/>
              </w:rPr>
              <w:t>或委托代理人：</w:t>
            </w:r>
          </w:p>
          <w:p w14:paraId="1EF74BD8" w14:textId="77777777" w:rsidR="008264B4" w:rsidRDefault="008264B4">
            <w:pPr>
              <w:pStyle w:val="Normal31"/>
              <w:spacing w:line="360" w:lineRule="auto"/>
              <w:jc w:val="left"/>
              <w:rPr>
                <w:rFonts w:ascii="宋体" w:hAnsi="宋体" w:hint="eastAsia"/>
                <w:b/>
                <w:bCs/>
                <w:sz w:val="24"/>
                <w:szCs w:val="24"/>
              </w:rPr>
            </w:pPr>
          </w:p>
          <w:p w14:paraId="10255FA2" w14:textId="77777777" w:rsidR="008264B4" w:rsidRDefault="008264B4">
            <w:pPr>
              <w:pStyle w:val="Normal31"/>
              <w:spacing w:line="360" w:lineRule="auto"/>
              <w:jc w:val="left"/>
              <w:rPr>
                <w:rFonts w:ascii="宋体" w:hAnsi="宋体" w:hint="eastAsia"/>
                <w:b/>
                <w:bCs/>
                <w:sz w:val="24"/>
                <w:szCs w:val="24"/>
              </w:rPr>
            </w:pPr>
          </w:p>
          <w:p w14:paraId="04D28C3E" w14:textId="77777777" w:rsidR="008264B4" w:rsidRDefault="008264B4">
            <w:pPr>
              <w:pStyle w:val="Normal31"/>
              <w:spacing w:line="360" w:lineRule="auto"/>
              <w:jc w:val="left"/>
              <w:rPr>
                <w:rFonts w:ascii="宋体" w:hAnsi="宋体" w:hint="eastAsia"/>
                <w:b/>
                <w:bCs/>
                <w:sz w:val="24"/>
                <w:szCs w:val="24"/>
              </w:rPr>
            </w:pPr>
          </w:p>
        </w:tc>
      </w:tr>
      <w:tr w:rsidR="008264B4" w14:paraId="2CC1A698" w14:textId="77777777">
        <w:trPr>
          <w:trHeight w:val="445"/>
          <w:jc w:val="center"/>
        </w:trPr>
        <w:tc>
          <w:tcPr>
            <w:tcW w:w="9346" w:type="dxa"/>
            <w:gridSpan w:val="2"/>
            <w:vAlign w:val="center"/>
          </w:tcPr>
          <w:p w14:paraId="64084811" w14:textId="0C453719" w:rsidR="008264B4" w:rsidRDefault="00000000">
            <w:pPr>
              <w:pStyle w:val="Normal31"/>
              <w:spacing w:line="360" w:lineRule="auto"/>
              <w:jc w:val="left"/>
              <w:rPr>
                <w:rFonts w:ascii="宋体" w:hAnsi="宋体" w:hint="eastAsia"/>
                <w:b/>
                <w:bCs/>
                <w:sz w:val="24"/>
                <w:szCs w:val="24"/>
              </w:rPr>
            </w:pPr>
            <w:r>
              <w:rPr>
                <w:rFonts w:ascii="宋体" w:hAnsi="宋体" w:hint="eastAsia"/>
                <w:b/>
                <w:bCs/>
                <w:sz w:val="24"/>
                <w:szCs w:val="24"/>
              </w:rPr>
              <w:t>日期：</w:t>
            </w:r>
            <w:r w:rsidR="0053779D">
              <w:rPr>
                <w:rFonts w:ascii="宋体" w:hAnsi="宋体" w:hint="eastAsia"/>
                <w:b/>
                <w:bCs/>
                <w:color w:val="2F5496" w:themeColor="accent1" w:themeShade="BF"/>
                <w:sz w:val="24"/>
                <w:szCs w:val="24"/>
                <w:u w:val="single"/>
              </w:rPr>
              <w:t>2026</w:t>
            </w:r>
            <w:r w:rsidR="0053779D">
              <w:rPr>
                <w:rFonts w:ascii="宋体" w:hAnsi="宋体" w:hint="eastAsia"/>
                <w:b/>
                <w:bCs/>
                <w:sz w:val="24"/>
                <w:szCs w:val="24"/>
              </w:rPr>
              <w:t>年</w:t>
            </w:r>
            <w:r w:rsidR="0053779D">
              <w:rPr>
                <w:rFonts w:ascii="宋体" w:hAnsi="宋体" w:hint="eastAsia"/>
                <w:b/>
                <w:bCs/>
                <w:color w:val="2F5496" w:themeColor="accent1" w:themeShade="BF"/>
                <w:sz w:val="24"/>
                <w:szCs w:val="24"/>
                <w:u w:val="single"/>
              </w:rPr>
              <w:t>4</w:t>
            </w:r>
            <w:r>
              <w:rPr>
                <w:rFonts w:ascii="宋体" w:hAnsi="宋体" w:hint="eastAsia"/>
                <w:b/>
                <w:bCs/>
                <w:sz w:val="24"/>
                <w:szCs w:val="24"/>
              </w:rPr>
              <w:t>月</w:t>
            </w:r>
            <w:r>
              <w:rPr>
                <w:rFonts w:ascii="宋体" w:hAnsi="宋体" w:hint="eastAsia"/>
                <w:b/>
                <w:bCs/>
                <w:color w:val="2F5496" w:themeColor="accent1" w:themeShade="BF"/>
                <w:sz w:val="24"/>
                <w:szCs w:val="24"/>
                <w:u w:val="single"/>
              </w:rPr>
              <w:t xml:space="preserve"> </w:t>
            </w:r>
            <w:r>
              <w:rPr>
                <w:rFonts w:ascii="宋体" w:hAnsi="宋体"/>
                <w:b/>
                <w:bCs/>
                <w:color w:val="2F5496" w:themeColor="accent1" w:themeShade="BF"/>
                <w:sz w:val="24"/>
                <w:szCs w:val="24"/>
                <w:u w:val="single"/>
              </w:rPr>
              <w:t xml:space="preserve">   </w:t>
            </w:r>
            <w:r>
              <w:rPr>
                <w:rFonts w:ascii="宋体" w:hAnsi="宋体" w:hint="eastAsia"/>
                <w:b/>
                <w:bCs/>
                <w:sz w:val="24"/>
                <w:szCs w:val="24"/>
              </w:rPr>
              <w:t>日</w:t>
            </w:r>
          </w:p>
        </w:tc>
      </w:tr>
    </w:tbl>
    <w:p w14:paraId="1C20D6B5" w14:textId="77777777" w:rsidR="008264B4" w:rsidRDefault="00000000">
      <w:pPr>
        <w:pStyle w:val="Normal31"/>
        <w:widowControl/>
        <w:spacing w:line="360" w:lineRule="auto"/>
        <w:jc w:val="left"/>
        <w:rPr>
          <w:rFonts w:ascii="宋体" w:hAnsi="宋体" w:hint="eastAsia"/>
          <w:b/>
          <w:sz w:val="24"/>
          <w:szCs w:val="24"/>
        </w:rPr>
      </w:pPr>
      <w:r>
        <w:rPr>
          <w:rFonts w:ascii="宋体" w:hAnsi="宋体"/>
          <w:b/>
          <w:sz w:val="24"/>
          <w:szCs w:val="24"/>
        </w:rPr>
        <w:br w:type="page"/>
      </w:r>
    </w:p>
    <w:p w14:paraId="32D9AE27" w14:textId="61F4CA31" w:rsidR="008264B4" w:rsidRDefault="00000000">
      <w:pPr>
        <w:pStyle w:val="Normal31"/>
        <w:spacing w:line="360" w:lineRule="auto"/>
        <w:jc w:val="left"/>
        <w:rPr>
          <w:rFonts w:ascii="宋体" w:hAnsi="宋体" w:hint="eastAsia"/>
          <w:b/>
          <w:bCs/>
          <w:kern w:val="2"/>
          <w:sz w:val="28"/>
          <w:szCs w:val="28"/>
        </w:rPr>
      </w:pPr>
      <w:r>
        <w:rPr>
          <w:rFonts w:ascii="宋体" w:hAnsi="宋体" w:hint="eastAsia"/>
          <w:b/>
          <w:bCs/>
          <w:kern w:val="2"/>
          <w:sz w:val="28"/>
          <w:szCs w:val="28"/>
        </w:rPr>
        <w:lastRenderedPageBreak/>
        <w:t>附件二：</w:t>
      </w:r>
      <w:r w:rsidR="007120BF">
        <w:rPr>
          <w:rFonts w:ascii="宋体" w:hAnsi="宋体" w:hint="eastAsia"/>
          <w:b/>
          <w:bCs/>
          <w:kern w:val="2"/>
          <w:sz w:val="28"/>
          <w:szCs w:val="28"/>
        </w:rPr>
        <w:t>2026-2027</w:t>
      </w:r>
      <w:r>
        <w:rPr>
          <w:rFonts w:ascii="宋体" w:hAnsi="宋体" w:hint="eastAsia"/>
          <w:b/>
          <w:bCs/>
          <w:kern w:val="2"/>
          <w:sz w:val="28"/>
          <w:szCs w:val="28"/>
        </w:rPr>
        <w:t>年度第一批小型工程项目造价咨询服务批量委托投标报价表</w:t>
      </w:r>
    </w:p>
    <w:p w14:paraId="63FAE42F" w14:textId="3BF5F7FA" w:rsidR="008264B4" w:rsidRDefault="008264B4">
      <w:pPr>
        <w:adjustRightInd w:val="0"/>
        <w:snapToGrid w:val="0"/>
        <w:spacing w:line="360" w:lineRule="auto"/>
        <w:jc w:val="left"/>
        <w:rPr>
          <w:rFonts w:ascii="宋体" w:hAnsi="宋体" w:hint="eastAsia"/>
          <w:snapToGrid w:val="0"/>
          <w:kern w:val="0"/>
          <w:szCs w:val="20"/>
        </w:rPr>
      </w:pPr>
    </w:p>
    <w:p w14:paraId="2B10CCFF" w14:textId="77777777" w:rsidR="008264B4" w:rsidRDefault="00000000">
      <w:pPr>
        <w:widowControl/>
        <w:jc w:val="left"/>
        <w:rPr>
          <w:rFonts w:ascii="宋体" w:hAnsi="宋体" w:hint="eastAsia"/>
          <w:snapToGrid w:val="0"/>
          <w:kern w:val="0"/>
          <w:szCs w:val="20"/>
        </w:rPr>
      </w:pPr>
      <w:r>
        <w:rPr>
          <w:rFonts w:ascii="宋体" w:hAnsi="宋体" w:hint="eastAsia"/>
          <w:snapToGrid w:val="0"/>
          <w:kern w:val="0"/>
          <w:szCs w:val="20"/>
        </w:rPr>
        <w:br w:type="page"/>
      </w:r>
    </w:p>
    <w:p w14:paraId="3E951805" w14:textId="77777777" w:rsidR="008264B4" w:rsidRDefault="00000000">
      <w:pPr>
        <w:pStyle w:val="Normal31"/>
        <w:spacing w:line="360" w:lineRule="auto"/>
        <w:jc w:val="left"/>
        <w:rPr>
          <w:rFonts w:ascii="宋体" w:hAnsi="宋体" w:hint="eastAsia"/>
          <w:b/>
          <w:bCs/>
          <w:kern w:val="2"/>
          <w:sz w:val="28"/>
          <w:szCs w:val="28"/>
        </w:rPr>
      </w:pPr>
      <w:r>
        <w:rPr>
          <w:rFonts w:ascii="宋体" w:hAnsi="宋体" w:hint="eastAsia"/>
          <w:b/>
          <w:bCs/>
          <w:kern w:val="2"/>
          <w:sz w:val="28"/>
          <w:szCs w:val="28"/>
        </w:rPr>
        <w:lastRenderedPageBreak/>
        <w:t>附件三：履约评价表</w:t>
      </w:r>
    </w:p>
    <w:tbl>
      <w:tblPr>
        <w:tblW w:w="9356" w:type="dxa"/>
        <w:tblInd w:w="-5" w:type="dxa"/>
        <w:tblCellMar>
          <w:left w:w="28" w:type="dxa"/>
          <w:right w:w="28" w:type="dxa"/>
        </w:tblCellMar>
        <w:tblLook w:val="04A0" w:firstRow="1" w:lastRow="0" w:firstColumn="1" w:lastColumn="0" w:noHBand="0" w:noVBand="1"/>
      </w:tblPr>
      <w:tblGrid>
        <w:gridCol w:w="427"/>
        <w:gridCol w:w="566"/>
        <w:gridCol w:w="1275"/>
        <w:gridCol w:w="426"/>
        <w:gridCol w:w="1984"/>
        <w:gridCol w:w="992"/>
        <w:gridCol w:w="2127"/>
        <w:gridCol w:w="708"/>
        <w:gridCol w:w="851"/>
      </w:tblGrid>
      <w:tr w:rsidR="008264B4" w14:paraId="7602E2A0" w14:textId="77777777">
        <w:trPr>
          <w:trHeight w:val="567"/>
        </w:trPr>
        <w:tc>
          <w:tcPr>
            <w:tcW w:w="99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8C7594C" w14:textId="77777777" w:rsidR="008264B4" w:rsidRDefault="00000000">
            <w:pPr>
              <w:widowControl/>
              <w:jc w:val="center"/>
              <w:rPr>
                <w:rFonts w:ascii="宋体" w:hAnsi="宋体" w:cs="宋体" w:hint="eastAsia"/>
                <w:b/>
                <w:bCs/>
                <w:kern w:val="0"/>
                <w:szCs w:val="21"/>
              </w:rPr>
            </w:pPr>
            <w:r>
              <w:rPr>
                <w:rFonts w:ascii="宋体" w:hAnsi="宋体" w:cs="宋体" w:hint="eastAsia"/>
                <w:b/>
                <w:bCs/>
                <w:kern w:val="0"/>
                <w:szCs w:val="21"/>
              </w:rPr>
              <w:t>评价类型</w:t>
            </w:r>
          </w:p>
        </w:tc>
        <w:tc>
          <w:tcPr>
            <w:tcW w:w="8363" w:type="dxa"/>
            <w:gridSpan w:val="7"/>
            <w:tcBorders>
              <w:top w:val="single" w:sz="4" w:space="0" w:color="auto"/>
              <w:left w:val="nil"/>
              <w:bottom w:val="single" w:sz="4" w:space="0" w:color="auto"/>
              <w:right w:val="single" w:sz="4" w:space="0" w:color="auto"/>
            </w:tcBorders>
            <w:shd w:val="clear" w:color="000000" w:fill="FFFFFF"/>
            <w:vAlign w:val="center"/>
          </w:tcPr>
          <w:p w14:paraId="12B99E84" w14:textId="77777777" w:rsidR="008264B4" w:rsidRDefault="00000000">
            <w:pPr>
              <w:widowControl/>
              <w:jc w:val="center"/>
              <w:rPr>
                <w:rFonts w:ascii="宋体" w:hAnsi="宋体" w:cs="宋体" w:hint="eastAsia"/>
                <w:kern w:val="0"/>
                <w:szCs w:val="21"/>
              </w:rPr>
            </w:pPr>
            <w:r>
              <w:rPr>
                <w:rFonts w:ascii="宋体" w:hAnsi="宋体" w:cs="宋体" w:hint="eastAsia"/>
                <w:b/>
                <w:bCs/>
                <w:color w:val="000000"/>
                <w:kern w:val="0"/>
                <w:szCs w:val="21"/>
              </w:rPr>
              <w:t xml:space="preserve">□季度评价 </w:t>
            </w:r>
            <w:r>
              <w:rPr>
                <w:rFonts w:ascii="宋体" w:hAnsi="宋体" w:cs="宋体"/>
                <w:b/>
                <w:bCs/>
                <w:color w:val="000000"/>
                <w:kern w:val="0"/>
                <w:szCs w:val="21"/>
              </w:rPr>
              <w:t xml:space="preserve">     </w:t>
            </w:r>
            <w:r>
              <w:rPr>
                <w:rFonts w:ascii="宋体" w:hAnsi="宋体" w:cs="宋体" w:hint="eastAsia"/>
                <w:b/>
                <w:bCs/>
                <w:color w:val="000000"/>
                <w:kern w:val="0"/>
                <w:szCs w:val="21"/>
              </w:rPr>
              <w:t xml:space="preserve">第    </w:t>
            </w:r>
            <w:r>
              <w:rPr>
                <w:rFonts w:ascii="宋体" w:hAnsi="宋体" w:cs="宋体"/>
                <w:b/>
                <w:bCs/>
                <w:color w:val="000000"/>
                <w:kern w:val="0"/>
                <w:szCs w:val="21"/>
              </w:rPr>
              <w:t xml:space="preserve"> </w:t>
            </w:r>
            <w:r>
              <w:rPr>
                <w:rFonts w:ascii="宋体" w:hAnsi="宋体" w:cs="宋体" w:hint="eastAsia"/>
                <w:b/>
                <w:bCs/>
                <w:color w:val="000000"/>
                <w:kern w:val="0"/>
                <w:szCs w:val="21"/>
              </w:rPr>
              <w:t xml:space="preserve">次    □阶段评价 </w:t>
            </w:r>
            <w:r>
              <w:rPr>
                <w:rFonts w:ascii="宋体" w:hAnsi="宋体" w:cs="宋体"/>
                <w:b/>
                <w:bCs/>
                <w:color w:val="000000"/>
                <w:kern w:val="0"/>
                <w:szCs w:val="21"/>
              </w:rPr>
              <w:t xml:space="preserve">    </w:t>
            </w:r>
            <w:r>
              <w:rPr>
                <w:rFonts w:ascii="宋体" w:hAnsi="宋体" w:cs="宋体" w:hint="eastAsia"/>
                <w:b/>
                <w:bCs/>
                <w:color w:val="000000"/>
                <w:kern w:val="0"/>
                <w:szCs w:val="21"/>
              </w:rPr>
              <w:t xml:space="preserve">  第   </w:t>
            </w:r>
            <w:r>
              <w:rPr>
                <w:rFonts w:ascii="宋体" w:hAnsi="宋体" w:cs="宋体"/>
                <w:b/>
                <w:bCs/>
                <w:color w:val="000000"/>
                <w:kern w:val="0"/>
                <w:szCs w:val="21"/>
              </w:rPr>
              <w:t xml:space="preserve">    </w:t>
            </w:r>
            <w:r>
              <w:rPr>
                <w:rFonts w:ascii="宋体" w:hAnsi="宋体" w:cs="宋体" w:hint="eastAsia"/>
                <w:b/>
                <w:bCs/>
                <w:color w:val="000000"/>
                <w:kern w:val="0"/>
                <w:szCs w:val="21"/>
              </w:rPr>
              <w:t>次</w:t>
            </w:r>
          </w:p>
        </w:tc>
      </w:tr>
      <w:tr w:rsidR="008264B4" w14:paraId="6F543EBF" w14:textId="77777777">
        <w:trPr>
          <w:trHeight w:val="567"/>
        </w:trPr>
        <w:tc>
          <w:tcPr>
            <w:tcW w:w="99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7BD0890" w14:textId="77777777" w:rsidR="008264B4" w:rsidRDefault="00000000">
            <w:pPr>
              <w:widowControl/>
              <w:jc w:val="center"/>
              <w:rPr>
                <w:rFonts w:ascii="宋体" w:hAnsi="宋体" w:cs="宋体" w:hint="eastAsia"/>
                <w:b/>
                <w:bCs/>
                <w:kern w:val="0"/>
                <w:szCs w:val="21"/>
              </w:rPr>
            </w:pPr>
            <w:r>
              <w:rPr>
                <w:rFonts w:ascii="宋体" w:hAnsi="宋体" w:cs="宋体" w:hint="eastAsia"/>
                <w:b/>
                <w:bCs/>
                <w:kern w:val="0"/>
                <w:szCs w:val="21"/>
              </w:rPr>
              <w:t>项目名称</w:t>
            </w:r>
          </w:p>
        </w:tc>
        <w:tc>
          <w:tcPr>
            <w:tcW w:w="3685" w:type="dxa"/>
            <w:gridSpan w:val="3"/>
            <w:tcBorders>
              <w:top w:val="single" w:sz="4" w:space="0" w:color="auto"/>
              <w:left w:val="nil"/>
              <w:bottom w:val="single" w:sz="4" w:space="0" w:color="auto"/>
              <w:right w:val="single" w:sz="4" w:space="0" w:color="auto"/>
            </w:tcBorders>
            <w:shd w:val="clear" w:color="000000" w:fill="FFFFFF"/>
            <w:vAlign w:val="center"/>
          </w:tcPr>
          <w:p w14:paraId="59FE60A4" w14:textId="77777777" w:rsidR="008264B4" w:rsidRDefault="008264B4">
            <w:pPr>
              <w:widowControl/>
              <w:jc w:val="left"/>
              <w:rPr>
                <w:rFonts w:ascii="宋体" w:hAnsi="宋体" w:cs="宋体" w:hint="eastAsia"/>
                <w:color w:val="000000"/>
                <w:kern w:val="0"/>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0ECE55BD" w14:textId="77777777" w:rsidR="008264B4" w:rsidRDefault="00000000">
            <w:pPr>
              <w:widowControl/>
              <w:jc w:val="center"/>
              <w:rPr>
                <w:rFonts w:ascii="宋体" w:hAnsi="宋体" w:cs="宋体" w:hint="eastAsia"/>
                <w:kern w:val="0"/>
                <w:szCs w:val="21"/>
              </w:rPr>
            </w:pPr>
            <w:r>
              <w:rPr>
                <w:rFonts w:ascii="宋体" w:hAnsi="宋体" w:cs="宋体" w:hint="eastAsia"/>
                <w:b/>
                <w:bCs/>
                <w:kern w:val="0"/>
                <w:szCs w:val="21"/>
              </w:rPr>
              <w:t>评价日期</w:t>
            </w:r>
          </w:p>
        </w:tc>
        <w:tc>
          <w:tcPr>
            <w:tcW w:w="3686" w:type="dxa"/>
            <w:gridSpan w:val="3"/>
            <w:tcBorders>
              <w:top w:val="single" w:sz="4" w:space="0" w:color="auto"/>
              <w:left w:val="single" w:sz="4" w:space="0" w:color="auto"/>
              <w:bottom w:val="single" w:sz="4" w:space="0" w:color="auto"/>
              <w:right w:val="single" w:sz="4" w:space="0" w:color="auto"/>
            </w:tcBorders>
            <w:vAlign w:val="center"/>
          </w:tcPr>
          <w:p w14:paraId="1CBBE531" w14:textId="77777777" w:rsidR="008264B4" w:rsidRDefault="008264B4">
            <w:pPr>
              <w:widowControl/>
              <w:jc w:val="left"/>
              <w:rPr>
                <w:rFonts w:ascii="宋体" w:hAnsi="宋体" w:cs="宋体" w:hint="eastAsia"/>
                <w:kern w:val="0"/>
                <w:szCs w:val="21"/>
              </w:rPr>
            </w:pPr>
          </w:p>
        </w:tc>
      </w:tr>
      <w:tr w:rsidR="008264B4" w14:paraId="2258EDDB" w14:textId="77777777">
        <w:trPr>
          <w:trHeight w:val="567"/>
        </w:trPr>
        <w:tc>
          <w:tcPr>
            <w:tcW w:w="99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DF81D33" w14:textId="77777777" w:rsidR="008264B4" w:rsidRDefault="00000000">
            <w:pPr>
              <w:widowControl/>
              <w:jc w:val="center"/>
              <w:rPr>
                <w:rFonts w:ascii="宋体" w:hAnsi="宋体" w:cs="宋体" w:hint="eastAsia"/>
                <w:b/>
                <w:bCs/>
                <w:kern w:val="0"/>
                <w:szCs w:val="21"/>
              </w:rPr>
            </w:pPr>
            <w:r>
              <w:rPr>
                <w:rFonts w:ascii="宋体" w:hAnsi="宋体" w:cs="宋体" w:hint="eastAsia"/>
                <w:b/>
                <w:bCs/>
                <w:kern w:val="0"/>
                <w:szCs w:val="21"/>
              </w:rPr>
              <w:t>合同名称</w:t>
            </w:r>
          </w:p>
        </w:tc>
        <w:tc>
          <w:tcPr>
            <w:tcW w:w="3685" w:type="dxa"/>
            <w:gridSpan w:val="3"/>
            <w:tcBorders>
              <w:top w:val="single" w:sz="4" w:space="0" w:color="auto"/>
              <w:left w:val="nil"/>
              <w:bottom w:val="single" w:sz="4" w:space="0" w:color="auto"/>
              <w:right w:val="single" w:sz="4" w:space="0" w:color="auto"/>
            </w:tcBorders>
            <w:shd w:val="clear" w:color="000000" w:fill="FFFFFF"/>
            <w:vAlign w:val="center"/>
          </w:tcPr>
          <w:p w14:paraId="0284F217" w14:textId="77777777" w:rsidR="008264B4" w:rsidRDefault="008264B4">
            <w:pPr>
              <w:widowControl/>
              <w:jc w:val="left"/>
              <w:rPr>
                <w:rFonts w:ascii="宋体" w:hAnsi="宋体" w:cs="宋体" w:hint="eastAsia"/>
                <w:color w:val="000000"/>
                <w:kern w:val="0"/>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4148178D" w14:textId="77777777" w:rsidR="008264B4" w:rsidRDefault="00000000">
            <w:pPr>
              <w:widowControl/>
              <w:jc w:val="center"/>
              <w:rPr>
                <w:rFonts w:ascii="宋体" w:hAnsi="宋体" w:cs="宋体" w:hint="eastAsia"/>
                <w:kern w:val="0"/>
                <w:szCs w:val="21"/>
              </w:rPr>
            </w:pPr>
            <w:r>
              <w:rPr>
                <w:rFonts w:ascii="宋体" w:hAnsi="宋体" w:cs="宋体" w:hint="eastAsia"/>
                <w:b/>
                <w:bCs/>
                <w:kern w:val="0"/>
                <w:szCs w:val="21"/>
              </w:rPr>
              <w:t>合同编号</w:t>
            </w:r>
          </w:p>
        </w:tc>
        <w:tc>
          <w:tcPr>
            <w:tcW w:w="3686" w:type="dxa"/>
            <w:gridSpan w:val="3"/>
            <w:tcBorders>
              <w:top w:val="single" w:sz="4" w:space="0" w:color="auto"/>
              <w:left w:val="single" w:sz="4" w:space="0" w:color="auto"/>
              <w:bottom w:val="single" w:sz="4" w:space="0" w:color="auto"/>
              <w:right w:val="single" w:sz="4" w:space="0" w:color="auto"/>
            </w:tcBorders>
            <w:vAlign w:val="center"/>
          </w:tcPr>
          <w:p w14:paraId="05BC42BD" w14:textId="77777777" w:rsidR="008264B4" w:rsidRDefault="008264B4">
            <w:pPr>
              <w:widowControl/>
              <w:jc w:val="left"/>
              <w:rPr>
                <w:rFonts w:ascii="宋体" w:hAnsi="宋体" w:cs="宋体" w:hint="eastAsia"/>
                <w:kern w:val="0"/>
                <w:szCs w:val="21"/>
              </w:rPr>
            </w:pPr>
          </w:p>
        </w:tc>
      </w:tr>
      <w:tr w:rsidR="008264B4" w14:paraId="7F2D043B" w14:textId="77777777">
        <w:trPr>
          <w:trHeight w:val="567"/>
        </w:trPr>
        <w:tc>
          <w:tcPr>
            <w:tcW w:w="99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8A9AFF1" w14:textId="77777777" w:rsidR="008264B4" w:rsidRDefault="00000000">
            <w:pPr>
              <w:widowControl/>
              <w:jc w:val="center"/>
              <w:rPr>
                <w:rFonts w:ascii="宋体" w:hAnsi="宋体" w:cs="宋体" w:hint="eastAsia"/>
                <w:b/>
                <w:bCs/>
                <w:kern w:val="0"/>
                <w:szCs w:val="21"/>
              </w:rPr>
            </w:pPr>
            <w:r>
              <w:rPr>
                <w:rFonts w:ascii="宋体" w:hAnsi="宋体" w:cs="宋体" w:hint="eastAsia"/>
                <w:b/>
                <w:bCs/>
                <w:kern w:val="0"/>
                <w:szCs w:val="21"/>
              </w:rPr>
              <w:t>评价单位</w:t>
            </w:r>
          </w:p>
        </w:tc>
        <w:tc>
          <w:tcPr>
            <w:tcW w:w="3685" w:type="dxa"/>
            <w:gridSpan w:val="3"/>
            <w:tcBorders>
              <w:top w:val="single" w:sz="4" w:space="0" w:color="auto"/>
              <w:left w:val="nil"/>
              <w:bottom w:val="single" w:sz="4" w:space="0" w:color="auto"/>
              <w:right w:val="single" w:sz="4" w:space="0" w:color="auto"/>
            </w:tcBorders>
            <w:shd w:val="clear" w:color="000000" w:fill="FFFFFF"/>
            <w:vAlign w:val="center"/>
          </w:tcPr>
          <w:p w14:paraId="30CF9209" w14:textId="77777777" w:rsidR="008264B4" w:rsidRDefault="008264B4">
            <w:pPr>
              <w:widowControl/>
              <w:jc w:val="left"/>
              <w:rPr>
                <w:rFonts w:ascii="宋体" w:hAnsi="宋体" w:cs="宋体" w:hint="eastAsia"/>
                <w:color w:val="000000"/>
                <w:kern w:val="0"/>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262222D0" w14:textId="77777777" w:rsidR="008264B4" w:rsidRDefault="00000000">
            <w:pPr>
              <w:widowControl/>
              <w:jc w:val="center"/>
              <w:rPr>
                <w:rFonts w:ascii="宋体" w:hAnsi="宋体" w:cs="宋体" w:hint="eastAsia"/>
                <w:kern w:val="0"/>
                <w:szCs w:val="21"/>
              </w:rPr>
            </w:pPr>
            <w:r>
              <w:rPr>
                <w:rFonts w:ascii="宋体" w:hAnsi="宋体" w:cs="宋体" w:hint="eastAsia"/>
                <w:b/>
                <w:bCs/>
                <w:kern w:val="0"/>
                <w:szCs w:val="21"/>
              </w:rPr>
              <w:t>履约单位</w:t>
            </w:r>
          </w:p>
        </w:tc>
        <w:tc>
          <w:tcPr>
            <w:tcW w:w="3686" w:type="dxa"/>
            <w:gridSpan w:val="3"/>
            <w:tcBorders>
              <w:top w:val="single" w:sz="4" w:space="0" w:color="auto"/>
              <w:left w:val="single" w:sz="4" w:space="0" w:color="auto"/>
              <w:bottom w:val="single" w:sz="4" w:space="0" w:color="auto"/>
              <w:right w:val="single" w:sz="4" w:space="0" w:color="auto"/>
            </w:tcBorders>
            <w:vAlign w:val="center"/>
          </w:tcPr>
          <w:p w14:paraId="069E3A3E" w14:textId="77777777" w:rsidR="008264B4" w:rsidRDefault="008264B4">
            <w:pPr>
              <w:widowControl/>
              <w:jc w:val="left"/>
              <w:rPr>
                <w:rFonts w:ascii="宋体" w:hAnsi="宋体" w:cs="宋体" w:hint="eastAsia"/>
                <w:kern w:val="0"/>
                <w:szCs w:val="21"/>
              </w:rPr>
            </w:pPr>
          </w:p>
        </w:tc>
      </w:tr>
      <w:tr w:rsidR="008264B4" w14:paraId="76FF6A9F" w14:textId="77777777">
        <w:trPr>
          <w:trHeight w:val="567"/>
        </w:trPr>
        <w:tc>
          <w:tcPr>
            <w:tcW w:w="427" w:type="dxa"/>
            <w:tcBorders>
              <w:top w:val="single" w:sz="4" w:space="0" w:color="auto"/>
              <w:left w:val="single" w:sz="4" w:space="0" w:color="auto"/>
              <w:bottom w:val="single" w:sz="4" w:space="0" w:color="auto"/>
              <w:right w:val="single" w:sz="4" w:space="0" w:color="auto"/>
            </w:tcBorders>
            <w:shd w:val="clear" w:color="000000" w:fill="FFFFFF"/>
            <w:vAlign w:val="center"/>
          </w:tcPr>
          <w:p w14:paraId="7D0855F9" w14:textId="77777777" w:rsidR="008264B4" w:rsidRDefault="00000000">
            <w:pPr>
              <w:widowControl/>
              <w:jc w:val="center"/>
              <w:rPr>
                <w:rFonts w:ascii="宋体" w:hAnsi="宋体" w:cs="宋体" w:hint="eastAsia"/>
                <w:b/>
                <w:bCs/>
                <w:color w:val="000000"/>
                <w:kern w:val="0"/>
                <w:szCs w:val="21"/>
              </w:rPr>
            </w:pPr>
            <w:r>
              <w:rPr>
                <w:rFonts w:ascii="宋体" w:hAnsi="宋体" w:cs="宋体" w:hint="eastAsia"/>
                <w:b/>
                <w:bCs/>
                <w:color w:val="000000"/>
                <w:kern w:val="0"/>
                <w:szCs w:val="21"/>
              </w:rPr>
              <w:t>序号</w:t>
            </w:r>
          </w:p>
        </w:tc>
        <w:tc>
          <w:tcPr>
            <w:tcW w:w="1841" w:type="dxa"/>
            <w:gridSpan w:val="2"/>
            <w:tcBorders>
              <w:top w:val="single" w:sz="4" w:space="0" w:color="auto"/>
              <w:left w:val="nil"/>
              <w:bottom w:val="single" w:sz="4" w:space="0" w:color="auto"/>
              <w:right w:val="single" w:sz="4" w:space="0" w:color="auto"/>
            </w:tcBorders>
            <w:shd w:val="clear" w:color="000000" w:fill="FFFFFF"/>
            <w:vAlign w:val="center"/>
          </w:tcPr>
          <w:p w14:paraId="43D72C1D" w14:textId="77777777" w:rsidR="008264B4" w:rsidRDefault="00000000">
            <w:pPr>
              <w:widowControl/>
              <w:jc w:val="center"/>
              <w:rPr>
                <w:rFonts w:ascii="宋体" w:hAnsi="宋体" w:cs="宋体" w:hint="eastAsia"/>
                <w:b/>
                <w:bCs/>
                <w:color w:val="000000"/>
                <w:kern w:val="0"/>
                <w:szCs w:val="21"/>
              </w:rPr>
            </w:pPr>
            <w:r>
              <w:rPr>
                <w:rFonts w:ascii="宋体" w:hAnsi="宋体" w:cs="宋体" w:hint="eastAsia"/>
                <w:b/>
                <w:bCs/>
                <w:color w:val="000000"/>
                <w:kern w:val="0"/>
                <w:szCs w:val="21"/>
              </w:rPr>
              <w:t>分项内容</w:t>
            </w:r>
          </w:p>
        </w:tc>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14:paraId="30C43BB6" w14:textId="77777777" w:rsidR="008264B4" w:rsidRDefault="00000000">
            <w:pPr>
              <w:widowControl/>
              <w:jc w:val="center"/>
              <w:rPr>
                <w:rFonts w:ascii="宋体" w:hAnsi="宋体" w:cs="宋体" w:hint="eastAsia"/>
                <w:b/>
                <w:bCs/>
                <w:color w:val="000000"/>
                <w:kern w:val="0"/>
                <w:szCs w:val="21"/>
              </w:rPr>
            </w:pPr>
            <w:r>
              <w:rPr>
                <w:rFonts w:ascii="宋体" w:hAnsi="宋体" w:cs="宋体" w:hint="eastAsia"/>
                <w:b/>
                <w:bCs/>
                <w:color w:val="000000"/>
                <w:kern w:val="0"/>
                <w:szCs w:val="21"/>
              </w:rPr>
              <w:t>分值</w:t>
            </w:r>
          </w:p>
        </w:tc>
        <w:tc>
          <w:tcPr>
            <w:tcW w:w="5103" w:type="dxa"/>
            <w:gridSpan w:val="3"/>
            <w:tcBorders>
              <w:top w:val="single" w:sz="4" w:space="0" w:color="auto"/>
              <w:left w:val="nil"/>
              <w:bottom w:val="single" w:sz="4" w:space="0" w:color="auto"/>
              <w:right w:val="single" w:sz="4" w:space="0" w:color="auto"/>
            </w:tcBorders>
            <w:shd w:val="clear" w:color="000000" w:fill="FFFFFF"/>
            <w:vAlign w:val="center"/>
          </w:tcPr>
          <w:p w14:paraId="73339386" w14:textId="77777777" w:rsidR="008264B4" w:rsidRDefault="008264B4">
            <w:pPr>
              <w:widowControl/>
              <w:jc w:val="center"/>
              <w:rPr>
                <w:rFonts w:ascii="宋体" w:hAnsi="宋体" w:cs="宋体" w:hint="eastAsia"/>
                <w:b/>
                <w:bCs/>
                <w:color w:val="000000"/>
                <w:kern w:val="0"/>
                <w:szCs w:val="21"/>
              </w:rPr>
            </w:pPr>
          </w:p>
        </w:tc>
        <w:tc>
          <w:tcPr>
            <w:tcW w:w="708" w:type="dxa"/>
            <w:tcBorders>
              <w:top w:val="single" w:sz="4" w:space="0" w:color="auto"/>
              <w:left w:val="nil"/>
              <w:bottom w:val="single" w:sz="4" w:space="0" w:color="auto"/>
              <w:right w:val="single" w:sz="4" w:space="0" w:color="auto"/>
            </w:tcBorders>
            <w:shd w:val="clear" w:color="000000" w:fill="FFFFFF"/>
            <w:vAlign w:val="center"/>
          </w:tcPr>
          <w:p w14:paraId="1CAF76CA" w14:textId="77777777" w:rsidR="008264B4" w:rsidRDefault="00000000">
            <w:pPr>
              <w:widowControl/>
              <w:jc w:val="center"/>
              <w:rPr>
                <w:rFonts w:ascii="宋体" w:hAnsi="宋体" w:cs="宋体" w:hint="eastAsia"/>
                <w:b/>
                <w:bCs/>
                <w:color w:val="000000"/>
                <w:kern w:val="0"/>
                <w:szCs w:val="21"/>
              </w:rPr>
            </w:pPr>
            <w:r>
              <w:rPr>
                <w:rFonts w:ascii="宋体" w:hAnsi="宋体"/>
                <w:b/>
                <w:bCs/>
                <w:color w:val="000000"/>
                <w:kern w:val="0"/>
                <w:szCs w:val="21"/>
              </w:rPr>
              <w:t>应得分</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126CE7A5" w14:textId="77777777" w:rsidR="008264B4" w:rsidRDefault="00000000">
            <w:pPr>
              <w:widowControl/>
              <w:jc w:val="center"/>
              <w:rPr>
                <w:rFonts w:ascii="宋体" w:hAnsi="宋体" w:cs="宋体" w:hint="eastAsia"/>
                <w:b/>
                <w:bCs/>
                <w:color w:val="000000"/>
                <w:kern w:val="0"/>
                <w:szCs w:val="21"/>
              </w:rPr>
            </w:pPr>
            <w:r>
              <w:rPr>
                <w:rFonts w:ascii="宋体" w:hAnsi="宋体"/>
                <w:b/>
                <w:bCs/>
                <w:color w:val="000000"/>
                <w:kern w:val="0"/>
                <w:szCs w:val="21"/>
              </w:rPr>
              <w:t>实得分</w:t>
            </w:r>
          </w:p>
        </w:tc>
      </w:tr>
      <w:tr w:rsidR="008264B4" w14:paraId="04B188BF" w14:textId="77777777">
        <w:trPr>
          <w:trHeight w:val="499"/>
        </w:trPr>
        <w:tc>
          <w:tcPr>
            <w:tcW w:w="427"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3FAA531E" w14:textId="77777777" w:rsidR="008264B4" w:rsidRDefault="00000000">
            <w:pPr>
              <w:widowControl/>
              <w:jc w:val="center"/>
              <w:rPr>
                <w:rFonts w:ascii="宋体" w:hAnsi="宋体" w:cs="宋体" w:hint="eastAsia"/>
                <w:color w:val="000000"/>
                <w:kern w:val="0"/>
                <w:szCs w:val="21"/>
              </w:rPr>
            </w:pPr>
            <w:proofErr w:type="gramStart"/>
            <w:r>
              <w:rPr>
                <w:rFonts w:ascii="宋体" w:hAnsi="宋体" w:cs="宋体" w:hint="eastAsia"/>
                <w:color w:val="000000"/>
                <w:kern w:val="0"/>
                <w:szCs w:val="21"/>
              </w:rPr>
              <w:t>一</w:t>
            </w:r>
            <w:proofErr w:type="gramEnd"/>
          </w:p>
        </w:tc>
        <w:tc>
          <w:tcPr>
            <w:tcW w:w="566"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04437B65" w14:textId="77777777" w:rsidR="008264B4" w:rsidRDefault="00000000">
            <w:pPr>
              <w:widowControl/>
              <w:jc w:val="center"/>
              <w:rPr>
                <w:rFonts w:ascii="宋体" w:hAnsi="宋体" w:cs="宋体" w:hint="eastAsia"/>
                <w:color w:val="000000"/>
                <w:kern w:val="0"/>
                <w:szCs w:val="21"/>
              </w:rPr>
            </w:pPr>
            <w:r>
              <w:rPr>
                <w:rFonts w:ascii="宋体" w:hAnsi="宋体" w:cs="宋体" w:hint="eastAsia"/>
                <w:color w:val="000000"/>
                <w:kern w:val="0"/>
                <w:szCs w:val="21"/>
              </w:rPr>
              <w:t>人员配备</w:t>
            </w:r>
          </w:p>
        </w:tc>
        <w:tc>
          <w:tcPr>
            <w:tcW w:w="1275"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2BE18ED6" w14:textId="77777777" w:rsidR="008264B4" w:rsidRDefault="00000000">
            <w:pPr>
              <w:jc w:val="center"/>
              <w:rPr>
                <w:rFonts w:ascii="宋体" w:hAnsi="宋体" w:cs="宋体" w:hint="eastAsia"/>
                <w:color w:val="000000"/>
                <w:spacing w:val="-8"/>
                <w:kern w:val="0"/>
                <w:szCs w:val="21"/>
              </w:rPr>
            </w:pPr>
            <w:r>
              <w:rPr>
                <w:rFonts w:ascii="宋体" w:hAnsi="宋体" w:cs="宋体" w:hint="eastAsia"/>
                <w:color w:val="000000"/>
                <w:spacing w:val="-8"/>
                <w:kern w:val="0"/>
                <w:szCs w:val="21"/>
              </w:rPr>
              <w:t>团队人员</w:t>
            </w:r>
          </w:p>
        </w:tc>
        <w:tc>
          <w:tcPr>
            <w:tcW w:w="426"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0731639D" w14:textId="77777777" w:rsidR="008264B4" w:rsidRDefault="00000000">
            <w:pPr>
              <w:widowControl/>
              <w:jc w:val="center"/>
              <w:rPr>
                <w:rFonts w:ascii="宋体" w:hAnsi="宋体" w:cs="宋体" w:hint="eastAsia"/>
                <w:color w:val="000000"/>
                <w:kern w:val="0"/>
                <w:szCs w:val="21"/>
              </w:rPr>
            </w:pPr>
            <w:r>
              <w:rPr>
                <w:rFonts w:ascii="宋体" w:hAnsi="宋体" w:cs="宋体" w:hint="eastAsia"/>
                <w:color w:val="000000"/>
                <w:kern w:val="0"/>
                <w:szCs w:val="21"/>
              </w:rPr>
              <w:t>8</w:t>
            </w:r>
          </w:p>
        </w:tc>
        <w:tc>
          <w:tcPr>
            <w:tcW w:w="5103" w:type="dxa"/>
            <w:gridSpan w:val="3"/>
            <w:tcBorders>
              <w:top w:val="single" w:sz="4" w:space="0" w:color="auto"/>
              <w:left w:val="nil"/>
              <w:bottom w:val="single" w:sz="4" w:space="0" w:color="auto"/>
              <w:right w:val="single" w:sz="4" w:space="0" w:color="auto"/>
            </w:tcBorders>
            <w:shd w:val="clear" w:color="000000" w:fill="FFFFFF"/>
            <w:vAlign w:val="center"/>
          </w:tcPr>
          <w:p w14:paraId="0CC73689" w14:textId="77777777" w:rsidR="008264B4" w:rsidRDefault="00000000">
            <w:pPr>
              <w:widowControl/>
              <w:jc w:val="left"/>
              <w:rPr>
                <w:rFonts w:ascii="宋体" w:hAnsi="宋体" w:cs="宋体" w:hint="eastAsia"/>
                <w:color w:val="000000"/>
                <w:kern w:val="0"/>
                <w:szCs w:val="21"/>
              </w:rPr>
            </w:pPr>
            <w:r>
              <w:rPr>
                <w:rFonts w:ascii="宋体" w:hAnsi="宋体" w:cs="宋体" w:hint="eastAsia"/>
                <w:color w:val="000000"/>
                <w:kern w:val="0"/>
                <w:szCs w:val="21"/>
              </w:rPr>
              <w:t>配备的专业编制团队人员的数量、职业素养，满足合同及工作进度的要求</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5183D799" w14:textId="77777777" w:rsidR="008264B4" w:rsidRDefault="00000000">
            <w:pPr>
              <w:widowControl/>
              <w:jc w:val="center"/>
              <w:rPr>
                <w:rFonts w:ascii="宋体" w:hAnsi="宋体" w:cs="宋体" w:hint="eastAsia"/>
                <w:color w:val="000000"/>
                <w:kern w:val="0"/>
                <w:szCs w:val="21"/>
              </w:rPr>
            </w:pPr>
            <w:r>
              <w:rPr>
                <w:rFonts w:ascii="宋体" w:hAnsi="宋体" w:cs="宋体" w:hint="eastAsia"/>
                <w:color w:val="000000"/>
                <w:kern w:val="0"/>
                <w:szCs w:val="21"/>
              </w:rPr>
              <w:t>8-7</w:t>
            </w:r>
          </w:p>
        </w:tc>
        <w:tc>
          <w:tcPr>
            <w:tcW w:w="851"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49F2DA67" w14:textId="77777777" w:rsidR="008264B4" w:rsidRDefault="008264B4">
            <w:pPr>
              <w:widowControl/>
              <w:jc w:val="center"/>
              <w:rPr>
                <w:rFonts w:ascii="宋体" w:hAnsi="宋体" w:cs="宋体" w:hint="eastAsia"/>
                <w:color w:val="000000"/>
                <w:kern w:val="0"/>
                <w:szCs w:val="21"/>
              </w:rPr>
            </w:pPr>
          </w:p>
        </w:tc>
      </w:tr>
      <w:tr w:rsidR="008264B4" w14:paraId="1AEF6C6A" w14:textId="77777777">
        <w:trPr>
          <w:trHeight w:val="499"/>
        </w:trPr>
        <w:tc>
          <w:tcPr>
            <w:tcW w:w="427" w:type="dxa"/>
            <w:vMerge/>
            <w:tcBorders>
              <w:top w:val="single" w:sz="4" w:space="0" w:color="auto"/>
              <w:left w:val="single" w:sz="4" w:space="0" w:color="auto"/>
              <w:bottom w:val="single" w:sz="4" w:space="0" w:color="auto"/>
              <w:right w:val="single" w:sz="4" w:space="0" w:color="auto"/>
            </w:tcBorders>
            <w:vAlign w:val="center"/>
          </w:tcPr>
          <w:p w14:paraId="29D7CD5F" w14:textId="77777777" w:rsidR="008264B4" w:rsidRDefault="008264B4">
            <w:pPr>
              <w:widowControl/>
              <w:jc w:val="center"/>
              <w:rPr>
                <w:rFonts w:ascii="宋体" w:hAnsi="宋体" w:cs="宋体" w:hint="eastAsia"/>
                <w:color w:val="000000"/>
                <w:kern w:val="0"/>
                <w:szCs w:val="21"/>
              </w:rPr>
            </w:pPr>
          </w:p>
        </w:tc>
        <w:tc>
          <w:tcPr>
            <w:tcW w:w="566" w:type="dxa"/>
            <w:vMerge/>
            <w:tcBorders>
              <w:top w:val="single" w:sz="4" w:space="0" w:color="auto"/>
              <w:left w:val="single" w:sz="4" w:space="0" w:color="auto"/>
              <w:bottom w:val="single" w:sz="4" w:space="0" w:color="auto"/>
              <w:right w:val="single" w:sz="4" w:space="0" w:color="auto"/>
            </w:tcBorders>
            <w:vAlign w:val="center"/>
          </w:tcPr>
          <w:p w14:paraId="56EE8203" w14:textId="77777777" w:rsidR="008264B4" w:rsidRDefault="008264B4">
            <w:pPr>
              <w:widowControl/>
              <w:jc w:val="left"/>
              <w:rPr>
                <w:rFonts w:ascii="宋体" w:hAnsi="宋体" w:cs="宋体" w:hint="eastAsia"/>
                <w:color w:val="000000"/>
                <w:kern w:val="0"/>
                <w:szCs w:val="21"/>
              </w:rPr>
            </w:pPr>
          </w:p>
        </w:tc>
        <w:tc>
          <w:tcPr>
            <w:tcW w:w="1275" w:type="dxa"/>
            <w:vMerge/>
            <w:tcBorders>
              <w:top w:val="single" w:sz="4" w:space="0" w:color="auto"/>
              <w:left w:val="single" w:sz="4" w:space="0" w:color="auto"/>
              <w:bottom w:val="single" w:sz="4" w:space="0" w:color="auto"/>
              <w:right w:val="single" w:sz="4" w:space="0" w:color="auto"/>
            </w:tcBorders>
            <w:vAlign w:val="center"/>
          </w:tcPr>
          <w:p w14:paraId="16FE9864" w14:textId="77777777" w:rsidR="008264B4" w:rsidRDefault="008264B4">
            <w:pPr>
              <w:widowControl/>
              <w:jc w:val="left"/>
              <w:rPr>
                <w:rFonts w:ascii="宋体" w:hAnsi="宋体" w:cs="宋体" w:hint="eastAsia"/>
                <w:color w:val="000000"/>
                <w:kern w:val="0"/>
                <w:szCs w:val="21"/>
              </w:rPr>
            </w:pPr>
          </w:p>
        </w:tc>
        <w:tc>
          <w:tcPr>
            <w:tcW w:w="426" w:type="dxa"/>
            <w:vMerge/>
            <w:tcBorders>
              <w:top w:val="single" w:sz="4" w:space="0" w:color="auto"/>
              <w:left w:val="single" w:sz="4" w:space="0" w:color="auto"/>
              <w:bottom w:val="single" w:sz="4" w:space="0" w:color="auto"/>
              <w:right w:val="single" w:sz="4" w:space="0" w:color="auto"/>
            </w:tcBorders>
            <w:vAlign w:val="center"/>
          </w:tcPr>
          <w:p w14:paraId="4028EC00" w14:textId="77777777" w:rsidR="008264B4" w:rsidRDefault="008264B4">
            <w:pPr>
              <w:widowControl/>
              <w:jc w:val="left"/>
              <w:rPr>
                <w:rFonts w:ascii="宋体" w:hAnsi="宋体" w:cs="宋体" w:hint="eastAsia"/>
                <w:color w:val="000000"/>
                <w:kern w:val="0"/>
                <w:szCs w:val="21"/>
              </w:rPr>
            </w:pPr>
          </w:p>
        </w:tc>
        <w:tc>
          <w:tcPr>
            <w:tcW w:w="5103" w:type="dxa"/>
            <w:gridSpan w:val="3"/>
            <w:tcBorders>
              <w:top w:val="single" w:sz="4" w:space="0" w:color="auto"/>
              <w:left w:val="nil"/>
              <w:bottom w:val="single" w:sz="4" w:space="0" w:color="auto"/>
              <w:right w:val="single" w:sz="4" w:space="0" w:color="auto"/>
            </w:tcBorders>
            <w:shd w:val="clear" w:color="000000" w:fill="FFFFFF"/>
            <w:vAlign w:val="center"/>
          </w:tcPr>
          <w:p w14:paraId="7CF29443" w14:textId="77777777" w:rsidR="008264B4" w:rsidRDefault="00000000">
            <w:pPr>
              <w:widowControl/>
              <w:jc w:val="left"/>
              <w:rPr>
                <w:rFonts w:ascii="宋体" w:hAnsi="宋体" w:cs="宋体" w:hint="eastAsia"/>
                <w:color w:val="000000"/>
                <w:kern w:val="0"/>
                <w:szCs w:val="21"/>
              </w:rPr>
            </w:pPr>
            <w:r>
              <w:rPr>
                <w:rFonts w:ascii="宋体" w:hAnsi="宋体" w:cs="宋体" w:hint="eastAsia"/>
                <w:color w:val="000000"/>
                <w:kern w:val="0"/>
                <w:szCs w:val="21"/>
              </w:rPr>
              <w:t>配备的专业编制团队人员的数量、职业素养，基本满足合同及工作进度的要求</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012ECD7F" w14:textId="77777777" w:rsidR="008264B4" w:rsidRDefault="00000000">
            <w:pPr>
              <w:widowControl/>
              <w:jc w:val="center"/>
              <w:rPr>
                <w:rFonts w:ascii="宋体" w:hAnsi="宋体" w:cs="宋体" w:hint="eastAsia"/>
                <w:color w:val="000000"/>
                <w:kern w:val="0"/>
                <w:szCs w:val="21"/>
              </w:rPr>
            </w:pPr>
            <w:r>
              <w:rPr>
                <w:rFonts w:ascii="宋体" w:hAnsi="宋体" w:cs="宋体" w:hint="eastAsia"/>
                <w:color w:val="000000"/>
                <w:kern w:val="0"/>
                <w:szCs w:val="21"/>
              </w:rPr>
              <w:t>7-4</w:t>
            </w:r>
          </w:p>
        </w:tc>
        <w:tc>
          <w:tcPr>
            <w:tcW w:w="851" w:type="dxa"/>
            <w:vMerge/>
            <w:tcBorders>
              <w:top w:val="single" w:sz="4" w:space="0" w:color="auto"/>
              <w:left w:val="single" w:sz="4" w:space="0" w:color="auto"/>
              <w:bottom w:val="single" w:sz="4" w:space="0" w:color="auto"/>
              <w:right w:val="single" w:sz="4" w:space="0" w:color="auto"/>
            </w:tcBorders>
            <w:vAlign w:val="center"/>
          </w:tcPr>
          <w:p w14:paraId="7B8E3E0D" w14:textId="77777777" w:rsidR="008264B4" w:rsidRDefault="008264B4">
            <w:pPr>
              <w:widowControl/>
              <w:jc w:val="left"/>
              <w:rPr>
                <w:rFonts w:ascii="宋体" w:hAnsi="宋体" w:cs="宋体" w:hint="eastAsia"/>
                <w:color w:val="000000"/>
                <w:kern w:val="0"/>
                <w:szCs w:val="21"/>
              </w:rPr>
            </w:pPr>
          </w:p>
        </w:tc>
      </w:tr>
      <w:tr w:rsidR="008264B4" w14:paraId="5B2D5149" w14:textId="77777777">
        <w:trPr>
          <w:trHeight w:val="499"/>
        </w:trPr>
        <w:tc>
          <w:tcPr>
            <w:tcW w:w="427" w:type="dxa"/>
            <w:vMerge/>
            <w:tcBorders>
              <w:top w:val="single" w:sz="4" w:space="0" w:color="auto"/>
              <w:left w:val="single" w:sz="4" w:space="0" w:color="auto"/>
              <w:bottom w:val="single" w:sz="4" w:space="0" w:color="auto"/>
              <w:right w:val="single" w:sz="4" w:space="0" w:color="auto"/>
            </w:tcBorders>
            <w:vAlign w:val="center"/>
          </w:tcPr>
          <w:p w14:paraId="6E1EEEE7" w14:textId="77777777" w:rsidR="008264B4" w:rsidRDefault="008264B4">
            <w:pPr>
              <w:widowControl/>
              <w:jc w:val="left"/>
              <w:rPr>
                <w:rFonts w:ascii="宋体" w:hAnsi="宋体" w:cs="宋体" w:hint="eastAsia"/>
                <w:color w:val="000000"/>
                <w:kern w:val="0"/>
                <w:szCs w:val="21"/>
              </w:rPr>
            </w:pPr>
          </w:p>
        </w:tc>
        <w:tc>
          <w:tcPr>
            <w:tcW w:w="566" w:type="dxa"/>
            <w:vMerge/>
            <w:tcBorders>
              <w:top w:val="single" w:sz="4" w:space="0" w:color="auto"/>
              <w:left w:val="single" w:sz="4" w:space="0" w:color="auto"/>
              <w:bottom w:val="single" w:sz="4" w:space="0" w:color="auto"/>
              <w:right w:val="single" w:sz="4" w:space="0" w:color="auto"/>
            </w:tcBorders>
            <w:vAlign w:val="center"/>
          </w:tcPr>
          <w:p w14:paraId="33C0104D" w14:textId="77777777" w:rsidR="008264B4" w:rsidRDefault="008264B4">
            <w:pPr>
              <w:widowControl/>
              <w:jc w:val="left"/>
              <w:rPr>
                <w:rFonts w:ascii="宋体" w:hAnsi="宋体" w:cs="宋体" w:hint="eastAsia"/>
                <w:color w:val="000000"/>
                <w:kern w:val="0"/>
                <w:szCs w:val="21"/>
              </w:rPr>
            </w:pPr>
          </w:p>
        </w:tc>
        <w:tc>
          <w:tcPr>
            <w:tcW w:w="1275" w:type="dxa"/>
            <w:vMerge/>
            <w:tcBorders>
              <w:top w:val="single" w:sz="4" w:space="0" w:color="auto"/>
              <w:left w:val="single" w:sz="4" w:space="0" w:color="auto"/>
              <w:bottom w:val="single" w:sz="4" w:space="0" w:color="auto"/>
              <w:right w:val="single" w:sz="4" w:space="0" w:color="auto"/>
            </w:tcBorders>
            <w:vAlign w:val="center"/>
          </w:tcPr>
          <w:p w14:paraId="6A3E2187" w14:textId="77777777" w:rsidR="008264B4" w:rsidRDefault="008264B4">
            <w:pPr>
              <w:widowControl/>
              <w:jc w:val="left"/>
              <w:rPr>
                <w:rFonts w:ascii="宋体" w:hAnsi="宋体" w:cs="宋体" w:hint="eastAsia"/>
                <w:color w:val="000000"/>
                <w:kern w:val="0"/>
                <w:szCs w:val="21"/>
              </w:rPr>
            </w:pPr>
          </w:p>
        </w:tc>
        <w:tc>
          <w:tcPr>
            <w:tcW w:w="426" w:type="dxa"/>
            <w:vMerge/>
            <w:tcBorders>
              <w:top w:val="single" w:sz="4" w:space="0" w:color="auto"/>
              <w:left w:val="single" w:sz="4" w:space="0" w:color="auto"/>
              <w:bottom w:val="single" w:sz="4" w:space="0" w:color="auto"/>
              <w:right w:val="single" w:sz="4" w:space="0" w:color="auto"/>
            </w:tcBorders>
            <w:vAlign w:val="center"/>
          </w:tcPr>
          <w:p w14:paraId="6C9923CA" w14:textId="77777777" w:rsidR="008264B4" w:rsidRDefault="008264B4">
            <w:pPr>
              <w:widowControl/>
              <w:jc w:val="left"/>
              <w:rPr>
                <w:rFonts w:ascii="宋体" w:hAnsi="宋体" w:cs="宋体" w:hint="eastAsia"/>
                <w:color w:val="000000"/>
                <w:kern w:val="0"/>
                <w:szCs w:val="21"/>
              </w:rPr>
            </w:pPr>
          </w:p>
        </w:tc>
        <w:tc>
          <w:tcPr>
            <w:tcW w:w="5103" w:type="dxa"/>
            <w:gridSpan w:val="3"/>
            <w:tcBorders>
              <w:top w:val="single" w:sz="4" w:space="0" w:color="auto"/>
              <w:left w:val="nil"/>
              <w:bottom w:val="single" w:sz="4" w:space="0" w:color="auto"/>
              <w:right w:val="single" w:sz="4" w:space="0" w:color="auto"/>
            </w:tcBorders>
            <w:shd w:val="clear" w:color="000000" w:fill="FFFFFF"/>
            <w:vAlign w:val="center"/>
          </w:tcPr>
          <w:p w14:paraId="49FEDDDD" w14:textId="77777777" w:rsidR="008264B4" w:rsidRDefault="00000000">
            <w:pPr>
              <w:widowControl/>
              <w:jc w:val="left"/>
              <w:rPr>
                <w:rFonts w:ascii="宋体" w:hAnsi="宋体" w:cs="宋体" w:hint="eastAsia"/>
                <w:color w:val="000000"/>
                <w:kern w:val="0"/>
                <w:szCs w:val="21"/>
              </w:rPr>
            </w:pPr>
            <w:r>
              <w:rPr>
                <w:rFonts w:ascii="宋体" w:hAnsi="宋体" w:cs="宋体" w:hint="eastAsia"/>
                <w:color w:val="000000"/>
                <w:kern w:val="0"/>
                <w:szCs w:val="21"/>
              </w:rPr>
              <w:t>配备的专业编制团队人员的数量、职业素养，不满足合同及工作进度的要求</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51924D43" w14:textId="77777777" w:rsidR="008264B4" w:rsidRDefault="00000000">
            <w:pPr>
              <w:widowControl/>
              <w:jc w:val="center"/>
              <w:rPr>
                <w:rFonts w:ascii="宋体" w:hAnsi="宋体" w:cs="宋体" w:hint="eastAsia"/>
                <w:color w:val="000000"/>
                <w:kern w:val="0"/>
                <w:szCs w:val="21"/>
              </w:rPr>
            </w:pPr>
            <w:r>
              <w:rPr>
                <w:rFonts w:ascii="宋体" w:hAnsi="宋体" w:cs="宋体" w:hint="eastAsia"/>
                <w:color w:val="000000"/>
                <w:kern w:val="0"/>
                <w:szCs w:val="21"/>
              </w:rPr>
              <w:t>0</w:t>
            </w:r>
          </w:p>
        </w:tc>
        <w:tc>
          <w:tcPr>
            <w:tcW w:w="851" w:type="dxa"/>
            <w:vMerge/>
            <w:tcBorders>
              <w:top w:val="single" w:sz="4" w:space="0" w:color="auto"/>
              <w:left w:val="single" w:sz="4" w:space="0" w:color="auto"/>
              <w:bottom w:val="single" w:sz="4" w:space="0" w:color="auto"/>
              <w:right w:val="single" w:sz="4" w:space="0" w:color="auto"/>
            </w:tcBorders>
            <w:vAlign w:val="center"/>
          </w:tcPr>
          <w:p w14:paraId="74AAE558" w14:textId="77777777" w:rsidR="008264B4" w:rsidRDefault="008264B4">
            <w:pPr>
              <w:widowControl/>
              <w:jc w:val="left"/>
              <w:rPr>
                <w:rFonts w:ascii="宋体" w:hAnsi="宋体" w:cs="宋体" w:hint="eastAsia"/>
                <w:color w:val="000000"/>
                <w:kern w:val="0"/>
                <w:szCs w:val="21"/>
              </w:rPr>
            </w:pPr>
          </w:p>
        </w:tc>
      </w:tr>
      <w:tr w:rsidR="008264B4" w14:paraId="64B90E43" w14:textId="77777777">
        <w:trPr>
          <w:trHeight w:val="499"/>
        </w:trPr>
        <w:tc>
          <w:tcPr>
            <w:tcW w:w="427" w:type="dxa"/>
            <w:vMerge/>
            <w:tcBorders>
              <w:top w:val="single" w:sz="4" w:space="0" w:color="auto"/>
              <w:left w:val="single" w:sz="4" w:space="0" w:color="auto"/>
              <w:bottom w:val="single" w:sz="4" w:space="0" w:color="auto"/>
              <w:right w:val="single" w:sz="4" w:space="0" w:color="auto"/>
            </w:tcBorders>
            <w:vAlign w:val="center"/>
          </w:tcPr>
          <w:p w14:paraId="74944225" w14:textId="77777777" w:rsidR="008264B4" w:rsidRDefault="008264B4">
            <w:pPr>
              <w:widowControl/>
              <w:jc w:val="left"/>
              <w:rPr>
                <w:rFonts w:ascii="宋体" w:hAnsi="宋体" w:cs="宋体" w:hint="eastAsia"/>
                <w:color w:val="000000"/>
                <w:kern w:val="0"/>
                <w:szCs w:val="21"/>
              </w:rPr>
            </w:pPr>
          </w:p>
        </w:tc>
        <w:tc>
          <w:tcPr>
            <w:tcW w:w="566"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76BA8378" w14:textId="77777777" w:rsidR="008264B4" w:rsidRDefault="008264B4">
            <w:pPr>
              <w:widowControl/>
              <w:jc w:val="center"/>
              <w:rPr>
                <w:rFonts w:ascii="宋体" w:hAnsi="宋体" w:cs="宋体" w:hint="eastAsia"/>
                <w:color w:val="000000"/>
                <w:kern w:val="0"/>
                <w:szCs w:val="21"/>
              </w:rPr>
            </w:pPr>
          </w:p>
        </w:tc>
        <w:tc>
          <w:tcPr>
            <w:tcW w:w="1275"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6C528083" w14:textId="77777777" w:rsidR="008264B4" w:rsidRDefault="00000000">
            <w:pPr>
              <w:jc w:val="center"/>
              <w:rPr>
                <w:rFonts w:ascii="宋体" w:hAnsi="宋体" w:cs="宋体" w:hint="eastAsia"/>
                <w:color w:val="000000"/>
                <w:kern w:val="0"/>
                <w:szCs w:val="21"/>
              </w:rPr>
            </w:pPr>
            <w:r>
              <w:rPr>
                <w:rFonts w:ascii="宋体" w:hAnsi="宋体" w:cs="宋体" w:hint="eastAsia"/>
                <w:color w:val="000000"/>
                <w:kern w:val="0"/>
                <w:szCs w:val="21"/>
              </w:rPr>
              <w:t>项目负责人</w:t>
            </w:r>
          </w:p>
        </w:tc>
        <w:tc>
          <w:tcPr>
            <w:tcW w:w="426"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34190D6A" w14:textId="77777777" w:rsidR="008264B4" w:rsidRDefault="00000000">
            <w:pPr>
              <w:widowControl/>
              <w:jc w:val="center"/>
              <w:rPr>
                <w:rFonts w:ascii="宋体" w:hAnsi="宋体" w:cs="宋体" w:hint="eastAsia"/>
                <w:color w:val="000000"/>
                <w:kern w:val="0"/>
                <w:szCs w:val="21"/>
              </w:rPr>
            </w:pPr>
            <w:r>
              <w:rPr>
                <w:rFonts w:ascii="宋体" w:hAnsi="宋体" w:cs="宋体" w:hint="eastAsia"/>
                <w:color w:val="000000"/>
                <w:kern w:val="0"/>
                <w:szCs w:val="21"/>
              </w:rPr>
              <w:t>7</w:t>
            </w:r>
          </w:p>
        </w:tc>
        <w:tc>
          <w:tcPr>
            <w:tcW w:w="5103" w:type="dxa"/>
            <w:gridSpan w:val="3"/>
            <w:tcBorders>
              <w:top w:val="single" w:sz="4" w:space="0" w:color="auto"/>
              <w:left w:val="nil"/>
              <w:bottom w:val="single" w:sz="4" w:space="0" w:color="auto"/>
              <w:right w:val="single" w:sz="4" w:space="0" w:color="auto"/>
            </w:tcBorders>
            <w:shd w:val="clear" w:color="000000" w:fill="FFFFFF"/>
            <w:vAlign w:val="center"/>
          </w:tcPr>
          <w:p w14:paraId="40245DAB" w14:textId="77777777" w:rsidR="008264B4" w:rsidRDefault="00000000">
            <w:pPr>
              <w:widowControl/>
              <w:jc w:val="left"/>
              <w:rPr>
                <w:rFonts w:ascii="宋体" w:hAnsi="宋体" w:cs="宋体" w:hint="eastAsia"/>
                <w:color w:val="000000"/>
                <w:kern w:val="0"/>
                <w:szCs w:val="21"/>
              </w:rPr>
            </w:pPr>
            <w:r>
              <w:rPr>
                <w:rFonts w:ascii="宋体" w:hAnsi="宋体" w:cs="宋体" w:hint="eastAsia"/>
                <w:color w:val="000000"/>
                <w:kern w:val="0"/>
                <w:szCs w:val="21"/>
              </w:rPr>
              <w:t>配备的项目负责人具有高度责任心、良好的组织协调能力和专业的业务水平</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4E2A51DF" w14:textId="77777777" w:rsidR="008264B4" w:rsidRDefault="00000000">
            <w:pPr>
              <w:widowControl/>
              <w:jc w:val="center"/>
              <w:rPr>
                <w:rFonts w:ascii="宋体" w:hAnsi="宋体" w:cs="宋体" w:hint="eastAsia"/>
                <w:color w:val="000000"/>
                <w:kern w:val="0"/>
                <w:szCs w:val="21"/>
              </w:rPr>
            </w:pPr>
            <w:r>
              <w:rPr>
                <w:rFonts w:ascii="宋体" w:hAnsi="宋体" w:cs="宋体" w:hint="eastAsia"/>
                <w:color w:val="000000"/>
                <w:kern w:val="0"/>
                <w:szCs w:val="21"/>
              </w:rPr>
              <w:t>7-6</w:t>
            </w:r>
          </w:p>
        </w:tc>
        <w:tc>
          <w:tcPr>
            <w:tcW w:w="851"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4893AF4E" w14:textId="77777777" w:rsidR="008264B4" w:rsidRDefault="008264B4">
            <w:pPr>
              <w:widowControl/>
              <w:jc w:val="center"/>
              <w:rPr>
                <w:rFonts w:ascii="宋体" w:hAnsi="宋体" w:cs="宋体" w:hint="eastAsia"/>
                <w:color w:val="000000"/>
                <w:kern w:val="0"/>
                <w:szCs w:val="21"/>
              </w:rPr>
            </w:pPr>
          </w:p>
        </w:tc>
      </w:tr>
      <w:tr w:rsidR="008264B4" w14:paraId="5065E574" w14:textId="77777777">
        <w:trPr>
          <w:trHeight w:val="499"/>
        </w:trPr>
        <w:tc>
          <w:tcPr>
            <w:tcW w:w="427" w:type="dxa"/>
            <w:vMerge/>
            <w:tcBorders>
              <w:top w:val="single" w:sz="4" w:space="0" w:color="auto"/>
              <w:left w:val="single" w:sz="4" w:space="0" w:color="auto"/>
              <w:bottom w:val="single" w:sz="4" w:space="0" w:color="auto"/>
              <w:right w:val="single" w:sz="4" w:space="0" w:color="auto"/>
            </w:tcBorders>
            <w:vAlign w:val="center"/>
          </w:tcPr>
          <w:p w14:paraId="2A6512C2" w14:textId="77777777" w:rsidR="008264B4" w:rsidRDefault="008264B4">
            <w:pPr>
              <w:widowControl/>
              <w:jc w:val="left"/>
              <w:rPr>
                <w:rFonts w:ascii="宋体" w:hAnsi="宋体" w:cs="宋体" w:hint="eastAsia"/>
                <w:color w:val="000000"/>
                <w:kern w:val="0"/>
                <w:szCs w:val="21"/>
              </w:rPr>
            </w:pPr>
          </w:p>
        </w:tc>
        <w:tc>
          <w:tcPr>
            <w:tcW w:w="566" w:type="dxa"/>
            <w:vMerge/>
            <w:tcBorders>
              <w:top w:val="single" w:sz="4" w:space="0" w:color="auto"/>
              <w:left w:val="single" w:sz="4" w:space="0" w:color="auto"/>
              <w:bottom w:val="single" w:sz="4" w:space="0" w:color="auto"/>
              <w:right w:val="single" w:sz="4" w:space="0" w:color="auto"/>
            </w:tcBorders>
            <w:vAlign w:val="center"/>
          </w:tcPr>
          <w:p w14:paraId="028D5DF8" w14:textId="77777777" w:rsidR="008264B4" w:rsidRDefault="008264B4">
            <w:pPr>
              <w:widowControl/>
              <w:jc w:val="left"/>
              <w:rPr>
                <w:rFonts w:ascii="宋体" w:hAnsi="宋体" w:cs="宋体" w:hint="eastAsia"/>
                <w:color w:val="000000"/>
                <w:kern w:val="0"/>
                <w:szCs w:val="21"/>
              </w:rPr>
            </w:pPr>
          </w:p>
        </w:tc>
        <w:tc>
          <w:tcPr>
            <w:tcW w:w="1275" w:type="dxa"/>
            <w:vMerge/>
            <w:tcBorders>
              <w:top w:val="single" w:sz="4" w:space="0" w:color="auto"/>
              <w:left w:val="single" w:sz="4" w:space="0" w:color="auto"/>
              <w:bottom w:val="single" w:sz="4" w:space="0" w:color="auto"/>
              <w:right w:val="single" w:sz="4" w:space="0" w:color="auto"/>
            </w:tcBorders>
            <w:vAlign w:val="center"/>
          </w:tcPr>
          <w:p w14:paraId="045A9D22" w14:textId="77777777" w:rsidR="008264B4" w:rsidRDefault="008264B4">
            <w:pPr>
              <w:widowControl/>
              <w:jc w:val="left"/>
              <w:rPr>
                <w:rFonts w:ascii="宋体" w:hAnsi="宋体" w:cs="宋体" w:hint="eastAsia"/>
                <w:color w:val="000000"/>
                <w:kern w:val="0"/>
                <w:szCs w:val="21"/>
              </w:rPr>
            </w:pPr>
          </w:p>
        </w:tc>
        <w:tc>
          <w:tcPr>
            <w:tcW w:w="426" w:type="dxa"/>
            <w:vMerge/>
            <w:tcBorders>
              <w:top w:val="single" w:sz="4" w:space="0" w:color="auto"/>
              <w:left w:val="single" w:sz="4" w:space="0" w:color="auto"/>
              <w:bottom w:val="single" w:sz="4" w:space="0" w:color="auto"/>
              <w:right w:val="single" w:sz="4" w:space="0" w:color="auto"/>
            </w:tcBorders>
            <w:vAlign w:val="center"/>
          </w:tcPr>
          <w:p w14:paraId="234AD103" w14:textId="77777777" w:rsidR="008264B4" w:rsidRDefault="008264B4">
            <w:pPr>
              <w:widowControl/>
              <w:jc w:val="left"/>
              <w:rPr>
                <w:rFonts w:ascii="宋体" w:hAnsi="宋体" w:cs="宋体" w:hint="eastAsia"/>
                <w:color w:val="000000"/>
                <w:kern w:val="0"/>
                <w:szCs w:val="21"/>
              </w:rPr>
            </w:pPr>
          </w:p>
        </w:tc>
        <w:tc>
          <w:tcPr>
            <w:tcW w:w="5103" w:type="dxa"/>
            <w:gridSpan w:val="3"/>
            <w:tcBorders>
              <w:top w:val="single" w:sz="4" w:space="0" w:color="auto"/>
              <w:left w:val="nil"/>
              <w:bottom w:val="single" w:sz="4" w:space="0" w:color="auto"/>
              <w:right w:val="single" w:sz="4" w:space="0" w:color="auto"/>
            </w:tcBorders>
            <w:shd w:val="clear" w:color="000000" w:fill="FFFFFF"/>
            <w:vAlign w:val="center"/>
          </w:tcPr>
          <w:p w14:paraId="08411848" w14:textId="77777777" w:rsidR="008264B4" w:rsidRDefault="00000000">
            <w:pPr>
              <w:widowControl/>
              <w:jc w:val="left"/>
              <w:rPr>
                <w:rFonts w:ascii="宋体" w:hAnsi="宋体" w:cs="宋体" w:hint="eastAsia"/>
                <w:color w:val="000000"/>
                <w:kern w:val="0"/>
                <w:szCs w:val="21"/>
              </w:rPr>
            </w:pPr>
            <w:r>
              <w:rPr>
                <w:rFonts w:ascii="宋体" w:hAnsi="宋体" w:cs="宋体" w:hint="eastAsia"/>
                <w:color w:val="000000"/>
                <w:kern w:val="0"/>
                <w:szCs w:val="21"/>
              </w:rPr>
              <w:t>配备的项目负责人具有高度责任心、比较良好的组织协调能力和比较专业的业务水平</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444D2F3A" w14:textId="77777777" w:rsidR="008264B4" w:rsidRDefault="00000000">
            <w:pPr>
              <w:widowControl/>
              <w:jc w:val="center"/>
              <w:rPr>
                <w:rFonts w:ascii="宋体" w:hAnsi="宋体" w:cs="宋体" w:hint="eastAsia"/>
                <w:color w:val="000000"/>
                <w:kern w:val="0"/>
                <w:szCs w:val="21"/>
              </w:rPr>
            </w:pPr>
            <w:r>
              <w:rPr>
                <w:rFonts w:ascii="宋体" w:hAnsi="宋体" w:cs="宋体" w:hint="eastAsia"/>
                <w:color w:val="000000"/>
                <w:kern w:val="0"/>
                <w:szCs w:val="21"/>
              </w:rPr>
              <w:t>5-3</w:t>
            </w:r>
          </w:p>
        </w:tc>
        <w:tc>
          <w:tcPr>
            <w:tcW w:w="851" w:type="dxa"/>
            <w:vMerge/>
            <w:tcBorders>
              <w:top w:val="single" w:sz="4" w:space="0" w:color="auto"/>
              <w:left w:val="single" w:sz="4" w:space="0" w:color="auto"/>
              <w:bottom w:val="single" w:sz="4" w:space="0" w:color="auto"/>
              <w:right w:val="single" w:sz="4" w:space="0" w:color="auto"/>
            </w:tcBorders>
            <w:vAlign w:val="center"/>
          </w:tcPr>
          <w:p w14:paraId="60199494" w14:textId="77777777" w:rsidR="008264B4" w:rsidRDefault="008264B4">
            <w:pPr>
              <w:widowControl/>
              <w:jc w:val="left"/>
              <w:rPr>
                <w:rFonts w:ascii="宋体" w:hAnsi="宋体" w:cs="宋体" w:hint="eastAsia"/>
                <w:color w:val="000000"/>
                <w:kern w:val="0"/>
                <w:szCs w:val="21"/>
              </w:rPr>
            </w:pPr>
          </w:p>
        </w:tc>
      </w:tr>
      <w:tr w:rsidR="008264B4" w14:paraId="4A9AD96A" w14:textId="77777777">
        <w:trPr>
          <w:trHeight w:val="499"/>
        </w:trPr>
        <w:tc>
          <w:tcPr>
            <w:tcW w:w="427" w:type="dxa"/>
            <w:vMerge/>
            <w:tcBorders>
              <w:top w:val="single" w:sz="4" w:space="0" w:color="auto"/>
              <w:left w:val="single" w:sz="4" w:space="0" w:color="auto"/>
              <w:bottom w:val="single" w:sz="4" w:space="0" w:color="auto"/>
              <w:right w:val="single" w:sz="4" w:space="0" w:color="auto"/>
            </w:tcBorders>
            <w:vAlign w:val="center"/>
          </w:tcPr>
          <w:p w14:paraId="70207E5C" w14:textId="77777777" w:rsidR="008264B4" w:rsidRDefault="008264B4">
            <w:pPr>
              <w:widowControl/>
              <w:jc w:val="left"/>
              <w:rPr>
                <w:rFonts w:ascii="宋体" w:hAnsi="宋体" w:cs="宋体" w:hint="eastAsia"/>
                <w:color w:val="000000"/>
                <w:kern w:val="0"/>
                <w:szCs w:val="21"/>
              </w:rPr>
            </w:pPr>
          </w:p>
        </w:tc>
        <w:tc>
          <w:tcPr>
            <w:tcW w:w="566" w:type="dxa"/>
            <w:vMerge/>
            <w:tcBorders>
              <w:top w:val="single" w:sz="4" w:space="0" w:color="auto"/>
              <w:left w:val="single" w:sz="4" w:space="0" w:color="auto"/>
              <w:bottom w:val="single" w:sz="4" w:space="0" w:color="auto"/>
              <w:right w:val="single" w:sz="4" w:space="0" w:color="auto"/>
            </w:tcBorders>
            <w:vAlign w:val="center"/>
          </w:tcPr>
          <w:p w14:paraId="299C8CDB" w14:textId="77777777" w:rsidR="008264B4" w:rsidRDefault="008264B4">
            <w:pPr>
              <w:widowControl/>
              <w:jc w:val="left"/>
              <w:rPr>
                <w:rFonts w:ascii="宋体" w:hAnsi="宋体" w:cs="宋体" w:hint="eastAsia"/>
                <w:color w:val="000000"/>
                <w:kern w:val="0"/>
                <w:szCs w:val="21"/>
              </w:rPr>
            </w:pPr>
          </w:p>
        </w:tc>
        <w:tc>
          <w:tcPr>
            <w:tcW w:w="1275" w:type="dxa"/>
            <w:vMerge/>
            <w:tcBorders>
              <w:top w:val="single" w:sz="4" w:space="0" w:color="auto"/>
              <w:left w:val="single" w:sz="4" w:space="0" w:color="auto"/>
              <w:bottom w:val="single" w:sz="4" w:space="0" w:color="auto"/>
              <w:right w:val="single" w:sz="4" w:space="0" w:color="auto"/>
            </w:tcBorders>
            <w:vAlign w:val="center"/>
          </w:tcPr>
          <w:p w14:paraId="75D463BB" w14:textId="77777777" w:rsidR="008264B4" w:rsidRDefault="008264B4">
            <w:pPr>
              <w:widowControl/>
              <w:jc w:val="left"/>
              <w:rPr>
                <w:rFonts w:ascii="宋体" w:hAnsi="宋体" w:cs="宋体" w:hint="eastAsia"/>
                <w:color w:val="000000"/>
                <w:kern w:val="0"/>
                <w:szCs w:val="21"/>
              </w:rPr>
            </w:pPr>
          </w:p>
        </w:tc>
        <w:tc>
          <w:tcPr>
            <w:tcW w:w="426" w:type="dxa"/>
            <w:vMerge/>
            <w:tcBorders>
              <w:top w:val="single" w:sz="4" w:space="0" w:color="auto"/>
              <w:left w:val="single" w:sz="4" w:space="0" w:color="auto"/>
              <w:bottom w:val="single" w:sz="4" w:space="0" w:color="auto"/>
              <w:right w:val="single" w:sz="4" w:space="0" w:color="auto"/>
            </w:tcBorders>
            <w:vAlign w:val="center"/>
          </w:tcPr>
          <w:p w14:paraId="7002E348" w14:textId="77777777" w:rsidR="008264B4" w:rsidRDefault="008264B4">
            <w:pPr>
              <w:widowControl/>
              <w:jc w:val="left"/>
              <w:rPr>
                <w:rFonts w:ascii="宋体" w:hAnsi="宋体" w:cs="宋体" w:hint="eastAsia"/>
                <w:color w:val="000000"/>
                <w:kern w:val="0"/>
                <w:szCs w:val="21"/>
              </w:rPr>
            </w:pPr>
          </w:p>
        </w:tc>
        <w:tc>
          <w:tcPr>
            <w:tcW w:w="5103" w:type="dxa"/>
            <w:gridSpan w:val="3"/>
            <w:tcBorders>
              <w:top w:val="single" w:sz="4" w:space="0" w:color="auto"/>
              <w:left w:val="nil"/>
              <w:bottom w:val="single" w:sz="4" w:space="0" w:color="auto"/>
              <w:right w:val="single" w:sz="4" w:space="0" w:color="auto"/>
            </w:tcBorders>
            <w:shd w:val="clear" w:color="000000" w:fill="FFFFFF"/>
            <w:vAlign w:val="center"/>
          </w:tcPr>
          <w:p w14:paraId="39D64628" w14:textId="77777777" w:rsidR="008264B4" w:rsidRDefault="00000000">
            <w:pPr>
              <w:widowControl/>
              <w:jc w:val="left"/>
              <w:rPr>
                <w:rFonts w:ascii="宋体" w:hAnsi="宋体" w:cs="宋体" w:hint="eastAsia"/>
                <w:color w:val="000000"/>
                <w:kern w:val="0"/>
                <w:szCs w:val="21"/>
              </w:rPr>
            </w:pPr>
            <w:r>
              <w:rPr>
                <w:rFonts w:ascii="宋体" w:hAnsi="宋体" w:cs="宋体" w:hint="eastAsia"/>
                <w:color w:val="000000"/>
                <w:kern w:val="0"/>
                <w:szCs w:val="21"/>
              </w:rPr>
              <w:t>配备的项目负责人具有高度责任心、基本良好的组织协调能力和基本专业的业务水平</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6C4E2FE4" w14:textId="77777777" w:rsidR="008264B4" w:rsidRDefault="00000000">
            <w:pPr>
              <w:widowControl/>
              <w:jc w:val="center"/>
              <w:rPr>
                <w:rFonts w:ascii="宋体" w:hAnsi="宋体" w:cs="宋体" w:hint="eastAsia"/>
                <w:color w:val="000000"/>
                <w:kern w:val="0"/>
                <w:szCs w:val="21"/>
              </w:rPr>
            </w:pPr>
            <w:r>
              <w:rPr>
                <w:rFonts w:ascii="宋体" w:hAnsi="宋体" w:cs="宋体" w:hint="eastAsia"/>
                <w:color w:val="000000"/>
                <w:kern w:val="0"/>
                <w:szCs w:val="21"/>
              </w:rPr>
              <w:t>0</w:t>
            </w:r>
          </w:p>
        </w:tc>
        <w:tc>
          <w:tcPr>
            <w:tcW w:w="851" w:type="dxa"/>
            <w:vMerge/>
            <w:tcBorders>
              <w:top w:val="single" w:sz="4" w:space="0" w:color="auto"/>
              <w:left w:val="single" w:sz="4" w:space="0" w:color="auto"/>
              <w:bottom w:val="single" w:sz="4" w:space="0" w:color="auto"/>
              <w:right w:val="single" w:sz="4" w:space="0" w:color="auto"/>
            </w:tcBorders>
            <w:vAlign w:val="center"/>
          </w:tcPr>
          <w:p w14:paraId="0E9022FC" w14:textId="77777777" w:rsidR="008264B4" w:rsidRDefault="008264B4">
            <w:pPr>
              <w:widowControl/>
              <w:jc w:val="left"/>
              <w:rPr>
                <w:rFonts w:ascii="宋体" w:hAnsi="宋体" w:cs="宋体" w:hint="eastAsia"/>
                <w:color w:val="000000"/>
                <w:kern w:val="0"/>
                <w:szCs w:val="21"/>
              </w:rPr>
            </w:pPr>
          </w:p>
        </w:tc>
      </w:tr>
      <w:tr w:rsidR="008264B4" w14:paraId="640CA67C" w14:textId="77777777">
        <w:trPr>
          <w:trHeight w:val="499"/>
        </w:trPr>
        <w:tc>
          <w:tcPr>
            <w:tcW w:w="427" w:type="dxa"/>
            <w:vMerge/>
            <w:tcBorders>
              <w:top w:val="single" w:sz="4" w:space="0" w:color="auto"/>
              <w:left w:val="single" w:sz="4" w:space="0" w:color="auto"/>
              <w:bottom w:val="single" w:sz="4" w:space="0" w:color="auto"/>
              <w:right w:val="single" w:sz="4" w:space="0" w:color="auto"/>
            </w:tcBorders>
            <w:vAlign w:val="center"/>
          </w:tcPr>
          <w:p w14:paraId="3193965E" w14:textId="77777777" w:rsidR="008264B4" w:rsidRDefault="008264B4">
            <w:pPr>
              <w:widowControl/>
              <w:jc w:val="left"/>
              <w:rPr>
                <w:rFonts w:ascii="宋体" w:hAnsi="宋体" w:cs="宋体" w:hint="eastAsia"/>
                <w:color w:val="000000"/>
                <w:kern w:val="0"/>
                <w:szCs w:val="21"/>
              </w:rPr>
            </w:pPr>
          </w:p>
        </w:tc>
        <w:tc>
          <w:tcPr>
            <w:tcW w:w="566"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05FC6C58" w14:textId="77777777" w:rsidR="008264B4" w:rsidRDefault="008264B4">
            <w:pPr>
              <w:widowControl/>
              <w:jc w:val="center"/>
              <w:rPr>
                <w:rFonts w:ascii="宋体" w:hAnsi="宋体" w:cs="宋体" w:hint="eastAsia"/>
                <w:color w:val="000000"/>
                <w:kern w:val="0"/>
                <w:szCs w:val="21"/>
              </w:rPr>
            </w:pPr>
          </w:p>
        </w:tc>
        <w:tc>
          <w:tcPr>
            <w:tcW w:w="1275"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3FD5176D" w14:textId="77777777" w:rsidR="008264B4" w:rsidRDefault="00000000">
            <w:pPr>
              <w:jc w:val="center"/>
              <w:rPr>
                <w:rFonts w:ascii="宋体" w:hAnsi="宋体" w:cs="宋体" w:hint="eastAsia"/>
                <w:color w:val="000000"/>
                <w:kern w:val="0"/>
                <w:szCs w:val="21"/>
              </w:rPr>
            </w:pPr>
            <w:r>
              <w:rPr>
                <w:rFonts w:ascii="宋体" w:hAnsi="宋体" w:cs="宋体" w:hint="eastAsia"/>
                <w:color w:val="000000"/>
                <w:kern w:val="0"/>
                <w:szCs w:val="21"/>
              </w:rPr>
              <w:t>驻场人员</w:t>
            </w:r>
          </w:p>
        </w:tc>
        <w:tc>
          <w:tcPr>
            <w:tcW w:w="426"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6CF097EC" w14:textId="77777777" w:rsidR="008264B4" w:rsidRDefault="00000000">
            <w:pPr>
              <w:widowControl/>
              <w:jc w:val="center"/>
              <w:rPr>
                <w:rFonts w:ascii="宋体" w:hAnsi="宋体" w:cs="宋体" w:hint="eastAsia"/>
                <w:color w:val="000000"/>
                <w:kern w:val="0"/>
                <w:szCs w:val="21"/>
              </w:rPr>
            </w:pPr>
            <w:r>
              <w:rPr>
                <w:rFonts w:ascii="宋体" w:hAnsi="宋体" w:cs="宋体" w:hint="eastAsia"/>
                <w:color w:val="000000"/>
                <w:kern w:val="0"/>
                <w:szCs w:val="21"/>
              </w:rPr>
              <w:t>10</w:t>
            </w:r>
          </w:p>
        </w:tc>
        <w:tc>
          <w:tcPr>
            <w:tcW w:w="5103" w:type="dxa"/>
            <w:gridSpan w:val="3"/>
            <w:tcBorders>
              <w:top w:val="single" w:sz="4" w:space="0" w:color="auto"/>
              <w:left w:val="nil"/>
              <w:bottom w:val="single" w:sz="4" w:space="0" w:color="auto"/>
              <w:right w:val="single" w:sz="4" w:space="0" w:color="auto"/>
            </w:tcBorders>
            <w:shd w:val="clear" w:color="000000" w:fill="FFFFFF"/>
            <w:vAlign w:val="center"/>
          </w:tcPr>
          <w:p w14:paraId="65012514" w14:textId="77777777" w:rsidR="008264B4" w:rsidRDefault="00000000">
            <w:pPr>
              <w:widowControl/>
              <w:jc w:val="left"/>
              <w:rPr>
                <w:rFonts w:ascii="宋体" w:hAnsi="宋体" w:cs="宋体" w:hint="eastAsia"/>
                <w:color w:val="000000"/>
                <w:kern w:val="0"/>
                <w:szCs w:val="21"/>
              </w:rPr>
            </w:pPr>
            <w:r>
              <w:rPr>
                <w:rFonts w:ascii="宋体" w:hAnsi="宋体" w:cs="宋体" w:hint="eastAsia"/>
                <w:color w:val="000000"/>
                <w:kern w:val="0"/>
                <w:szCs w:val="21"/>
              </w:rPr>
              <w:t>驻场咨询人员从事造价咨询工作经验、配合情况，满足合同及委托人要求</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77F86347" w14:textId="77777777" w:rsidR="008264B4" w:rsidRDefault="00000000">
            <w:pPr>
              <w:widowControl/>
              <w:jc w:val="center"/>
              <w:rPr>
                <w:rFonts w:ascii="宋体" w:hAnsi="宋体" w:cs="宋体" w:hint="eastAsia"/>
                <w:color w:val="000000"/>
                <w:kern w:val="0"/>
                <w:szCs w:val="21"/>
              </w:rPr>
            </w:pPr>
            <w:r>
              <w:rPr>
                <w:rFonts w:ascii="宋体" w:hAnsi="宋体" w:cs="宋体" w:hint="eastAsia"/>
                <w:color w:val="000000"/>
                <w:kern w:val="0"/>
                <w:szCs w:val="21"/>
              </w:rPr>
              <w:t>10-9</w:t>
            </w:r>
          </w:p>
        </w:tc>
        <w:tc>
          <w:tcPr>
            <w:tcW w:w="851"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0F059408" w14:textId="77777777" w:rsidR="008264B4" w:rsidRDefault="008264B4">
            <w:pPr>
              <w:widowControl/>
              <w:jc w:val="center"/>
              <w:rPr>
                <w:rFonts w:ascii="宋体" w:hAnsi="宋体" w:cs="宋体" w:hint="eastAsia"/>
                <w:color w:val="000000"/>
                <w:kern w:val="0"/>
                <w:szCs w:val="21"/>
              </w:rPr>
            </w:pPr>
          </w:p>
        </w:tc>
      </w:tr>
      <w:tr w:rsidR="008264B4" w14:paraId="30F7EE92" w14:textId="77777777">
        <w:trPr>
          <w:trHeight w:val="499"/>
        </w:trPr>
        <w:tc>
          <w:tcPr>
            <w:tcW w:w="427" w:type="dxa"/>
            <w:vMerge/>
            <w:tcBorders>
              <w:top w:val="single" w:sz="4" w:space="0" w:color="auto"/>
              <w:left w:val="single" w:sz="4" w:space="0" w:color="auto"/>
              <w:bottom w:val="single" w:sz="4" w:space="0" w:color="auto"/>
              <w:right w:val="single" w:sz="4" w:space="0" w:color="auto"/>
            </w:tcBorders>
            <w:vAlign w:val="center"/>
          </w:tcPr>
          <w:p w14:paraId="545BC9FF" w14:textId="77777777" w:rsidR="008264B4" w:rsidRDefault="008264B4">
            <w:pPr>
              <w:widowControl/>
              <w:jc w:val="left"/>
              <w:rPr>
                <w:rFonts w:ascii="宋体" w:hAnsi="宋体" w:cs="宋体" w:hint="eastAsia"/>
                <w:color w:val="000000"/>
                <w:kern w:val="0"/>
                <w:szCs w:val="21"/>
              </w:rPr>
            </w:pPr>
          </w:p>
        </w:tc>
        <w:tc>
          <w:tcPr>
            <w:tcW w:w="566" w:type="dxa"/>
            <w:vMerge/>
            <w:tcBorders>
              <w:top w:val="single" w:sz="4" w:space="0" w:color="auto"/>
              <w:left w:val="single" w:sz="4" w:space="0" w:color="auto"/>
              <w:bottom w:val="single" w:sz="4" w:space="0" w:color="auto"/>
              <w:right w:val="single" w:sz="4" w:space="0" w:color="auto"/>
            </w:tcBorders>
            <w:vAlign w:val="center"/>
          </w:tcPr>
          <w:p w14:paraId="60612B81" w14:textId="77777777" w:rsidR="008264B4" w:rsidRDefault="008264B4">
            <w:pPr>
              <w:widowControl/>
              <w:jc w:val="left"/>
              <w:rPr>
                <w:rFonts w:ascii="宋体" w:hAnsi="宋体" w:cs="宋体" w:hint="eastAsia"/>
                <w:color w:val="000000"/>
                <w:kern w:val="0"/>
                <w:szCs w:val="21"/>
              </w:rPr>
            </w:pPr>
          </w:p>
        </w:tc>
        <w:tc>
          <w:tcPr>
            <w:tcW w:w="1275" w:type="dxa"/>
            <w:vMerge/>
            <w:tcBorders>
              <w:top w:val="single" w:sz="4" w:space="0" w:color="auto"/>
              <w:left w:val="single" w:sz="4" w:space="0" w:color="auto"/>
              <w:bottom w:val="single" w:sz="4" w:space="0" w:color="auto"/>
              <w:right w:val="single" w:sz="4" w:space="0" w:color="auto"/>
            </w:tcBorders>
            <w:vAlign w:val="center"/>
          </w:tcPr>
          <w:p w14:paraId="0ACED4F9" w14:textId="77777777" w:rsidR="008264B4" w:rsidRDefault="008264B4">
            <w:pPr>
              <w:widowControl/>
              <w:jc w:val="left"/>
              <w:rPr>
                <w:rFonts w:ascii="宋体" w:hAnsi="宋体" w:cs="宋体" w:hint="eastAsia"/>
                <w:color w:val="000000"/>
                <w:kern w:val="0"/>
                <w:szCs w:val="21"/>
              </w:rPr>
            </w:pPr>
          </w:p>
        </w:tc>
        <w:tc>
          <w:tcPr>
            <w:tcW w:w="426" w:type="dxa"/>
            <w:vMerge/>
            <w:tcBorders>
              <w:top w:val="single" w:sz="4" w:space="0" w:color="auto"/>
              <w:left w:val="single" w:sz="4" w:space="0" w:color="auto"/>
              <w:bottom w:val="single" w:sz="4" w:space="0" w:color="auto"/>
              <w:right w:val="single" w:sz="4" w:space="0" w:color="auto"/>
            </w:tcBorders>
            <w:vAlign w:val="center"/>
          </w:tcPr>
          <w:p w14:paraId="3BCD1785" w14:textId="77777777" w:rsidR="008264B4" w:rsidRDefault="008264B4">
            <w:pPr>
              <w:widowControl/>
              <w:jc w:val="left"/>
              <w:rPr>
                <w:rFonts w:ascii="宋体" w:hAnsi="宋体" w:cs="宋体" w:hint="eastAsia"/>
                <w:color w:val="000000"/>
                <w:kern w:val="0"/>
                <w:szCs w:val="21"/>
              </w:rPr>
            </w:pPr>
          </w:p>
        </w:tc>
        <w:tc>
          <w:tcPr>
            <w:tcW w:w="5103" w:type="dxa"/>
            <w:gridSpan w:val="3"/>
            <w:tcBorders>
              <w:top w:val="single" w:sz="4" w:space="0" w:color="auto"/>
              <w:left w:val="nil"/>
              <w:bottom w:val="single" w:sz="4" w:space="0" w:color="auto"/>
              <w:right w:val="single" w:sz="4" w:space="0" w:color="auto"/>
            </w:tcBorders>
            <w:shd w:val="clear" w:color="000000" w:fill="FFFFFF"/>
            <w:vAlign w:val="center"/>
          </w:tcPr>
          <w:p w14:paraId="460C1299" w14:textId="77777777" w:rsidR="008264B4" w:rsidRDefault="00000000">
            <w:pPr>
              <w:widowControl/>
              <w:jc w:val="left"/>
              <w:rPr>
                <w:rFonts w:ascii="宋体" w:hAnsi="宋体" w:cs="宋体" w:hint="eastAsia"/>
                <w:color w:val="000000"/>
                <w:kern w:val="0"/>
                <w:szCs w:val="21"/>
              </w:rPr>
            </w:pPr>
            <w:r>
              <w:rPr>
                <w:rFonts w:ascii="宋体" w:hAnsi="宋体" w:cs="宋体" w:hint="eastAsia"/>
                <w:color w:val="000000"/>
                <w:kern w:val="0"/>
                <w:szCs w:val="21"/>
              </w:rPr>
              <w:t>驻场咨询人员从事造价咨询工作经验、配合情况，基本满足合同及委托人要求</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583243C8" w14:textId="77777777" w:rsidR="008264B4" w:rsidRDefault="00000000">
            <w:pPr>
              <w:widowControl/>
              <w:jc w:val="center"/>
              <w:rPr>
                <w:rFonts w:ascii="宋体" w:hAnsi="宋体" w:cs="宋体" w:hint="eastAsia"/>
                <w:color w:val="000000"/>
                <w:kern w:val="0"/>
                <w:szCs w:val="21"/>
              </w:rPr>
            </w:pPr>
            <w:r>
              <w:rPr>
                <w:rFonts w:ascii="宋体" w:hAnsi="宋体" w:cs="宋体" w:hint="eastAsia"/>
                <w:color w:val="000000"/>
                <w:kern w:val="0"/>
                <w:szCs w:val="21"/>
              </w:rPr>
              <w:t>8-5</w:t>
            </w:r>
          </w:p>
        </w:tc>
        <w:tc>
          <w:tcPr>
            <w:tcW w:w="851" w:type="dxa"/>
            <w:vMerge/>
            <w:tcBorders>
              <w:top w:val="single" w:sz="4" w:space="0" w:color="auto"/>
              <w:left w:val="single" w:sz="4" w:space="0" w:color="auto"/>
              <w:bottom w:val="single" w:sz="4" w:space="0" w:color="auto"/>
              <w:right w:val="single" w:sz="4" w:space="0" w:color="auto"/>
            </w:tcBorders>
            <w:vAlign w:val="center"/>
          </w:tcPr>
          <w:p w14:paraId="1B5F4572" w14:textId="77777777" w:rsidR="008264B4" w:rsidRDefault="008264B4">
            <w:pPr>
              <w:widowControl/>
              <w:jc w:val="left"/>
              <w:rPr>
                <w:rFonts w:ascii="宋体" w:hAnsi="宋体" w:cs="宋体" w:hint="eastAsia"/>
                <w:color w:val="000000"/>
                <w:kern w:val="0"/>
                <w:szCs w:val="21"/>
              </w:rPr>
            </w:pPr>
          </w:p>
        </w:tc>
      </w:tr>
      <w:tr w:rsidR="008264B4" w14:paraId="7A2EED03" w14:textId="77777777">
        <w:trPr>
          <w:trHeight w:val="499"/>
        </w:trPr>
        <w:tc>
          <w:tcPr>
            <w:tcW w:w="427" w:type="dxa"/>
            <w:vMerge/>
            <w:tcBorders>
              <w:top w:val="single" w:sz="4" w:space="0" w:color="auto"/>
              <w:left w:val="single" w:sz="4" w:space="0" w:color="auto"/>
              <w:bottom w:val="single" w:sz="4" w:space="0" w:color="auto"/>
              <w:right w:val="single" w:sz="4" w:space="0" w:color="auto"/>
            </w:tcBorders>
            <w:vAlign w:val="center"/>
          </w:tcPr>
          <w:p w14:paraId="32882DCF" w14:textId="77777777" w:rsidR="008264B4" w:rsidRDefault="008264B4">
            <w:pPr>
              <w:widowControl/>
              <w:jc w:val="left"/>
              <w:rPr>
                <w:rFonts w:ascii="宋体" w:hAnsi="宋体" w:cs="宋体" w:hint="eastAsia"/>
                <w:color w:val="000000"/>
                <w:kern w:val="0"/>
                <w:szCs w:val="21"/>
              </w:rPr>
            </w:pPr>
          </w:p>
        </w:tc>
        <w:tc>
          <w:tcPr>
            <w:tcW w:w="566" w:type="dxa"/>
            <w:vMerge/>
            <w:tcBorders>
              <w:top w:val="single" w:sz="4" w:space="0" w:color="auto"/>
              <w:left w:val="single" w:sz="4" w:space="0" w:color="auto"/>
              <w:bottom w:val="single" w:sz="4" w:space="0" w:color="auto"/>
              <w:right w:val="single" w:sz="4" w:space="0" w:color="auto"/>
            </w:tcBorders>
            <w:vAlign w:val="center"/>
          </w:tcPr>
          <w:p w14:paraId="2D521EB7" w14:textId="77777777" w:rsidR="008264B4" w:rsidRDefault="008264B4">
            <w:pPr>
              <w:widowControl/>
              <w:jc w:val="left"/>
              <w:rPr>
                <w:rFonts w:ascii="宋体" w:hAnsi="宋体" w:cs="宋体" w:hint="eastAsia"/>
                <w:color w:val="000000"/>
                <w:kern w:val="0"/>
                <w:szCs w:val="21"/>
              </w:rPr>
            </w:pPr>
          </w:p>
        </w:tc>
        <w:tc>
          <w:tcPr>
            <w:tcW w:w="1275" w:type="dxa"/>
            <w:vMerge/>
            <w:tcBorders>
              <w:top w:val="single" w:sz="4" w:space="0" w:color="auto"/>
              <w:left w:val="single" w:sz="4" w:space="0" w:color="auto"/>
              <w:bottom w:val="single" w:sz="4" w:space="0" w:color="auto"/>
              <w:right w:val="single" w:sz="4" w:space="0" w:color="auto"/>
            </w:tcBorders>
            <w:vAlign w:val="center"/>
          </w:tcPr>
          <w:p w14:paraId="42711504" w14:textId="77777777" w:rsidR="008264B4" w:rsidRDefault="008264B4">
            <w:pPr>
              <w:widowControl/>
              <w:jc w:val="left"/>
              <w:rPr>
                <w:rFonts w:ascii="宋体" w:hAnsi="宋体" w:cs="宋体" w:hint="eastAsia"/>
                <w:color w:val="000000"/>
                <w:kern w:val="0"/>
                <w:szCs w:val="21"/>
              </w:rPr>
            </w:pPr>
          </w:p>
        </w:tc>
        <w:tc>
          <w:tcPr>
            <w:tcW w:w="426" w:type="dxa"/>
            <w:vMerge/>
            <w:tcBorders>
              <w:top w:val="single" w:sz="4" w:space="0" w:color="auto"/>
              <w:left w:val="single" w:sz="4" w:space="0" w:color="auto"/>
              <w:bottom w:val="single" w:sz="4" w:space="0" w:color="auto"/>
              <w:right w:val="single" w:sz="4" w:space="0" w:color="auto"/>
            </w:tcBorders>
            <w:vAlign w:val="center"/>
          </w:tcPr>
          <w:p w14:paraId="07401FAF" w14:textId="77777777" w:rsidR="008264B4" w:rsidRDefault="008264B4">
            <w:pPr>
              <w:widowControl/>
              <w:jc w:val="left"/>
              <w:rPr>
                <w:rFonts w:ascii="宋体" w:hAnsi="宋体" w:cs="宋体" w:hint="eastAsia"/>
                <w:color w:val="000000"/>
                <w:kern w:val="0"/>
                <w:szCs w:val="21"/>
              </w:rPr>
            </w:pPr>
          </w:p>
        </w:tc>
        <w:tc>
          <w:tcPr>
            <w:tcW w:w="5103" w:type="dxa"/>
            <w:gridSpan w:val="3"/>
            <w:tcBorders>
              <w:top w:val="single" w:sz="4" w:space="0" w:color="auto"/>
              <w:left w:val="nil"/>
              <w:bottom w:val="single" w:sz="4" w:space="0" w:color="auto"/>
              <w:right w:val="single" w:sz="4" w:space="0" w:color="auto"/>
            </w:tcBorders>
            <w:shd w:val="clear" w:color="000000" w:fill="FFFFFF"/>
            <w:vAlign w:val="center"/>
          </w:tcPr>
          <w:p w14:paraId="420C3F43" w14:textId="77777777" w:rsidR="008264B4" w:rsidRDefault="00000000">
            <w:pPr>
              <w:widowControl/>
              <w:jc w:val="left"/>
              <w:rPr>
                <w:rFonts w:ascii="宋体" w:hAnsi="宋体" w:cs="宋体" w:hint="eastAsia"/>
                <w:color w:val="000000"/>
                <w:kern w:val="0"/>
                <w:szCs w:val="21"/>
              </w:rPr>
            </w:pPr>
            <w:r>
              <w:rPr>
                <w:rFonts w:ascii="宋体" w:hAnsi="宋体" w:cs="宋体" w:hint="eastAsia"/>
                <w:color w:val="000000"/>
                <w:kern w:val="0"/>
                <w:szCs w:val="21"/>
              </w:rPr>
              <w:t>驻场咨询人员从事造价咨询工作经验、配合情况，不能满足合同及委托人要求</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6AE3BA24" w14:textId="77777777" w:rsidR="008264B4" w:rsidRDefault="00000000">
            <w:pPr>
              <w:widowControl/>
              <w:jc w:val="center"/>
              <w:rPr>
                <w:rFonts w:ascii="宋体" w:hAnsi="宋体" w:cs="宋体" w:hint="eastAsia"/>
                <w:color w:val="000000"/>
                <w:kern w:val="0"/>
                <w:szCs w:val="21"/>
              </w:rPr>
            </w:pPr>
            <w:r>
              <w:rPr>
                <w:rFonts w:ascii="宋体" w:hAnsi="宋体" w:cs="宋体" w:hint="eastAsia"/>
                <w:color w:val="000000"/>
                <w:kern w:val="0"/>
                <w:szCs w:val="21"/>
              </w:rPr>
              <w:t>0</w:t>
            </w:r>
          </w:p>
        </w:tc>
        <w:tc>
          <w:tcPr>
            <w:tcW w:w="851" w:type="dxa"/>
            <w:vMerge/>
            <w:tcBorders>
              <w:top w:val="single" w:sz="4" w:space="0" w:color="auto"/>
              <w:left w:val="single" w:sz="4" w:space="0" w:color="auto"/>
              <w:bottom w:val="single" w:sz="4" w:space="0" w:color="auto"/>
              <w:right w:val="single" w:sz="4" w:space="0" w:color="auto"/>
            </w:tcBorders>
            <w:vAlign w:val="center"/>
          </w:tcPr>
          <w:p w14:paraId="3D68D7E3" w14:textId="77777777" w:rsidR="008264B4" w:rsidRDefault="008264B4">
            <w:pPr>
              <w:widowControl/>
              <w:jc w:val="left"/>
              <w:rPr>
                <w:rFonts w:ascii="宋体" w:hAnsi="宋体" w:cs="宋体" w:hint="eastAsia"/>
                <w:color w:val="000000"/>
                <w:kern w:val="0"/>
                <w:szCs w:val="21"/>
              </w:rPr>
            </w:pPr>
          </w:p>
        </w:tc>
      </w:tr>
      <w:tr w:rsidR="008264B4" w14:paraId="2FB28B42" w14:textId="77777777">
        <w:trPr>
          <w:trHeight w:val="699"/>
        </w:trPr>
        <w:tc>
          <w:tcPr>
            <w:tcW w:w="427"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75478C37" w14:textId="77777777" w:rsidR="008264B4" w:rsidRDefault="00000000">
            <w:pPr>
              <w:jc w:val="left"/>
              <w:rPr>
                <w:rFonts w:ascii="宋体" w:hAnsi="宋体" w:cs="宋体" w:hint="eastAsia"/>
                <w:color w:val="000000"/>
                <w:kern w:val="0"/>
                <w:szCs w:val="21"/>
              </w:rPr>
            </w:pPr>
            <w:r>
              <w:rPr>
                <w:rFonts w:ascii="宋体" w:hAnsi="宋体" w:cs="宋体" w:hint="eastAsia"/>
                <w:color w:val="000000"/>
                <w:kern w:val="0"/>
                <w:szCs w:val="21"/>
              </w:rPr>
              <w:t>二</w:t>
            </w:r>
          </w:p>
        </w:tc>
        <w:tc>
          <w:tcPr>
            <w:tcW w:w="566"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54DB0B32" w14:textId="77777777" w:rsidR="008264B4" w:rsidRDefault="00000000">
            <w:pPr>
              <w:widowControl/>
              <w:jc w:val="center"/>
              <w:rPr>
                <w:rFonts w:ascii="宋体" w:hAnsi="宋体" w:cs="宋体" w:hint="eastAsia"/>
                <w:color w:val="000000"/>
                <w:kern w:val="0"/>
                <w:szCs w:val="21"/>
              </w:rPr>
            </w:pPr>
            <w:r>
              <w:rPr>
                <w:rFonts w:ascii="宋体" w:hAnsi="宋体" w:cs="宋体" w:hint="eastAsia"/>
                <w:color w:val="000000"/>
                <w:kern w:val="0"/>
                <w:szCs w:val="21"/>
              </w:rPr>
              <w:t>过程履约</w:t>
            </w:r>
          </w:p>
        </w:tc>
        <w:tc>
          <w:tcPr>
            <w:tcW w:w="1275"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724968AF" w14:textId="77777777" w:rsidR="008264B4" w:rsidRDefault="00000000">
            <w:pPr>
              <w:widowControl/>
              <w:jc w:val="center"/>
              <w:rPr>
                <w:rFonts w:ascii="宋体" w:hAnsi="宋体" w:cs="宋体" w:hint="eastAsia"/>
                <w:color w:val="000000"/>
                <w:kern w:val="0"/>
                <w:szCs w:val="21"/>
              </w:rPr>
            </w:pPr>
            <w:r>
              <w:rPr>
                <w:rFonts w:ascii="宋体" w:hAnsi="宋体" w:cs="宋体" w:hint="eastAsia"/>
                <w:color w:val="000000"/>
                <w:kern w:val="0"/>
                <w:szCs w:val="21"/>
              </w:rPr>
              <w:t>工程量清单、招标控制价（预算）编制/审核</w:t>
            </w:r>
          </w:p>
        </w:tc>
        <w:tc>
          <w:tcPr>
            <w:tcW w:w="426"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0541F485" w14:textId="77777777" w:rsidR="008264B4" w:rsidRDefault="00000000">
            <w:pPr>
              <w:widowControl/>
              <w:jc w:val="center"/>
              <w:rPr>
                <w:rFonts w:ascii="宋体" w:hAnsi="宋体" w:cs="宋体" w:hint="eastAsia"/>
                <w:color w:val="000000"/>
                <w:kern w:val="0"/>
                <w:szCs w:val="21"/>
              </w:rPr>
            </w:pPr>
            <w:r>
              <w:rPr>
                <w:rFonts w:ascii="宋体" w:hAnsi="宋体" w:cs="宋体" w:hint="eastAsia"/>
                <w:color w:val="000000"/>
                <w:kern w:val="0"/>
                <w:szCs w:val="21"/>
              </w:rPr>
              <w:t>18</w:t>
            </w:r>
          </w:p>
        </w:tc>
        <w:tc>
          <w:tcPr>
            <w:tcW w:w="5103" w:type="dxa"/>
            <w:gridSpan w:val="3"/>
            <w:tcBorders>
              <w:top w:val="single" w:sz="4" w:space="0" w:color="auto"/>
              <w:left w:val="nil"/>
              <w:bottom w:val="single" w:sz="4" w:space="0" w:color="auto"/>
              <w:right w:val="single" w:sz="4" w:space="0" w:color="auto"/>
            </w:tcBorders>
            <w:shd w:val="clear" w:color="000000" w:fill="FFFFFF"/>
            <w:vAlign w:val="center"/>
          </w:tcPr>
          <w:p w14:paraId="4E4E3801" w14:textId="77777777" w:rsidR="008264B4" w:rsidRDefault="00000000">
            <w:pPr>
              <w:widowControl/>
              <w:jc w:val="left"/>
              <w:rPr>
                <w:rFonts w:ascii="宋体" w:hAnsi="宋体" w:cs="宋体" w:hint="eastAsia"/>
                <w:color w:val="000000"/>
                <w:kern w:val="0"/>
                <w:szCs w:val="21"/>
              </w:rPr>
            </w:pPr>
            <w:r>
              <w:rPr>
                <w:rFonts w:ascii="宋体" w:hAnsi="宋体" w:cs="宋体" w:hint="eastAsia"/>
                <w:color w:val="000000"/>
                <w:kern w:val="0"/>
                <w:szCs w:val="21"/>
              </w:rPr>
              <w:t>经委托人核对各项子目、工程量计算、价格取费，存在缺项漏项、子目工程量及价格取费不准确，用平均误差率 Z 表示，-3%≤Z≤+3%</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29C76637" w14:textId="77777777" w:rsidR="008264B4" w:rsidRDefault="00000000">
            <w:pPr>
              <w:widowControl/>
              <w:jc w:val="center"/>
              <w:rPr>
                <w:rFonts w:ascii="宋体" w:hAnsi="宋体" w:cs="宋体" w:hint="eastAsia"/>
                <w:color w:val="000000"/>
                <w:kern w:val="0"/>
                <w:szCs w:val="21"/>
              </w:rPr>
            </w:pPr>
            <w:r>
              <w:rPr>
                <w:rFonts w:ascii="宋体" w:hAnsi="宋体" w:cs="宋体" w:hint="eastAsia"/>
                <w:color w:val="000000"/>
                <w:kern w:val="0"/>
                <w:szCs w:val="21"/>
              </w:rPr>
              <w:t>18-15</w:t>
            </w:r>
          </w:p>
        </w:tc>
        <w:tc>
          <w:tcPr>
            <w:tcW w:w="851"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61A91C60" w14:textId="77777777" w:rsidR="008264B4" w:rsidRDefault="008264B4">
            <w:pPr>
              <w:widowControl/>
              <w:jc w:val="center"/>
              <w:rPr>
                <w:rFonts w:ascii="宋体" w:hAnsi="宋体" w:cs="宋体" w:hint="eastAsia"/>
                <w:color w:val="000000"/>
                <w:kern w:val="0"/>
                <w:szCs w:val="21"/>
              </w:rPr>
            </w:pPr>
          </w:p>
        </w:tc>
      </w:tr>
      <w:tr w:rsidR="008264B4" w14:paraId="7CE6FE87" w14:textId="77777777">
        <w:trPr>
          <w:trHeight w:val="870"/>
        </w:trPr>
        <w:tc>
          <w:tcPr>
            <w:tcW w:w="427" w:type="dxa"/>
            <w:vMerge/>
            <w:tcBorders>
              <w:top w:val="single" w:sz="4" w:space="0" w:color="auto"/>
              <w:left w:val="single" w:sz="4" w:space="0" w:color="auto"/>
              <w:bottom w:val="single" w:sz="4" w:space="0" w:color="auto"/>
              <w:right w:val="single" w:sz="4" w:space="0" w:color="auto"/>
            </w:tcBorders>
            <w:vAlign w:val="center"/>
          </w:tcPr>
          <w:p w14:paraId="6F952A88" w14:textId="77777777" w:rsidR="008264B4" w:rsidRDefault="008264B4">
            <w:pPr>
              <w:jc w:val="left"/>
              <w:rPr>
                <w:rFonts w:ascii="宋体" w:hAnsi="宋体" w:cs="宋体" w:hint="eastAsia"/>
                <w:color w:val="000000"/>
                <w:kern w:val="0"/>
                <w:szCs w:val="21"/>
              </w:rPr>
            </w:pPr>
          </w:p>
        </w:tc>
        <w:tc>
          <w:tcPr>
            <w:tcW w:w="566" w:type="dxa"/>
            <w:vMerge/>
            <w:tcBorders>
              <w:top w:val="single" w:sz="4" w:space="0" w:color="auto"/>
              <w:left w:val="single" w:sz="4" w:space="0" w:color="auto"/>
              <w:bottom w:val="single" w:sz="4" w:space="0" w:color="auto"/>
              <w:right w:val="single" w:sz="4" w:space="0" w:color="auto"/>
            </w:tcBorders>
            <w:vAlign w:val="center"/>
          </w:tcPr>
          <w:p w14:paraId="488D8F27" w14:textId="77777777" w:rsidR="008264B4" w:rsidRDefault="008264B4">
            <w:pPr>
              <w:widowControl/>
              <w:jc w:val="left"/>
              <w:rPr>
                <w:rFonts w:ascii="宋体" w:hAnsi="宋体" w:cs="宋体" w:hint="eastAsia"/>
                <w:color w:val="000000"/>
                <w:kern w:val="0"/>
                <w:szCs w:val="21"/>
              </w:rPr>
            </w:pPr>
          </w:p>
        </w:tc>
        <w:tc>
          <w:tcPr>
            <w:tcW w:w="1275" w:type="dxa"/>
            <w:vMerge/>
            <w:tcBorders>
              <w:top w:val="single" w:sz="4" w:space="0" w:color="auto"/>
              <w:left w:val="single" w:sz="4" w:space="0" w:color="auto"/>
              <w:bottom w:val="single" w:sz="4" w:space="0" w:color="auto"/>
              <w:right w:val="single" w:sz="4" w:space="0" w:color="auto"/>
            </w:tcBorders>
            <w:vAlign w:val="center"/>
          </w:tcPr>
          <w:p w14:paraId="79B9ACCC" w14:textId="77777777" w:rsidR="008264B4" w:rsidRDefault="008264B4">
            <w:pPr>
              <w:widowControl/>
              <w:jc w:val="left"/>
              <w:rPr>
                <w:rFonts w:ascii="宋体" w:hAnsi="宋体" w:cs="宋体" w:hint="eastAsia"/>
                <w:color w:val="000000"/>
                <w:kern w:val="0"/>
                <w:szCs w:val="21"/>
              </w:rPr>
            </w:pPr>
          </w:p>
        </w:tc>
        <w:tc>
          <w:tcPr>
            <w:tcW w:w="426" w:type="dxa"/>
            <w:vMerge/>
            <w:tcBorders>
              <w:top w:val="single" w:sz="4" w:space="0" w:color="auto"/>
              <w:left w:val="single" w:sz="4" w:space="0" w:color="auto"/>
              <w:bottom w:val="single" w:sz="4" w:space="0" w:color="auto"/>
              <w:right w:val="single" w:sz="4" w:space="0" w:color="auto"/>
            </w:tcBorders>
            <w:vAlign w:val="center"/>
          </w:tcPr>
          <w:p w14:paraId="632701F2" w14:textId="77777777" w:rsidR="008264B4" w:rsidRDefault="008264B4">
            <w:pPr>
              <w:widowControl/>
              <w:jc w:val="left"/>
              <w:rPr>
                <w:rFonts w:ascii="宋体" w:hAnsi="宋体" w:cs="宋体" w:hint="eastAsia"/>
                <w:color w:val="000000"/>
                <w:kern w:val="0"/>
                <w:szCs w:val="21"/>
              </w:rPr>
            </w:pPr>
          </w:p>
        </w:tc>
        <w:tc>
          <w:tcPr>
            <w:tcW w:w="5103" w:type="dxa"/>
            <w:gridSpan w:val="3"/>
            <w:tcBorders>
              <w:top w:val="single" w:sz="4" w:space="0" w:color="auto"/>
              <w:left w:val="nil"/>
              <w:bottom w:val="single" w:sz="4" w:space="0" w:color="auto"/>
              <w:right w:val="single" w:sz="4" w:space="0" w:color="auto"/>
            </w:tcBorders>
            <w:shd w:val="clear" w:color="000000" w:fill="FFFFFF"/>
            <w:vAlign w:val="center"/>
          </w:tcPr>
          <w:p w14:paraId="6A829A38" w14:textId="77777777" w:rsidR="008264B4" w:rsidRDefault="00000000">
            <w:pPr>
              <w:widowControl/>
              <w:jc w:val="left"/>
              <w:rPr>
                <w:rFonts w:ascii="宋体" w:hAnsi="宋体" w:cs="宋体" w:hint="eastAsia"/>
                <w:color w:val="000000"/>
                <w:kern w:val="0"/>
                <w:szCs w:val="21"/>
              </w:rPr>
            </w:pPr>
            <w:r>
              <w:rPr>
                <w:rFonts w:ascii="宋体" w:hAnsi="宋体" w:cs="宋体" w:hint="eastAsia"/>
                <w:color w:val="000000"/>
                <w:kern w:val="0"/>
                <w:szCs w:val="21"/>
              </w:rPr>
              <w:t>经委托人核对各项子目、工程量计算、价格取费，存在缺项漏项、子目工程量及价格取费不准确，用平均误差率 Z 表示，-5%≤Z＜-3%,3%＜Z≤5%</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2F635978" w14:textId="77777777" w:rsidR="008264B4" w:rsidRDefault="00000000">
            <w:pPr>
              <w:widowControl/>
              <w:jc w:val="center"/>
              <w:rPr>
                <w:rFonts w:ascii="宋体" w:hAnsi="宋体" w:cs="宋体" w:hint="eastAsia"/>
                <w:color w:val="000000"/>
                <w:kern w:val="0"/>
                <w:szCs w:val="21"/>
              </w:rPr>
            </w:pPr>
            <w:r>
              <w:rPr>
                <w:rFonts w:ascii="宋体" w:hAnsi="宋体" w:cs="宋体" w:hint="eastAsia"/>
                <w:color w:val="000000"/>
                <w:kern w:val="0"/>
                <w:szCs w:val="21"/>
              </w:rPr>
              <w:t>14-9</w:t>
            </w:r>
          </w:p>
        </w:tc>
        <w:tc>
          <w:tcPr>
            <w:tcW w:w="851" w:type="dxa"/>
            <w:vMerge/>
            <w:tcBorders>
              <w:top w:val="single" w:sz="4" w:space="0" w:color="auto"/>
              <w:left w:val="single" w:sz="4" w:space="0" w:color="auto"/>
              <w:bottom w:val="single" w:sz="4" w:space="0" w:color="auto"/>
              <w:right w:val="single" w:sz="4" w:space="0" w:color="auto"/>
            </w:tcBorders>
            <w:vAlign w:val="center"/>
          </w:tcPr>
          <w:p w14:paraId="116C257E" w14:textId="77777777" w:rsidR="008264B4" w:rsidRDefault="008264B4">
            <w:pPr>
              <w:widowControl/>
              <w:jc w:val="left"/>
              <w:rPr>
                <w:rFonts w:ascii="宋体" w:hAnsi="宋体" w:cs="宋体" w:hint="eastAsia"/>
                <w:color w:val="000000"/>
                <w:kern w:val="0"/>
                <w:szCs w:val="21"/>
              </w:rPr>
            </w:pPr>
          </w:p>
        </w:tc>
      </w:tr>
      <w:tr w:rsidR="008264B4" w14:paraId="77142BE6" w14:textId="77777777">
        <w:trPr>
          <w:trHeight w:val="683"/>
        </w:trPr>
        <w:tc>
          <w:tcPr>
            <w:tcW w:w="427" w:type="dxa"/>
            <w:vMerge/>
            <w:tcBorders>
              <w:top w:val="single" w:sz="4" w:space="0" w:color="auto"/>
              <w:left w:val="single" w:sz="4" w:space="0" w:color="auto"/>
              <w:bottom w:val="single" w:sz="4" w:space="0" w:color="auto"/>
              <w:right w:val="single" w:sz="4" w:space="0" w:color="auto"/>
            </w:tcBorders>
            <w:vAlign w:val="center"/>
          </w:tcPr>
          <w:p w14:paraId="44BF843E" w14:textId="77777777" w:rsidR="008264B4" w:rsidRDefault="008264B4">
            <w:pPr>
              <w:jc w:val="left"/>
              <w:rPr>
                <w:rFonts w:ascii="宋体" w:hAnsi="宋体" w:cs="宋体" w:hint="eastAsia"/>
                <w:color w:val="000000"/>
                <w:kern w:val="0"/>
                <w:szCs w:val="21"/>
              </w:rPr>
            </w:pPr>
          </w:p>
        </w:tc>
        <w:tc>
          <w:tcPr>
            <w:tcW w:w="566" w:type="dxa"/>
            <w:vMerge/>
            <w:tcBorders>
              <w:top w:val="single" w:sz="4" w:space="0" w:color="auto"/>
              <w:left w:val="single" w:sz="4" w:space="0" w:color="auto"/>
              <w:bottom w:val="single" w:sz="4" w:space="0" w:color="auto"/>
              <w:right w:val="single" w:sz="4" w:space="0" w:color="auto"/>
            </w:tcBorders>
            <w:vAlign w:val="center"/>
          </w:tcPr>
          <w:p w14:paraId="02411A77" w14:textId="77777777" w:rsidR="008264B4" w:rsidRDefault="008264B4">
            <w:pPr>
              <w:widowControl/>
              <w:jc w:val="left"/>
              <w:rPr>
                <w:rFonts w:ascii="宋体" w:hAnsi="宋体" w:cs="宋体" w:hint="eastAsia"/>
                <w:color w:val="000000"/>
                <w:kern w:val="0"/>
                <w:szCs w:val="21"/>
              </w:rPr>
            </w:pPr>
          </w:p>
        </w:tc>
        <w:tc>
          <w:tcPr>
            <w:tcW w:w="1275" w:type="dxa"/>
            <w:vMerge/>
            <w:tcBorders>
              <w:top w:val="single" w:sz="4" w:space="0" w:color="auto"/>
              <w:left w:val="single" w:sz="4" w:space="0" w:color="auto"/>
              <w:bottom w:val="single" w:sz="4" w:space="0" w:color="auto"/>
              <w:right w:val="single" w:sz="4" w:space="0" w:color="auto"/>
            </w:tcBorders>
            <w:vAlign w:val="center"/>
          </w:tcPr>
          <w:p w14:paraId="16A0F5D7" w14:textId="77777777" w:rsidR="008264B4" w:rsidRDefault="008264B4">
            <w:pPr>
              <w:widowControl/>
              <w:jc w:val="left"/>
              <w:rPr>
                <w:rFonts w:ascii="宋体" w:hAnsi="宋体" w:cs="宋体" w:hint="eastAsia"/>
                <w:color w:val="000000"/>
                <w:kern w:val="0"/>
                <w:szCs w:val="21"/>
              </w:rPr>
            </w:pPr>
          </w:p>
        </w:tc>
        <w:tc>
          <w:tcPr>
            <w:tcW w:w="426" w:type="dxa"/>
            <w:vMerge/>
            <w:tcBorders>
              <w:top w:val="single" w:sz="4" w:space="0" w:color="auto"/>
              <w:left w:val="single" w:sz="4" w:space="0" w:color="auto"/>
              <w:bottom w:val="single" w:sz="4" w:space="0" w:color="auto"/>
              <w:right w:val="single" w:sz="4" w:space="0" w:color="auto"/>
            </w:tcBorders>
            <w:vAlign w:val="center"/>
          </w:tcPr>
          <w:p w14:paraId="3803EBD6" w14:textId="77777777" w:rsidR="008264B4" w:rsidRDefault="008264B4">
            <w:pPr>
              <w:widowControl/>
              <w:jc w:val="left"/>
              <w:rPr>
                <w:rFonts w:ascii="宋体" w:hAnsi="宋体" w:cs="宋体" w:hint="eastAsia"/>
                <w:color w:val="000000"/>
                <w:kern w:val="0"/>
                <w:szCs w:val="21"/>
              </w:rPr>
            </w:pPr>
          </w:p>
        </w:tc>
        <w:tc>
          <w:tcPr>
            <w:tcW w:w="5103" w:type="dxa"/>
            <w:gridSpan w:val="3"/>
            <w:tcBorders>
              <w:top w:val="single" w:sz="4" w:space="0" w:color="auto"/>
              <w:left w:val="nil"/>
              <w:bottom w:val="single" w:sz="4" w:space="0" w:color="auto"/>
              <w:right w:val="single" w:sz="4" w:space="0" w:color="auto"/>
            </w:tcBorders>
            <w:shd w:val="clear" w:color="000000" w:fill="FFFFFF"/>
            <w:vAlign w:val="center"/>
          </w:tcPr>
          <w:p w14:paraId="097B3A1A" w14:textId="77777777" w:rsidR="008264B4" w:rsidRDefault="00000000">
            <w:pPr>
              <w:widowControl/>
              <w:jc w:val="left"/>
              <w:rPr>
                <w:rFonts w:ascii="宋体" w:hAnsi="宋体" w:cs="宋体" w:hint="eastAsia"/>
                <w:color w:val="000000"/>
                <w:kern w:val="0"/>
                <w:szCs w:val="21"/>
              </w:rPr>
            </w:pPr>
            <w:r>
              <w:rPr>
                <w:rFonts w:ascii="宋体" w:hAnsi="宋体" w:cs="宋体" w:hint="eastAsia"/>
                <w:color w:val="000000"/>
                <w:kern w:val="0"/>
                <w:szCs w:val="21"/>
              </w:rPr>
              <w:t>经委托人核对各项子目、工程量计算、价格取费，存在缺项漏项、子目工程量及价格取费不准确，用平均误差率 Z 表示，Z＞5％，Z＜-5％</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5770A440" w14:textId="77777777" w:rsidR="008264B4" w:rsidRDefault="00000000">
            <w:pPr>
              <w:widowControl/>
              <w:jc w:val="center"/>
              <w:rPr>
                <w:rFonts w:ascii="宋体" w:hAnsi="宋体" w:cs="宋体" w:hint="eastAsia"/>
                <w:color w:val="000000"/>
                <w:kern w:val="0"/>
                <w:szCs w:val="21"/>
              </w:rPr>
            </w:pPr>
            <w:r>
              <w:rPr>
                <w:rFonts w:ascii="宋体" w:hAnsi="宋体" w:cs="宋体" w:hint="eastAsia"/>
                <w:color w:val="000000"/>
                <w:kern w:val="0"/>
                <w:szCs w:val="21"/>
              </w:rPr>
              <w:t>0</w:t>
            </w:r>
          </w:p>
        </w:tc>
        <w:tc>
          <w:tcPr>
            <w:tcW w:w="851" w:type="dxa"/>
            <w:vMerge/>
            <w:tcBorders>
              <w:top w:val="single" w:sz="4" w:space="0" w:color="auto"/>
              <w:left w:val="single" w:sz="4" w:space="0" w:color="auto"/>
              <w:bottom w:val="single" w:sz="4" w:space="0" w:color="auto"/>
              <w:right w:val="single" w:sz="4" w:space="0" w:color="auto"/>
            </w:tcBorders>
            <w:vAlign w:val="center"/>
          </w:tcPr>
          <w:p w14:paraId="175A1CEB" w14:textId="77777777" w:rsidR="008264B4" w:rsidRDefault="008264B4">
            <w:pPr>
              <w:widowControl/>
              <w:jc w:val="left"/>
              <w:rPr>
                <w:rFonts w:ascii="宋体" w:hAnsi="宋体" w:cs="宋体" w:hint="eastAsia"/>
                <w:color w:val="000000"/>
                <w:kern w:val="0"/>
                <w:szCs w:val="21"/>
              </w:rPr>
            </w:pPr>
          </w:p>
        </w:tc>
      </w:tr>
      <w:tr w:rsidR="008264B4" w14:paraId="4705F6EC" w14:textId="77777777">
        <w:trPr>
          <w:trHeight w:val="551"/>
        </w:trPr>
        <w:tc>
          <w:tcPr>
            <w:tcW w:w="427" w:type="dxa"/>
            <w:vMerge/>
            <w:tcBorders>
              <w:top w:val="single" w:sz="4" w:space="0" w:color="auto"/>
              <w:left w:val="single" w:sz="4" w:space="0" w:color="auto"/>
              <w:bottom w:val="single" w:sz="4" w:space="0" w:color="auto"/>
              <w:right w:val="single" w:sz="4" w:space="0" w:color="auto"/>
            </w:tcBorders>
            <w:vAlign w:val="center"/>
          </w:tcPr>
          <w:p w14:paraId="5BE51029" w14:textId="77777777" w:rsidR="008264B4" w:rsidRDefault="008264B4">
            <w:pPr>
              <w:jc w:val="left"/>
              <w:rPr>
                <w:rFonts w:ascii="宋体" w:hAnsi="宋体" w:cs="宋体" w:hint="eastAsia"/>
                <w:color w:val="000000"/>
                <w:kern w:val="0"/>
                <w:szCs w:val="21"/>
              </w:rPr>
            </w:pPr>
          </w:p>
        </w:tc>
        <w:tc>
          <w:tcPr>
            <w:tcW w:w="566"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7DA9ED9A" w14:textId="77777777" w:rsidR="008264B4" w:rsidRDefault="008264B4">
            <w:pPr>
              <w:widowControl/>
              <w:jc w:val="center"/>
              <w:rPr>
                <w:rFonts w:ascii="宋体" w:hAnsi="宋体" w:cs="宋体" w:hint="eastAsia"/>
                <w:color w:val="000000"/>
                <w:kern w:val="0"/>
                <w:szCs w:val="21"/>
              </w:rPr>
            </w:pPr>
          </w:p>
        </w:tc>
        <w:tc>
          <w:tcPr>
            <w:tcW w:w="1275"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7B0D1EAF" w14:textId="77777777" w:rsidR="008264B4" w:rsidRDefault="00000000">
            <w:pPr>
              <w:widowControl/>
              <w:jc w:val="center"/>
              <w:rPr>
                <w:rFonts w:ascii="宋体" w:hAnsi="宋体" w:cs="宋体" w:hint="eastAsia"/>
                <w:color w:val="000000"/>
                <w:kern w:val="0"/>
                <w:szCs w:val="21"/>
              </w:rPr>
            </w:pPr>
            <w:r>
              <w:rPr>
                <w:rFonts w:ascii="宋体" w:hAnsi="宋体" w:cs="宋体" w:hint="eastAsia"/>
                <w:color w:val="000000"/>
                <w:kern w:val="0"/>
                <w:szCs w:val="21"/>
              </w:rPr>
              <w:t>变更签证费用估算/预算/结算</w:t>
            </w:r>
          </w:p>
        </w:tc>
        <w:tc>
          <w:tcPr>
            <w:tcW w:w="426"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415F1596" w14:textId="77777777" w:rsidR="008264B4" w:rsidRDefault="00000000">
            <w:pPr>
              <w:widowControl/>
              <w:jc w:val="center"/>
              <w:rPr>
                <w:rFonts w:ascii="宋体" w:hAnsi="宋体" w:cs="宋体" w:hint="eastAsia"/>
                <w:color w:val="000000"/>
                <w:kern w:val="0"/>
                <w:szCs w:val="21"/>
              </w:rPr>
            </w:pPr>
            <w:r>
              <w:rPr>
                <w:rFonts w:ascii="宋体" w:hAnsi="宋体" w:cs="宋体" w:hint="eastAsia"/>
                <w:color w:val="000000"/>
                <w:kern w:val="0"/>
                <w:szCs w:val="21"/>
              </w:rPr>
              <w:t>10</w:t>
            </w:r>
          </w:p>
        </w:tc>
        <w:tc>
          <w:tcPr>
            <w:tcW w:w="5103" w:type="dxa"/>
            <w:gridSpan w:val="3"/>
            <w:tcBorders>
              <w:top w:val="single" w:sz="4" w:space="0" w:color="auto"/>
              <w:left w:val="nil"/>
              <w:bottom w:val="single" w:sz="4" w:space="0" w:color="auto"/>
              <w:right w:val="single" w:sz="4" w:space="0" w:color="auto"/>
            </w:tcBorders>
            <w:shd w:val="clear" w:color="000000" w:fill="FFFFFF"/>
            <w:vAlign w:val="center"/>
          </w:tcPr>
          <w:p w14:paraId="77CBF8A0" w14:textId="77777777" w:rsidR="008264B4" w:rsidRDefault="00000000">
            <w:pPr>
              <w:widowControl/>
              <w:jc w:val="left"/>
              <w:rPr>
                <w:rFonts w:ascii="宋体" w:hAnsi="宋体" w:cs="宋体" w:hint="eastAsia"/>
                <w:color w:val="000000"/>
                <w:kern w:val="0"/>
                <w:szCs w:val="21"/>
              </w:rPr>
            </w:pPr>
            <w:r>
              <w:rPr>
                <w:rFonts w:ascii="宋体" w:hAnsi="宋体" w:cs="宋体" w:hint="eastAsia"/>
                <w:color w:val="000000"/>
                <w:kern w:val="0"/>
                <w:szCs w:val="21"/>
              </w:rPr>
              <w:t>变更签证费用估算/预算/结算质量，误差率用Z表示，-3%≤Z≤+3%</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670E09DC" w14:textId="77777777" w:rsidR="008264B4" w:rsidRDefault="00000000">
            <w:pPr>
              <w:widowControl/>
              <w:jc w:val="center"/>
              <w:rPr>
                <w:rFonts w:ascii="宋体" w:hAnsi="宋体" w:cs="宋体" w:hint="eastAsia"/>
                <w:color w:val="000000"/>
                <w:kern w:val="0"/>
                <w:szCs w:val="21"/>
              </w:rPr>
            </w:pPr>
            <w:r>
              <w:rPr>
                <w:rFonts w:ascii="宋体" w:hAnsi="宋体" w:cs="宋体" w:hint="eastAsia"/>
                <w:color w:val="000000"/>
                <w:kern w:val="0"/>
                <w:szCs w:val="21"/>
              </w:rPr>
              <w:t>10-9</w:t>
            </w:r>
          </w:p>
        </w:tc>
        <w:tc>
          <w:tcPr>
            <w:tcW w:w="851"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209D20F4" w14:textId="77777777" w:rsidR="008264B4" w:rsidRDefault="008264B4">
            <w:pPr>
              <w:widowControl/>
              <w:jc w:val="center"/>
              <w:rPr>
                <w:rFonts w:ascii="宋体" w:hAnsi="宋体" w:cs="宋体" w:hint="eastAsia"/>
                <w:color w:val="000000"/>
                <w:kern w:val="0"/>
                <w:szCs w:val="21"/>
              </w:rPr>
            </w:pPr>
          </w:p>
        </w:tc>
      </w:tr>
      <w:tr w:rsidR="008264B4" w14:paraId="6B547B06" w14:textId="77777777">
        <w:trPr>
          <w:trHeight w:val="417"/>
        </w:trPr>
        <w:tc>
          <w:tcPr>
            <w:tcW w:w="427" w:type="dxa"/>
            <w:vMerge/>
            <w:tcBorders>
              <w:top w:val="single" w:sz="4" w:space="0" w:color="auto"/>
              <w:left w:val="single" w:sz="4" w:space="0" w:color="auto"/>
              <w:bottom w:val="single" w:sz="4" w:space="0" w:color="auto"/>
              <w:right w:val="single" w:sz="4" w:space="0" w:color="auto"/>
            </w:tcBorders>
            <w:vAlign w:val="center"/>
          </w:tcPr>
          <w:p w14:paraId="4ADEA41C" w14:textId="77777777" w:rsidR="008264B4" w:rsidRDefault="008264B4">
            <w:pPr>
              <w:jc w:val="left"/>
              <w:rPr>
                <w:rFonts w:ascii="宋体" w:hAnsi="宋体" w:cs="宋体" w:hint="eastAsia"/>
                <w:color w:val="000000"/>
                <w:kern w:val="0"/>
                <w:szCs w:val="21"/>
              </w:rPr>
            </w:pPr>
          </w:p>
        </w:tc>
        <w:tc>
          <w:tcPr>
            <w:tcW w:w="566" w:type="dxa"/>
            <w:vMerge/>
            <w:tcBorders>
              <w:top w:val="single" w:sz="4" w:space="0" w:color="auto"/>
              <w:left w:val="single" w:sz="4" w:space="0" w:color="auto"/>
              <w:bottom w:val="single" w:sz="4" w:space="0" w:color="auto"/>
              <w:right w:val="single" w:sz="4" w:space="0" w:color="auto"/>
            </w:tcBorders>
            <w:vAlign w:val="center"/>
          </w:tcPr>
          <w:p w14:paraId="5A4AA0FC" w14:textId="77777777" w:rsidR="008264B4" w:rsidRDefault="008264B4">
            <w:pPr>
              <w:widowControl/>
              <w:jc w:val="left"/>
              <w:rPr>
                <w:rFonts w:ascii="宋体" w:hAnsi="宋体" w:cs="宋体" w:hint="eastAsia"/>
                <w:color w:val="000000"/>
                <w:kern w:val="0"/>
                <w:szCs w:val="21"/>
              </w:rPr>
            </w:pPr>
          </w:p>
        </w:tc>
        <w:tc>
          <w:tcPr>
            <w:tcW w:w="1275" w:type="dxa"/>
            <w:vMerge/>
            <w:tcBorders>
              <w:top w:val="single" w:sz="4" w:space="0" w:color="auto"/>
              <w:left w:val="single" w:sz="4" w:space="0" w:color="auto"/>
              <w:bottom w:val="single" w:sz="4" w:space="0" w:color="auto"/>
              <w:right w:val="single" w:sz="4" w:space="0" w:color="auto"/>
            </w:tcBorders>
            <w:vAlign w:val="center"/>
          </w:tcPr>
          <w:p w14:paraId="7C0EC314" w14:textId="77777777" w:rsidR="008264B4" w:rsidRDefault="008264B4">
            <w:pPr>
              <w:widowControl/>
              <w:jc w:val="left"/>
              <w:rPr>
                <w:rFonts w:ascii="宋体" w:hAnsi="宋体" w:cs="宋体" w:hint="eastAsia"/>
                <w:color w:val="000000"/>
                <w:kern w:val="0"/>
                <w:szCs w:val="21"/>
              </w:rPr>
            </w:pPr>
          </w:p>
        </w:tc>
        <w:tc>
          <w:tcPr>
            <w:tcW w:w="426" w:type="dxa"/>
            <w:vMerge/>
            <w:tcBorders>
              <w:top w:val="single" w:sz="4" w:space="0" w:color="auto"/>
              <w:left w:val="single" w:sz="4" w:space="0" w:color="auto"/>
              <w:bottom w:val="single" w:sz="4" w:space="0" w:color="auto"/>
              <w:right w:val="single" w:sz="4" w:space="0" w:color="auto"/>
            </w:tcBorders>
            <w:vAlign w:val="center"/>
          </w:tcPr>
          <w:p w14:paraId="5D5EC6CE" w14:textId="77777777" w:rsidR="008264B4" w:rsidRDefault="008264B4">
            <w:pPr>
              <w:widowControl/>
              <w:jc w:val="left"/>
              <w:rPr>
                <w:rFonts w:ascii="宋体" w:hAnsi="宋体" w:cs="宋体" w:hint="eastAsia"/>
                <w:color w:val="000000"/>
                <w:kern w:val="0"/>
                <w:szCs w:val="21"/>
              </w:rPr>
            </w:pPr>
          </w:p>
        </w:tc>
        <w:tc>
          <w:tcPr>
            <w:tcW w:w="5103" w:type="dxa"/>
            <w:gridSpan w:val="3"/>
            <w:tcBorders>
              <w:top w:val="single" w:sz="4" w:space="0" w:color="auto"/>
              <w:left w:val="nil"/>
              <w:bottom w:val="single" w:sz="4" w:space="0" w:color="auto"/>
              <w:right w:val="single" w:sz="4" w:space="0" w:color="auto"/>
            </w:tcBorders>
            <w:shd w:val="clear" w:color="000000" w:fill="FFFFFF"/>
            <w:vAlign w:val="center"/>
          </w:tcPr>
          <w:p w14:paraId="17FDC673" w14:textId="77777777" w:rsidR="008264B4" w:rsidRDefault="00000000">
            <w:pPr>
              <w:widowControl/>
              <w:jc w:val="left"/>
              <w:rPr>
                <w:rFonts w:ascii="宋体" w:hAnsi="宋体" w:cs="宋体" w:hint="eastAsia"/>
                <w:color w:val="000000"/>
                <w:kern w:val="0"/>
                <w:szCs w:val="21"/>
              </w:rPr>
            </w:pPr>
            <w:r>
              <w:rPr>
                <w:rFonts w:ascii="宋体" w:hAnsi="宋体" w:cs="宋体" w:hint="eastAsia"/>
                <w:color w:val="000000"/>
                <w:kern w:val="0"/>
                <w:szCs w:val="21"/>
              </w:rPr>
              <w:t>变更签证费用估算/预算/结算质量，误差率用Z表示，-5%≤Z&lt;-3%,3%&lt;Z≤5%</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7DB2D5AF" w14:textId="77777777" w:rsidR="008264B4" w:rsidRDefault="00000000">
            <w:pPr>
              <w:widowControl/>
              <w:jc w:val="center"/>
              <w:rPr>
                <w:rFonts w:ascii="宋体" w:hAnsi="宋体" w:cs="宋体" w:hint="eastAsia"/>
                <w:color w:val="000000"/>
                <w:kern w:val="0"/>
                <w:szCs w:val="21"/>
              </w:rPr>
            </w:pPr>
            <w:r>
              <w:rPr>
                <w:rFonts w:ascii="宋体" w:hAnsi="宋体" w:cs="宋体" w:hint="eastAsia"/>
                <w:color w:val="000000"/>
                <w:kern w:val="0"/>
                <w:szCs w:val="21"/>
              </w:rPr>
              <w:t>8-5</w:t>
            </w:r>
          </w:p>
        </w:tc>
        <w:tc>
          <w:tcPr>
            <w:tcW w:w="851" w:type="dxa"/>
            <w:vMerge/>
            <w:tcBorders>
              <w:top w:val="single" w:sz="4" w:space="0" w:color="auto"/>
              <w:left w:val="single" w:sz="4" w:space="0" w:color="auto"/>
              <w:bottom w:val="single" w:sz="4" w:space="0" w:color="auto"/>
              <w:right w:val="single" w:sz="4" w:space="0" w:color="auto"/>
            </w:tcBorders>
            <w:vAlign w:val="center"/>
          </w:tcPr>
          <w:p w14:paraId="50BC8559" w14:textId="77777777" w:rsidR="008264B4" w:rsidRDefault="008264B4">
            <w:pPr>
              <w:widowControl/>
              <w:jc w:val="left"/>
              <w:rPr>
                <w:rFonts w:ascii="宋体" w:hAnsi="宋体" w:cs="宋体" w:hint="eastAsia"/>
                <w:color w:val="000000"/>
                <w:kern w:val="0"/>
                <w:szCs w:val="21"/>
              </w:rPr>
            </w:pPr>
          </w:p>
        </w:tc>
      </w:tr>
      <w:tr w:rsidR="008264B4" w14:paraId="1B4A3FC5" w14:textId="77777777">
        <w:trPr>
          <w:trHeight w:val="615"/>
        </w:trPr>
        <w:tc>
          <w:tcPr>
            <w:tcW w:w="427" w:type="dxa"/>
            <w:vMerge/>
            <w:tcBorders>
              <w:top w:val="single" w:sz="4" w:space="0" w:color="auto"/>
              <w:left w:val="single" w:sz="4" w:space="0" w:color="auto"/>
              <w:bottom w:val="single" w:sz="4" w:space="0" w:color="auto"/>
              <w:right w:val="single" w:sz="4" w:space="0" w:color="auto"/>
            </w:tcBorders>
            <w:vAlign w:val="center"/>
          </w:tcPr>
          <w:p w14:paraId="23009143" w14:textId="77777777" w:rsidR="008264B4" w:rsidRDefault="008264B4">
            <w:pPr>
              <w:jc w:val="left"/>
              <w:rPr>
                <w:rFonts w:ascii="宋体" w:hAnsi="宋体" w:cs="宋体" w:hint="eastAsia"/>
                <w:color w:val="000000"/>
                <w:kern w:val="0"/>
                <w:szCs w:val="21"/>
              </w:rPr>
            </w:pPr>
          </w:p>
        </w:tc>
        <w:tc>
          <w:tcPr>
            <w:tcW w:w="566" w:type="dxa"/>
            <w:vMerge/>
            <w:tcBorders>
              <w:top w:val="single" w:sz="4" w:space="0" w:color="auto"/>
              <w:left w:val="single" w:sz="4" w:space="0" w:color="auto"/>
              <w:bottom w:val="single" w:sz="4" w:space="0" w:color="auto"/>
              <w:right w:val="single" w:sz="4" w:space="0" w:color="auto"/>
            </w:tcBorders>
            <w:vAlign w:val="center"/>
          </w:tcPr>
          <w:p w14:paraId="67D18962" w14:textId="77777777" w:rsidR="008264B4" w:rsidRDefault="008264B4">
            <w:pPr>
              <w:widowControl/>
              <w:jc w:val="left"/>
              <w:rPr>
                <w:rFonts w:ascii="宋体" w:hAnsi="宋体" w:cs="宋体" w:hint="eastAsia"/>
                <w:color w:val="000000"/>
                <w:kern w:val="0"/>
                <w:szCs w:val="21"/>
              </w:rPr>
            </w:pPr>
          </w:p>
        </w:tc>
        <w:tc>
          <w:tcPr>
            <w:tcW w:w="1275" w:type="dxa"/>
            <w:vMerge/>
            <w:tcBorders>
              <w:top w:val="single" w:sz="4" w:space="0" w:color="auto"/>
              <w:left w:val="single" w:sz="4" w:space="0" w:color="auto"/>
              <w:bottom w:val="single" w:sz="4" w:space="0" w:color="auto"/>
              <w:right w:val="single" w:sz="4" w:space="0" w:color="auto"/>
            </w:tcBorders>
            <w:vAlign w:val="center"/>
          </w:tcPr>
          <w:p w14:paraId="6C9070D5" w14:textId="77777777" w:rsidR="008264B4" w:rsidRDefault="008264B4">
            <w:pPr>
              <w:widowControl/>
              <w:jc w:val="left"/>
              <w:rPr>
                <w:rFonts w:ascii="宋体" w:hAnsi="宋体" w:cs="宋体" w:hint="eastAsia"/>
                <w:color w:val="000000"/>
                <w:kern w:val="0"/>
                <w:szCs w:val="21"/>
              </w:rPr>
            </w:pPr>
          </w:p>
        </w:tc>
        <w:tc>
          <w:tcPr>
            <w:tcW w:w="426" w:type="dxa"/>
            <w:vMerge/>
            <w:tcBorders>
              <w:top w:val="single" w:sz="4" w:space="0" w:color="auto"/>
              <w:left w:val="single" w:sz="4" w:space="0" w:color="auto"/>
              <w:bottom w:val="single" w:sz="4" w:space="0" w:color="auto"/>
              <w:right w:val="single" w:sz="4" w:space="0" w:color="auto"/>
            </w:tcBorders>
            <w:vAlign w:val="center"/>
          </w:tcPr>
          <w:p w14:paraId="7C457B5C" w14:textId="77777777" w:rsidR="008264B4" w:rsidRDefault="008264B4">
            <w:pPr>
              <w:widowControl/>
              <w:jc w:val="left"/>
              <w:rPr>
                <w:rFonts w:ascii="宋体" w:hAnsi="宋体" w:cs="宋体" w:hint="eastAsia"/>
                <w:color w:val="000000"/>
                <w:kern w:val="0"/>
                <w:szCs w:val="21"/>
              </w:rPr>
            </w:pPr>
          </w:p>
        </w:tc>
        <w:tc>
          <w:tcPr>
            <w:tcW w:w="5103" w:type="dxa"/>
            <w:gridSpan w:val="3"/>
            <w:tcBorders>
              <w:top w:val="single" w:sz="4" w:space="0" w:color="auto"/>
              <w:left w:val="nil"/>
              <w:bottom w:val="single" w:sz="4" w:space="0" w:color="auto"/>
              <w:right w:val="single" w:sz="4" w:space="0" w:color="auto"/>
            </w:tcBorders>
            <w:shd w:val="clear" w:color="000000" w:fill="FFFFFF"/>
            <w:vAlign w:val="center"/>
          </w:tcPr>
          <w:p w14:paraId="109A6C7D" w14:textId="77777777" w:rsidR="008264B4" w:rsidRDefault="00000000">
            <w:pPr>
              <w:widowControl/>
              <w:jc w:val="left"/>
              <w:rPr>
                <w:rFonts w:ascii="宋体" w:hAnsi="宋体" w:cs="宋体" w:hint="eastAsia"/>
                <w:color w:val="000000"/>
                <w:kern w:val="0"/>
                <w:szCs w:val="21"/>
              </w:rPr>
            </w:pPr>
            <w:r>
              <w:rPr>
                <w:rFonts w:ascii="宋体" w:hAnsi="宋体" w:cs="宋体" w:hint="eastAsia"/>
                <w:color w:val="000000"/>
                <w:kern w:val="0"/>
                <w:szCs w:val="21"/>
              </w:rPr>
              <w:t>变更签证费用估算/预算/结算质量，误差率用Z表示，Z＞5％，Z＜-5％</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0F40B8D3" w14:textId="77777777" w:rsidR="008264B4" w:rsidRDefault="00000000">
            <w:pPr>
              <w:widowControl/>
              <w:jc w:val="center"/>
              <w:rPr>
                <w:rFonts w:ascii="宋体" w:hAnsi="宋体" w:cs="宋体" w:hint="eastAsia"/>
                <w:color w:val="000000"/>
                <w:kern w:val="0"/>
                <w:szCs w:val="21"/>
              </w:rPr>
            </w:pPr>
            <w:r>
              <w:rPr>
                <w:rFonts w:ascii="宋体" w:hAnsi="宋体" w:cs="宋体" w:hint="eastAsia"/>
                <w:color w:val="000000"/>
                <w:kern w:val="0"/>
                <w:szCs w:val="21"/>
              </w:rPr>
              <w:t>0</w:t>
            </w:r>
          </w:p>
        </w:tc>
        <w:tc>
          <w:tcPr>
            <w:tcW w:w="851" w:type="dxa"/>
            <w:vMerge/>
            <w:tcBorders>
              <w:top w:val="single" w:sz="4" w:space="0" w:color="auto"/>
              <w:left w:val="single" w:sz="4" w:space="0" w:color="auto"/>
              <w:bottom w:val="single" w:sz="4" w:space="0" w:color="auto"/>
              <w:right w:val="single" w:sz="4" w:space="0" w:color="auto"/>
            </w:tcBorders>
            <w:vAlign w:val="center"/>
          </w:tcPr>
          <w:p w14:paraId="40FF4015" w14:textId="77777777" w:rsidR="008264B4" w:rsidRDefault="008264B4">
            <w:pPr>
              <w:widowControl/>
              <w:jc w:val="left"/>
              <w:rPr>
                <w:rFonts w:ascii="宋体" w:hAnsi="宋体" w:cs="宋体" w:hint="eastAsia"/>
                <w:color w:val="000000"/>
                <w:kern w:val="0"/>
                <w:szCs w:val="21"/>
              </w:rPr>
            </w:pPr>
          </w:p>
        </w:tc>
      </w:tr>
      <w:tr w:rsidR="008264B4" w14:paraId="37758616" w14:textId="77777777">
        <w:trPr>
          <w:trHeight w:val="499"/>
        </w:trPr>
        <w:tc>
          <w:tcPr>
            <w:tcW w:w="427" w:type="dxa"/>
            <w:vMerge/>
            <w:tcBorders>
              <w:top w:val="single" w:sz="4" w:space="0" w:color="auto"/>
              <w:left w:val="single" w:sz="4" w:space="0" w:color="auto"/>
              <w:bottom w:val="single" w:sz="4" w:space="0" w:color="auto"/>
              <w:right w:val="single" w:sz="4" w:space="0" w:color="auto"/>
            </w:tcBorders>
            <w:vAlign w:val="center"/>
          </w:tcPr>
          <w:p w14:paraId="0A7D2FC0" w14:textId="77777777" w:rsidR="008264B4" w:rsidRDefault="008264B4">
            <w:pPr>
              <w:jc w:val="left"/>
              <w:rPr>
                <w:rFonts w:ascii="宋体" w:hAnsi="宋体" w:cs="宋体" w:hint="eastAsia"/>
                <w:color w:val="000000"/>
                <w:kern w:val="0"/>
                <w:szCs w:val="21"/>
              </w:rPr>
            </w:pPr>
          </w:p>
        </w:tc>
        <w:tc>
          <w:tcPr>
            <w:tcW w:w="566"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7F9DA1A7" w14:textId="77777777" w:rsidR="008264B4" w:rsidRDefault="008264B4">
            <w:pPr>
              <w:widowControl/>
              <w:jc w:val="center"/>
              <w:rPr>
                <w:rFonts w:ascii="宋体" w:hAnsi="宋体" w:cs="宋体" w:hint="eastAsia"/>
                <w:color w:val="000000"/>
                <w:kern w:val="0"/>
                <w:szCs w:val="21"/>
              </w:rPr>
            </w:pPr>
          </w:p>
        </w:tc>
        <w:tc>
          <w:tcPr>
            <w:tcW w:w="1275"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5D4F79C1" w14:textId="77777777" w:rsidR="008264B4" w:rsidRDefault="00000000">
            <w:pPr>
              <w:jc w:val="center"/>
              <w:rPr>
                <w:rFonts w:ascii="宋体" w:hAnsi="宋体" w:cs="宋体" w:hint="eastAsia"/>
                <w:color w:val="000000"/>
                <w:kern w:val="0"/>
                <w:szCs w:val="21"/>
              </w:rPr>
            </w:pPr>
            <w:r>
              <w:rPr>
                <w:rFonts w:ascii="宋体" w:hAnsi="宋体" w:cs="宋体" w:hint="eastAsia"/>
                <w:color w:val="000000"/>
                <w:kern w:val="0"/>
                <w:szCs w:val="21"/>
              </w:rPr>
              <w:t>进度款审核</w:t>
            </w:r>
          </w:p>
        </w:tc>
        <w:tc>
          <w:tcPr>
            <w:tcW w:w="426"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4CFEC524" w14:textId="77777777" w:rsidR="008264B4" w:rsidRDefault="00000000">
            <w:pPr>
              <w:widowControl/>
              <w:jc w:val="center"/>
              <w:rPr>
                <w:rFonts w:ascii="宋体" w:hAnsi="宋体" w:cs="宋体" w:hint="eastAsia"/>
                <w:color w:val="000000"/>
                <w:kern w:val="0"/>
                <w:szCs w:val="21"/>
              </w:rPr>
            </w:pPr>
            <w:r>
              <w:rPr>
                <w:rFonts w:ascii="宋体" w:hAnsi="宋体" w:cs="宋体" w:hint="eastAsia"/>
                <w:color w:val="000000"/>
                <w:kern w:val="0"/>
                <w:szCs w:val="21"/>
              </w:rPr>
              <w:t>5</w:t>
            </w:r>
          </w:p>
        </w:tc>
        <w:tc>
          <w:tcPr>
            <w:tcW w:w="5103" w:type="dxa"/>
            <w:gridSpan w:val="3"/>
            <w:tcBorders>
              <w:top w:val="single" w:sz="4" w:space="0" w:color="auto"/>
              <w:left w:val="nil"/>
              <w:bottom w:val="single" w:sz="4" w:space="0" w:color="auto"/>
              <w:right w:val="single" w:sz="4" w:space="0" w:color="auto"/>
            </w:tcBorders>
            <w:shd w:val="clear" w:color="000000" w:fill="FFFFFF"/>
            <w:vAlign w:val="center"/>
          </w:tcPr>
          <w:p w14:paraId="64DDE2B9" w14:textId="77777777" w:rsidR="008264B4" w:rsidRDefault="00000000">
            <w:pPr>
              <w:widowControl/>
              <w:jc w:val="left"/>
              <w:rPr>
                <w:rFonts w:ascii="宋体" w:hAnsi="宋体" w:cs="宋体" w:hint="eastAsia"/>
                <w:color w:val="000000"/>
                <w:kern w:val="0"/>
                <w:szCs w:val="21"/>
              </w:rPr>
            </w:pPr>
            <w:r>
              <w:rPr>
                <w:rFonts w:ascii="宋体" w:hAnsi="宋体" w:cs="宋体" w:hint="eastAsia"/>
                <w:color w:val="000000"/>
                <w:kern w:val="0"/>
                <w:szCs w:val="21"/>
              </w:rPr>
              <w:t>进度款审核准确性,误差率用D表示，D≤0</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2F4FBB95" w14:textId="77777777" w:rsidR="008264B4" w:rsidRDefault="00000000">
            <w:pPr>
              <w:widowControl/>
              <w:jc w:val="center"/>
              <w:rPr>
                <w:rFonts w:ascii="宋体" w:hAnsi="宋体" w:cs="宋体" w:hint="eastAsia"/>
                <w:color w:val="000000"/>
                <w:kern w:val="0"/>
                <w:szCs w:val="21"/>
              </w:rPr>
            </w:pPr>
            <w:r>
              <w:rPr>
                <w:rFonts w:ascii="宋体" w:hAnsi="宋体" w:cs="宋体" w:hint="eastAsia"/>
                <w:color w:val="000000"/>
                <w:kern w:val="0"/>
                <w:szCs w:val="21"/>
              </w:rPr>
              <w:t>5</w:t>
            </w:r>
          </w:p>
        </w:tc>
        <w:tc>
          <w:tcPr>
            <w:tcW w:w="851"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20DC1DF2" w14:textId="77777777" w:rsidR="008264B4" w:rsidRDefault="008264B4">
            <w:pPr>
              <w:widowControl/>
              <w:jc w:val="center"/>
              <w:rPr>
                <w:rFonts w:ascii="宋体" w:hAnsi="宋体" w:cs="宋体" w:hint="eastAsia"/>
                <w:color w:val="000000"/>
                <w:kern w:val="0"/>
                <w:szCs w:val="21"/>
              </w:rPr>
            </w:pPr>
          </w:p>
        </w:tc>
      </w:tr>
      <w:tr w:rsidR="008264B4" w14:paraId="6D9D1BF3" w14:textId="77777777">
        <w:trPr>
          <w:trHeight w:val="499"/>
        </w:trPr>
        <w:tc>
          <w:tcPr>
            <w:tcW w:w="427" w:type="dxa"/>
            <w:vMerge/>
            <w:tcBorders>
              <w:top w:val="single" w:sz="4" w:space="0" w:color="auto"/>
              <w:left w:val="single" w:sz="4" w:space="0" w:color="auto"/>
              <w:bottom w:val="single" w:sz="4" w:space="0" w:color="auto"/>
              <w:right w:val="single" w:sz="4" w:space="0" w:color="auto"/>
            </w:tcBorders>
            <w:vAlign w:val="center"/>
          </w:tcPr>
          <w:p w14:paraId="32A5C42C" w14:textId="77777777" w:rsidR="008264B4" w:rsidRDefault="008264B4">
            <w:pPr>
              <w:jc w:val="left"/>
              <w:rPr>
                <w:rFonts w:ascii="宋体" w:hAnsi="宋体" w:cs="宋体" w:hint="eastAsia"/>
                <w:color w:val="000000"/>
                <w:kern w:val="0"/>
                <w:szCs w:val="21"/>
              </w:rPr>
            </w:pPr>
          </w:p>
        </w:tc>
        <w:tc>
          <w:tcPr>
            <w:tcW w:w="566" w:type="dxa"/>
            <w:vMerge/>
            <w:tcBorders>
              <w:top w:val="single" w:sz="4" w:space="0" w:color="auto"/>
              <w:left w:val="single" w:sz="4" w:space="0" w:color="auto"/>
              <w:bottom w:val="single" w:sz="4" w:space="0" w:color="auto"/>
              <w:right w:val="single" w:sz="4" w:space="0" w:color="auto"/>
            </w:tcBorders>
            <w:vAlign w:val="center"/>
          </w:tcPr>
          <w:p w14:paraId="1C639F15" w14:textId="77777777" w:rsidR="008264B4" w:rsidRDefault="008264B4">
            <w:pPr>
              <w:widowControl/>
              <w:jc w:val="left"/>
              <w:rPr>
                <w:rFonts w:ascii="宋体" w:hAnsi="宋体" w:cs="宋体" w:hint="eastAsia"/>
                <w:color w:val="000000"/>
                <w:kern w:val="0"/>
                <w:szCs w:val="21"/>
              </w:rPr>
            </w:pPr>
          </w:p>
        </w:tc>
        <w:tc>
          <w:tcPr>
            <w:tcW w:w="1275" w:type="dxa"/>
            <w:vMerge/>
            <w:tcBorders>
              <w:top w:val="single" w:sz="4" w:space="0" w:color="auto"/>
              <w:left w:val="single" w:sz="4" w:space="0" w:color="auto"/>
              <w:bottom w:val="single" w:sz="4" w:space="0" w:color="auto"/>
              <w:right w:val="single" w:sz="4" w:space="0" w:color="auto"/>
            </w:tcBorders>
            <w:vAlign w:val="center"/>
          </w:tcPr>
          <w:p w14:paraId="34DAACF7" w14:textId="77777777" w:rsidR="008264B4" w:rsidRDefault="008264B4">
            <w:pPr>
              <w:widowControl/>
              <w:jc w:val="left"/>
              <w:rPr>
                <w:rFonts w:ascii="宋体" w:hAnsi="宋体" w:cs="宋体" w:hint="eastAsia"/>
                <w:color w:val="000000"/>
                <w:kern w:val="0"/>
                <w:szCs w:val="21"/>
              </w:rPr>
            </w:pPr>
          </w:p>
        </w:tc>
        <w:tc>
          <w:tcPr>
            <w:tcW w:w="426" w:type="dxa"/>
            <w:vMerge/>
            <w:tcBorders>
              <w:top w:val="single" w:sz="4" w:space="0" w:color="auto"/>
              <w:left w:val="single" w:sz="4" w:space="0" w:color="auto"/>
              <w:bottom w:val="single" w:sz="4" w:space="0" w:color="auto"/>
              <w:right w:val="single" w:sz="4" w:space="0" w:color="auto"/>
            </w:tcBorders>
            <w:vAlign w:val="center"/>
          </w:tcPr>
          <w:p w14:paraId="442A4C62" w14:textId="77777777" w:rsidR="008264B4" w:rsidRDefault="008264B4">
            <w:pPr>
              <w:widowControl/>
              <w:jc w:val="left"/>
              <w:rPr>
                <w:rFonts w:ascii="宋体" w:hAnsi="宋体" w:cs="宋体" w:hint="eastAsia"/>
                <w:color w:val="000000"/>
                <w:kern w:val="0"/>
                <w:szCs w:val="21"/>
              </w:rPr>
            </w:pPr>
          </w:p>
        </w:tc>
        <w:tc>
          <w:tcPr>
            <w:tcW w:w="5103" w:type="dxa"/>
            <w:gridSpan w:val="3"/>
            <w:tcBorders>
              <w:top w:val="single" w:sz="4" w:space="0" w:color="auto"/>
              <w:left w:val="nil"/>
              <w:bottom w:val="single" w:sz="4" w:space="0" w:color="auto"/>
              <w:right w:val="single" w:sz="4" w:space="0" w:color="auto"/>
            </w:tcBorders>
            <w:shd w:val="clear" w:color="000000" w:fill="FFFFFF"/>
            <w:vAlign w:val="center"/>
          </w:tcPr>
          <w:p w14:paraId="25C11E79" w14:textId="77777777" w:rsidR="008264B4" w:rsidRDefault="00000000">
            <w:pPr>
              <w:widowControl/>
              <w:jc w:val="left"/>
              <w:rPr>
                <w:rFonts w:ascii="宋体" w:hAnsi="宋体" w:cs="宋体" w:hint="eastAsia"/>
                <w:color w:val="000000"/>
                <w:kern w:val="0"/>
                <w:szCs w:val="21"/>
              </w:rPr>
            </w:pPr>
            <w:r>
              <w:rPr>
                <w:rFonts w:ascii="宋体" w:hAnsi="宋体" w:cs="宋体" w:hint="eastAsia"/>
                <w:color w:val="000000"/>
                <w:kern w:val="0"/>
                <w:szCs w:val="21"/>
              </w:rPr>
              <w:t>进度款审核准确性,误差率用D表示，-2%≤D≤+2%</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7CBADDBF" w14:textId="77777777" w:rsidR="008264B4" w:rsidRDefault="00000000">
            <w:pPr>
              <w:widowControl/>
              <w:jc w:val="center"/>
              <w:rPr>
                <w:rFonts w:ascii="宋体" w:hAnsi="宋体" w:cs="宋体" w:hint="eastAsia"/>
                <w:color w:val="000000"/>
                <w:kern w:val="0"/>
                <w:szCs w:val="21"/>
              </w:rPr>
            </w:pPr>
            <w:r>
              <w:rPr>
                <w:rFonts w:ascii="宋体" w:hAnsi="宋体" w:cs="宋体" w:hint="eastAsia"/>
                <w:color w:val="000000"/>
                <w:kern w:val="0"/>
                <w:szCs w:val="21"/>
              </w:rPr>
              <w:t>4-3</w:t>
            </w:r>
          </w:p>
        </w:tc>
        <w:tc>
          <w:tcPr>
            <w:tcW w:w="851" w:type="dxa"/>
            <w:vMerge/>
            <w:tcBorders>
              <w:top w:val="single" w:sz="4" w:space="0" w:color="auto"/>
              <w:left w:val="single" w:sz="4" w:space="0" w:color="auto"/>
              <w:bottom w:val="single" w:sz="4" w:space="0" w:color="auto"/>
              <w:right w:val="single" w:sz="4" w:space="0" w:color="auto"/>
            </w:tcBorders>
            <w:vAlign w:val="center"/>
          </w:tcPr>
          <w:p w14:paraId="27D9E7C4" w14:textId="77777777" w:rsidR="008264B4" w:rsidRDefault="008264B4">
            <w:pPr>
              <w:widowControl/>
              <w:jc w:val="left"/>
              <w:rPr>
                <w:rFonts w:ascii="宋体" w:hAnsi="宋体" w:cs="宋体" w:hint="eastAsia"/>
                <w:color w:val="000000"/>
                <w:kern w:val="0"/>
                <w:szCs w:val="21"/>
              </w:rPr>
            </w:pPr>
          </w:p>
        </w:tc>
      </w:tr>
      <w:tr w:rsidR="008264B4" w14:paraId="69E1C801" w14:textId="77777777">
        <w:trPr>
          <w:trHeight w:val="499"/>
        </w:trPr>
        <w:tc>
          <w:tcPr>
            <w:tcW w:w="427" w:type="dxa"/>
            <w:vMerge/>
            <w:tcBorders>
              <w:top w:val="single" w:sz="4" w:space="0" w:color="auto"/>
              <w:left w:val="single" w:sz="4" w:space="0" w:color="auto"/>
              <w:bottom w:val="single" w:sz="4" w:space="0" w:color="auto"/>
              <w:right w:val="single" w:sz="4" w:space="0" w:color="auto"/>
            </w:tcBorders>
            <w:vAlign w:val="center"/>
          </w:tcPr>
          <w:p w14:paraId="3F4619A3" w14:textId="77777777" w:rsidR="008264B4" w:rsidRDefault="008264B4">
            <w:pPr>
              <w:jc w:val="left"/>
              <w:rPr>
                <w:rFonts w:ascii="宋体" w:hAnsi="宋体" w:cs="宋体" w:hint="eastAsia"/>
                <w:color w:val="000000"/>
                <w:kern w:val="0"/>
                <w:szCs w:val="21"/>
              </w:rPr>
            </w:pPr>
          </w:p>
        </w:tc>
        <w:tc>
          <w:tcPr>
            <w:tcW w:w="566" w:type="dxa"/>
            <w:vMerge/>
            <w:tcBorders>
              <w:top w:val="single" w:sz="4" w:space="0" w:color="auto"/>
              <w:left w:val="single" w:sz="4" w:space="0" w:color="auto"/>
              <w:bottom w:val="single" w:sz="4" w:space="0" w:color="auto"/>
              <w:right w:val="single" w:sz="4" w:space="0" w:color="auto"/>
            </w:tcBorders>
            <w:vAlign w:val="center"/>
          </w:tcPr>
          <w:p w14:paraId="7F524C77" w14:textId="77777777" w:rsidR="008264B4" w:rsidRDefault="008264B4">
            <w:pPr>
              <w:widowControl/>
              <w:jc w:val="left"/>
              <w:rPr>
                <w:rFonts w:ascii="宋体" w:hAnsi="宋体" w:cs="宋体" w:hint="eastAsia"/>
                <w:color w:val="000000"/>
                <w:kern w:val="0"/>
                <w:szCs w:val="21"/>
              </w:rPr>
            </w:pPr>
          </w:p>
        </w:tc>
        <w:tc>
          <w:tcPr>
            <w:tcW w:w="1275" w:type="dxa"/>
            <w:vMerge/>
            <w:tcBorders>
              <w:top w:val="single" w:sz="4" w:space="0" w:color="auto"/>
              <w:left w:val="single" w:sz="4" w:space="0" w:color="auto"/>
              <w:bottom w:val="single" w:sz="4" w:space="0" w:color="auto"/>
              <w:right w:val="single" w:sz="4" w:space="0" w:color="auto"/>
            </w:tcBorders>
            <w:vAlign w:val="center"/>
          </w:tcPr>
          <w:p w14:paraId="134C71A9" w14:textId="77777777" w:rsidR="008264B4" w:rsidRDefault="008264B4">
            <w:pPr>
              <w:widowControl/>
              <w:jc w:val="left"/>
              <w:rPr>
                <w:rFonts w:ascii="宋体" w:hAnsi="宋体" w:cs="宋体" w:hint="eastAsia"/>
                <w:color w:val="000000"/>
                <w:kern w:val="0"/>
                <w:szCs w:val="21"/>
              </w:rPr>
            </w:pPr>
          </w:p>
        </w:tc>
        <w:tc>
          <w:tcPr>
            <w:tcW w:w="426" w:type="dxa"/>
            <w:vMerge/>
            <w:tcBorders>
              <w:top w:val="single" w:sz="4" w:space="0" w:color="auto"/>
              <w:left w:val="single" w:sz="4" w:space="0" w:color="auto"/>
              <w:bottom w:val="single" w:sz="4" w:space="0" w:color="auto"/>
              <w:right w:val="single" w:sz="4" w:space="0" w:color="auto"/>
            </w:tcBorders>
            <w:vAlign w:val="center"/>
          </w:tcPr>
          <w:p w14:paraId="76B120C1" w14:textId="77777777" w:rsidR="008264B4" w:rsidRDefault="008264B4">
            <w:pPr>
              <w:widowControl/>
              <w:jc w:val="left"/>
              <w:rPr>
                <w:rFonts w:ascii="宋体" w:hAnsi="宋体" w:cs="宋体" w:hint="eastAsia"/>
                <w:color w:val="000000"/>
                <w:kern w:val="0"/>
                <w:szCs w:val="21"/>
              </w:rPr>
            </w:pPr>
          </w:p>
        </w:tc>
        <w:tc>
          <w:tcPr>
            <w:tcW w:w="5103" w:type="dxa"/>
            <w:gridSpan w:val="3"/>
            <w:tcBorders>
              <w:top w:val="single" w:sz="4" w:space="0" w:color="auto"/>
              <w:left w:val="nil"/>
              <w:bottom w:val="single" w:sz="4" w:space="0" w:color="auto"/>
              <w:right w:val="single" w:sz="4" w:space="0" w:color="auto"/>
            </w:tcBorders>
            <w:shd w:val="clear" w:color="000000" w:fill="FFFFFF"/>
            <w:vAlign w:val="center"/>
          </w:tcPr>
          <w:p w14:paraId="04428D72" w14:textId="77777777" w:rsidR="008264B4" w:rsidRDefault="00000000">
            <w:pPr>
              <w:widowControl/>
              <w:jc w:val="left"/>
              <w:rPr>
                <w:rFonts w:ascii="宋体" w:hAnsi="宋体" w:cs="宋体" w:hint="eastAsia"/>
                <w:color w:val="000000"/>
                <w:kern w:val="0"/>
                <w:szCs w:val="21"/>
              </w:rPr>
            </w:pPr>
            <w:r>
              <w:rPr>
                <w:rFonts w:ascii="宋体" w:hAnsi="宋体" w:cs="宋体" w:hint="eastAsia"/>
                <w:color w:val="000000"/>
                <w:kern w:val="0"/>
                <w:szCs w:val="21"/>
              </w:rPr>
              <w:t>进度款审核准确性,误差率用D表示，-5%≤D&lt;-2%,2%&lt;D≤5%</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0838EF50" w14:textId="77777777" w:rsidR="008264B4" w:rsidRDefault="00000000">
            <w:pPr>
              <w:widowControl/>
              <w:jc w:val="center"/>
              <w:rPr>
                <w:rFonts w:ascii="宋体" w:hAnsi="宋体" w:cs="宋体" w:hint="eastAsia"/>
                <w:color w:val="000000"/>
                <w:kern w:val="0"/>
                <w:szCs w:val="21"/>
              </w:rPr>
            </w:pPr>
            <w:r>
              <w:rPr>
                <w:rFonts w:ascii="宋体" w:hAnsi="宋体" w:cs="宋体" w:hint="eastAsia"/>
                <w:color w:val="000000"/>
                <w:kern w:val="0"/>
                <w:szCs w:val="21"/>
              </w:rPr>
              <w:t>2-1</w:t>
            </w:r>
          </w:p>
        </w:tc>
        <w:tc>
          <w:tcPr>
            <w:tcW w:w="851" w:type="dxa"/>
            <w:vMerge/>
            <w:tcBorders>
              <w:top w:val="single" w:sz="4" w:space="0" w:color="auto"/>
              <w:left w:val="single" w:sz="4" w:space="0" w:color="auto"/>
              <w:bottom w:val="single" w:sz="4" w:space="0" w:color="auto"/>
              <w:right w:val="single" w:sz="4" w:space="0" w:color="auto"/>
            </w:tcBorders>
            <w:vAlign w:val="center"/>
          </w:tcPr>
          <w:p w14:paraId="0B417994" w14:textId="77777777" w:rsidR="008264B4" w:rsidRDefault="008264B4">
            <w:pPr>
              <w:widowControl/>
              <w:jc w:val="left"/>
              <w:rPr>
                <w:rFonts w:ascii="宋体" w:hAnsi="宋体" w:cs="宋体" w:hint="eastAsia"/>
                <w:color w:val="000000"/>
                <w:kern w:val="0"/>
                <w:szCs w:val="21"/>
              </w:rPr>
            </w:pPr>
          </w:p>
        </w:tc>
      </w:tr>
      <w:tr w:rsidR="008264B4" w14:paraId="7A7243D3" w14:textId="77777777">
        <w:trPr>
          <w:trHeight w:val="499"/>
        </w:trPr>
        <w:tc>
          <w:tcPr>
            <w:tcW w:w="427" w:type="dxa"/>
            <w:vMerge/>
            <w:tcBorders>
              <w:top w:val="single" w:sz="4" w:space="0" w:color="auto"/>
              <w:left w:val="single" w:sz="4" w:space="0" w:color="auto"/>
              <w:bottom w:val="single" w:sz="4" w:space="0" w:color="auto"/>
              <w:right w:val="single" w:sz="4" w:space="0" w:color="auto"/>
            </w:tcBorders>
            <w:vAlign w:val="center"/>
          </w:tcPr>
          <w:p w14:paraId="15C2B2C5" w14:textId="77777777" w:rsidR="008264B4" w:rsidRDefault="008264B4">
            <w:pPr>
              <w:jc w:val="left"/>
              <w:rPr>
                <w:rFonts w:ascii="宋体" w:hAnsi="宋体" w:cs="宋体" w:hint="eastAsia"/>
                <w:color w:val="000000"/>
                <w:kern w:val="0"/>
                <w:szCs w:val="21"/>
              </w:rPr>
            </w:pPr>
          </w:p>
        </w:tc>
        <w:tc>
          <w:tcPr>
            <w:tcW w:w="566" w:type="dxa"/>
            <w:vMerge/>
            <w:tcBorders>
              <w:top w:val="single" w:sz="4" w:space="0" w:color="auto"/>
              <w:left w:val="single" w:sz="4" w:space="0" w:color="auto"/>
              <w:bottom w:val="single" w:sz="4" w:space="0" w:color="auto"/>
              <w:right w:val="single" w:sz="4" w:space="0" w:color="auto"/>
            </w:tcBorders>
            <w:vAlign w:val="center"/>
          </w:tcPr>
          <w:p w14:paraId="6950F253" w14:textId="77777777" w:rsidR="008264B4" w:rsidRDefault="008264B4">
            <w:pPr>
              <w:widowControl/>
              <w:jc w:val="left"/>
              <w:rPr>
                <w:rFonts w:ascii="宋体" w:hAnsi="宋体" w:cs="宋体" w:hint="eastAsia"/>
                <w:color w:val="000000"/>
                <w:kern w:val="0"/>
                <w:szCs w:val="21"/>
              </w:rPr>
            </w:pPr>
          </w:p>
        </w:tc>
        <w:tc>
          <w:tcPr>
            <w:tcW w:w="1275" w:type="dxa"/>
            <w:vMerge/>
            <w:tcBorders>
              <w:top w:val="single" w:sz="4" w:space="0" w:color="auto"/>
              <w:left w:val="single" w:sz="4" w:space="0" w:color="auto"/>
              <w:bottom w:val="single" w:sz="4" w:space="0" w:color="auto"/>
              <w:right w:val="single" w:sz="4" w:space="0" w:color="auto"/>
            </w:tcBorders>
            <w:vAlign w:val="center"/>
          </w:tcPr>
          <w:p w14:paraId="616D5449" w14:textId="77777777" w:rsidR="008264B4" w:rsidRDefault="008264B4">
            <w:pPr>
              <w:widowControl/>
              <w:jc w:val="left"/>
              <w:rPr>
                <w:rFonts w:ascii="宋体" w:hAnsi="宋体" w:cs="宋体" w:hint="eastAsia"/>
                <w:color w:val="000000"/>
                <w:kern w:val="0"/>
                <w:szCs w:val="21"/>
              </w:rPr>
            </w:pPr>
          </w:p>
        </w:tc>
        <w:tc>
          <w:tcPr>
            <w:tcW w:w="426" w:type="dxa"/>
            <w:vMerge/>
            <w:tcBorders>
              <w:top w:val="single" w:sz="4" w:space="0" w:color="auto"/>
              <w:left w:val="single" w:sz="4" w:space="0" w:color="auto"/>
              <w:bottom w:val="single" w:sz="4" w:space="0" w:color="auto"/>
              <w:right w:val="single" w:sz="4" w:space="0" w:color="auto"/>
            </w:tcBorders>
            <w:vAlign w:val="center"/>
          </w:tcPr>
          <w:p w14:paraId="3A475135" w14:textId="77777777" w:rsidR="008264B4" w:rsidRDefault="008264B4">
            <w:pPr>
              <w:widowControl/>
              <w:jc w:val="left"/>
              <w:rPr>
                <w:rFonts w:ascii="宋体" w:hAnsi="宋体" w:cs="宋体" w:hint="eastAsia"/>
                <w:color w:val="000000"/>
                <w:kern w:val="0"/>
                <w:szCs w:val="21"/>
              </w:rPr>
            </w:pPr>
          </w:p>
        </w:tc>
        <w:tc>
          <w:tcPr>
            <w:tcW w:w="5103" w:type="dxa"/>
            <w:gridSpan w:val="3"/>
            <w:tcBorders>
              <w:top w:val="single" w:sz="4" w:space="0" w:color="auto"/>
              <w:left w:val="nil"/>
              <w:bottom w:val="single" w:sz="4" w:space="0" w:color="auto"/>
              <w:right w:val="single" w:sz="4" w:space="0" w:color="auto"/>
            </w:tcBorders>
            <w:shd w:val="clear" w:color="000000" w:fill="FFFFFF"/>
            <w:vAlign w:val="center"/>
          </w:tcPr>
          <w:p w14:paraId="5D032C2E" w14:textId="77777777" w:rsidR="008264B4" w:rsidRDefault="00000000">
            <w:pPr>
              <w:widowControl/>
              <w:jc w:val="left"/>
              <w:rPr>
                <w:rFonts w:ascii="宋体" w:hAnsi="宋体" w:cs="宋体" w:hint="eastAsia"/>
                <w:color w:val="000000"/>
                <w:kern w:val="0"/>
                <w:szCs w:val="21"/>
              </w:rPr>
            </w:pPr>
            <w:r>
              <w:rPr>
                <w:rFonts w:ascii="宋体" w:hAnsi="宋体" w:cs="宋体" w:hint="eastAsia"/>
                <w:color w:val="000000"/>
                <w:kern w:val="0"/>
                <w:szCs w:val="21"/>
              </w:rPr>
              <w:t>进度款审核准确性,误差率用D表示，D＞5％，D＜-5％</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5DC2B6F4" w14:textId="77777777" w:rsidR="008264B4" w:rsidRDefault="00000000">
            <w:pPr>
              <w:widowControl/>
              <w:jc w:val="center"/>
              <w:rPr>
                <w:rFonts w:ascii="宋体" w:hAnsi="宋体" w:cs="宋体" w:hint="eastAsia"/>
                <w:color w:val="000000"/>
                <w:kern w:val="0"/>
                <w:szCs w:val="21"/>
              </w:rPr>
            </w:pPr>
            <w:r>
              <w:rPr>
                <w:rFonts w:ascii="宋体" w:hAnsi="宋体" w:cs="宋体" w:hint="eastAsia"/>
                <w:color w:val="000000"/>
                <w:kern w:val="0"/>
                <w:szCs w:val="21"/>
              </w:rPr>
              <w:t>0</w:t>
            </w:r>
          </w:p>
        </w:tc>
        <w:tc>
          <w:tcPr>
            <w:tcW w:w="851" w:type="dxa"/>
            <w:vMerge/>
            <w:tcBorders>
              <w:top w:val="single" w:sz="4" w:space="0" w:color="auto"/>
              <w:left w:val="single" w:sz="4" w:space="0" w:color="auto"/>
              <w:bottom w:val="single" w:sz="4" w:space="0" w:color="auto"/>
              <w:right w:val="single" w:sz="4" w:space="0" w:color="auto"/>
            </w:tcBorders>
            <w:vAlign w:val="center"/>
          </w:tcPr>
          <w:p w14:paraId="11F18B1B" w14:textId="77777777" w:rsidR="008264B4" w:rsidRDefault="008264B4">
            <w:pPr>
              <w:widowControl/>
              <w:jc w:val="left"/>
              <w:rPr>
                <w:rFonts w:ascii="宋体" w:hAnsi="宋体" w:cs="宋体" w:hint="eastAsia"/>
                <w:color w:val="000000"/>
                <w:kern w:val="0"/>
                <w:szCs w:val="21"/>
              </w:rPr>
            </w:pPr>
          </w:p>
        </w:tc>
      </w:tr>
      <w:tr w:rsidR="008264B4" w14:paraId="5DAFD53E" w14:textId="77777777">
        <w:trPr>
          <w:trHeight w:val="499"/>
        </w:trPr>
        <w:tc>
          <w:tcPr>
            <w:tcW w:w="427"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0CA0FEA0" w14:textId="77777777" w:rsidR="008264B4" w:rsidRDefault="008264B4">
            <w:pPr>
              <w:jc w:val="left"/>
              <w:rPr>
                <w:rFonts w:ascii="宋体" w:hAnsi="宋体" w:cs="宋体" w:hint="eastAsia"/>
                <w:color w:val="000000"/>
                <w:kern w:val="0"/>
                <w:szCs w:val="21"/>
              </w:rPr>
            </w:pPr>
          </w:p>
        </w:tc>
        <w:tc>
          <w:tcPr>
            <w:tcW w:w="566"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1754F51A" w14:textId="77777777" w:rsidR="008264B4" w:rsidRDefault="008264B4">
            <w:pPr>
              <w:widowControl/>
              <w:jc w:val="center"/>
              <w:rPr>
                <w:rFonts w:ascii="宋体" w:hAnsi="宋体" w:cs="宋体" w:hint="eastAsia"/>
                <w:color w:val="000000"/>
                <w:kern w:val="0"/>
                <w:szCs w:val="21"/>
              </w:rPr>
            </w:pPr>
          </w:p>
        </w:tc>
        <w:tc>
          <w:tcPr>
            <w:tcW w:w="1275"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314BAA08" w14:textId="77777777" w:rsidR="008264B4" w:rsidRDefault="00000000">
            <w:pPr>
              <w:widowControl/>
              <w:jc w:val="center"/>
              <w:rPr>
                <w:rFonts w:ascii="宋体" w:hAnsi="宋体" w:cs="宋体" w:hint="eastAsia"/>
                <w:color w:val="000000"/>
                <w:kern w:val="0"/>
                <w:szCs w:val="21"/>
              </w:rPr>
            </w:pPr>
            <w:r>
              <w:rPr>
                <w:rFonts w:ascii="宋体" w:hAnsi="宋体" w:cs="宋体" w:hint="eastAsia"/>
                <w:color w:val="000000"/>
                <w:kern w:val="0"/>
                <w:szCs w:val="21"/>
              </w:rPr>
              <w:t>结算编制/审核</w:t>
            </w:r>
          </w:p>
        </w:tc>
        <w:tc>
          <w:tcPr>
            <w:tcW w:w="426"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3EC6C89A" w14:textId="77777777" w:rsidR="008264B4" w:rsidRDefault="00000000">
            <w:pPr>
              <w:widowControl/>
              <w:jc w:val="center"/>
              <w:rPr>
                <w:rFonts w:ascii="宋体" w:hAnsi="宋体" w:cs="宋体" w:hint="eastAsia"/>
                <w:color w:val="000000"/>
                <w:kern w:val="0"/>
                <w:szCs w:val="21"/>
              </w:rPr>
            </w:pPr>
            <w:r>
              <w:rPr>
                <w:rFonts w:ascii="宋体" w:hAnsi="宋体" w:cs="宋体" w:hint="eastAsia"/>
                <w:color w:val="000000"/>
                <w:kern w:val="0"/>
                <w:szCs w:val="21"/>
              </w:rPr>
              <w:t>20</w:t>
            </w:r>
          </w:p>
        </w:tc>
        <w:tc>
          <w:tcPr>
            <w:tcW w:w="5103" w:type="dxa"/>
            <w:gridSpan w:val="3"/>
            <w:tcBorders>
              <w:top w:val="single" w:sz="4" w:space="0" w:color="auto"/>
              <w:left w:val="nil"/>
              <w:bottom w:val="single" w:sz="4" w:space="0" w:color="auto"/>
              <w:right w:val="single" w:sz="4" w:space="0" w:color="auto"/>
            </w:tcBorders>
            <w:shd w:val="clear" w:color="000000" w:fill="FFFFFF"/>
            <w:vAlign w:val="center"/>
          </w:tcPr>
          <w:p w14:paraId="6B0A91A9" w14:textId="77777777" w:rsidR="008264B4" w:rsidRDefault="00000000">
            <w:pPr>
              <w:widowControl/>
              <w:jc w:val="left"/>
              <w:rPr>
                <w:rFonts w:ascii="宋体" w:hAnsi="宋体" w:cs="宋体" w:hint="eastAsia"/>
                <w:color w:val="000000"/>
                <w:kern w:val="0"/>
                <w:szCs w:val="21"/>
              </w:rPr>
            </w:pPr>
            <w:r>
              <w:rPr>
                <w:rFonts w:ascii="宋体" w:hAnsi="宋体" w:cs="宋体" w:hint="eastAsia"/>
                <w:color w:val="000000"/>
                <w:kern w:val="0"/>
                <w:szCs w:val="21"/>
              </w:rPr>
              <w:t>结算造价与委托人（或第三方审核单位）审定价误差率，-3%≤Z≤+3%</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0F82F8CF" w14:textId="77777777" w:rsidR="008264B4" w:rsidRDefault="00000000">
            <w:pPr>
              <w:widowControl/>
              <w:jc w:val="center"/>
              <w:rPr>
                <w:rFonts w:ascii="宋体" w:hAnsi="宋体" w:cs="宋体" w:hint="eastAsia"/>
                <w:color w:val="000000"/>
                <w:kern w:val="0"/>
                <w:szCs w:val="21"/>
              </w:rPr>
            </w:pPr>
            <w:r>
              <w:rPr>
                <w:rFonts w:ascii="宋体" w:hAnsi="宋体" w:cs="宋体" w:hint="eastAsia"/>
                <w:color w:val="000000"/>
                <w:kern w:val="0"/>
                <w:szCs w:val="21"/>
              </w:rPr>
              <w:t>20-18</w:t>
            </w:r>
          </w:p>
        </w:tc>
        <w:tc>
          <w:tcPr>
            <w:tcW w:w="851"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2E8FCCC8" w14:textId="77777777" w:rsidR="008264B4" w:rsidRDefault="008264B4">
            <w:pPr>
              <w:widowControl/>
              <w:jc w:val="center"/>
              <w:rPr>
                <w:rFonts w:ascii="宋体" w:hAnsi="宋体" w:cs="宋体" w:hint="eastAsia"/>
                <w:color w:val="000000"/>
                <w:kern w:val="0"/>
                <w:szCs w:val="21"/>
              </w:rPr>
            </w:pPr>
          </w:p>
        </w:tc>
      </w:tr>
      <w:tr w:rsidR="008264B4" w14:paraId="03C7686E" w14:textId="77777777">
        <w:trPr>
          <w:trHeight w:val="499"/>
        </w:trPr>
        <w:tc>
          <w:tcPr>
            <w:tcW w:w="427"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3D949B64" w14:textId="77777777" w:rsidR="008264B4" w:rsidRDefault="008264B4">
            <w:pPr>
              <w:jc w:val="left"/>
              <w:rPr>
                <w:rFonts w:ascii="宋体" w:hAnsi="宋体" w:cs="宋体" w:hint="eastAsia"/>
                <w:color w:val="000000"/>
                <w:kern w:val="0"/>
                <w:szCs w:val="21"/>
              </w:rPr>
            </w:pPr>
          </w:p>
        </w:tc>
        <w:tc>
          <w:tcPr>
            <w:tcW w:w="566" w:type="dxa"/>
            <w:vMerge/>
            <w:tcBorders>
              <w:top w:val="single" w:sz="4" w:space="0" w:color="auto"/>
              <w:left w:val="single" w:sz="4" w:space="0" w:color="auto"/>
              <w:bottom w:val="single" w:sz="4" w:space="0" w:color="auto"/>
              <w:right w:val="single" w:sz="4" w:space="0" w:color="auto"/>
            </w:tcBorders>
            <w:vAlign w:val="center"/>
          </w:tcPr>
          <w:p w14:paraId="091A2C70" w14:textId="77777777" w:rsidR="008264B4" w:rsidRDefault="008264B4">
            <w:pPr>
              <w:widowControl/>
              <w:jc w:val="left"/>
              <w:rPr>
                <w:rFonts w:ascii="宋体" w:hAnsi="宋体" w:cs="宋体" w:hint="eastAsia"/>
                <w:color w:val="000000"/>
                <w:kern w:val="0"/>
                <w:szCs w:val="21"/>
              </w:rPr>
            </w:pPr>
          </w:p>
        </w:tc>
        <w:tc>
          <w:tcPr>
            <w:tcW w:w="1275" w:type="dxa"/>
            <w:vMerge/>
            <w:tcBorders>
              <w:top w:val="single" w:sz="4" w:space="0" w:color="auto"/>
              <w:left w:val="single" w:sz="4" w:space="0" w:color="auto"/>
              <w:bottom w:val="single" w:sz="4" w:space="0" w:color="auto"/>
              <w:right w:val="single" w:sz="4" w:space="0" w:color="auto"/>
            </w:tcBorders>
            <w:vAlign w:val="center"/>
          </w:tcPr>
          <w:p w14:paraId="4C2787BF" w14:textId="77777777" w:rsidR="008264B4" w:rsidRDefault="008264B4">
            <w:pPr>
              <w:widowControl/>
              <w:jc w:val="left"/>
              <w:rPr>
                <w:rFonts w:ascii="宋体" w:hAnsi="宋体" w:cs="宋体" w:hint="eastAsia"/>
                <w:color w:val="000000"/>
                <w:kern w:val="0"/>
                <w:szCs w:val="21"/>
              </w:rPr>
            </w:pPr>
          </w:p>
        </w:tc>
        <w:tc>
          <w:tcPr>
            <w:tcW w:w="426" w:type="dxa"/>
            <w:vMerge/>
            <w:tcBorders>
              <w:top w:val="single" w:sz="4" w:space="0" w:color="auto"/>
              <w:left w:val="single" w:sz="4" w:space="0" w:color="auto"/>
              <w:bottom w:val="single" w:sz="4" w:space="0" w:color="auto"/>
              <w:right w:val="single" w:sz="4" w:space="0" w:color="auto"/>
            </w:tcBorders>
            <w:vAlign w:val="center"/>
          </w:tcPr>
          <w:p w14:paraId="238F9A08" w14:textId="77777777" w:rsidR="008264B4" w:rsidRDefault="008264B4">
            <w:pPr>
              <w:widowControl/>
              <w:jc w:val="left"/>
              <w:rPr>
                <w:rFonts w:ascii="宋体" w:hAnsi="宋体" w:cs="宋体" w:hint="eastAsia"/>
                <w:color w:val="000000"/>
                <w:kern w:val="0"/>
                <w:szCs w:val="21"/>
              </w:rPr>
            </w:pPr>
          </w:p>
        </w:tc>
        <w:tc>
          <w:tcPr>
            <w:tcW w:w="5103" w:type="dxa"/>
            <w:gridSpan w:val="3"/>
            <w:tcBorders>
              <w:top w:val="single" w:sz="4" w:space="0" w:color="auto"/>
              <w:left w:val="nil"/>
              <w:bottom w:val="single" w:sz="4" w:space="0" w:color="auto"/>
              <w:right w:val="single" w:sz="4" w:space="0" w:color="auto"/>
            </w:tcBorders>
            <w:shd w:val="clear" w:color="000000" w:fill="FFFFFF"/>
            <w:vAlign w:val="center"/>
          </w:tcPr>
          <w:p w14:paraId="5714F11B" w14:textId="77777777" w:rsidR="008264B4" w:rsidRDefault="00000000">
            <w:pPr>
              <w:widowControl/>
              <w:jc w:val="left"/>
              <w:rPr>
                <w:rFonts w:ascii="宋体" w:hAnsi="宋体" w:cs="宋体" w:hint="eastAsia"/>
                <w:color w:val="000000"/>
                <w:kern w:val="0"/>
                <w:szCs w:val="21"/>
              </w:rPr>
            </w:pPr>
            <w:r>
              <w:rPr>
                <w:rFonts w:ascii="宋体" w:hAnsi="宋体" w:cs="宋体" w:hint="eastAsia"/>
                <w:color w:val="000000"/>
                <w:kern w:val="0"/>
                <w:szCs w:val="21"/>
              </w:rPr>
              <w:t>结算造价与委托人（或第三方审核单位）审定价误差率，-5%≤Z＜-3%, 3%＜Z≤5%</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59728E98" w14:textId="77777777" w:rsidR="008264B4" w:rsidRDefault="00000000">
            <w:pPr>
              <w:widowControl/>
              <w:jc w:val="center"/>
              <w:rPr>
                <w:rFonts w:ascii="宋体" w:hAnsi="宋体" w:cs="宋体" w:hint="eastAsia"/>
                <w:color w:val="000000"/>
                <w:kern w:val="0"/>
                <w:szCs w:val="21"/>
              </w:rPr>
            </w:pPr>
            <w:r>
              <w:rPr>
                <w:rFonts w:ascii="宋体" w:hAnsi="宋体" w:cs="宋体" w:hint="eastAsia"/>
                <w:color w:val="000000"/>
                <w:kern w:val="0"/>
                <w:szCs w:val="21"/>
              </w:rPr>
              <w:t>17-10</w:t>
            </w:r>
          </w:p>
        </w:tc>
        <w:tc>
          <w:tcPr>
            <w:tcW w:w="851" w:type="dxa"/>
            <w:vMerge/>
            <w:tcBorders>
              <w:top w:val="single" w:sz="4" w:space="0" w:color="auto"/>
              <w:left w:val="single" w:sz="4" w:space="0" w:color="auto"/>
              <w:bottom w:val="single" w:sz="4" w:space="0" w:color="auto"/>
              <w:right w:val="single" w:sz="4" w:space="0" w:color="auto"/>
            </w:tcBorders>
            <w:vAlign w:val="center"/>
          </w:tcPr>
          <w:p w14:paraId="1AD54BBE" w14:textId="77777777" w:rsidR="008264B4" w:rsidRDefault="008264B4">
            <w:pPr>
              <w:widowControl/>
              <w:jc w:val="left"/>
              <w:rPr>
                <w:rFonts w:ascii="宋体" w:hAnsi="宋体" w:cs="宋体" w:hint="eastAsia"/>
                <w:color w:val="000000"/>
                <w:kern w:val="0"/>
                <w:szCs w:val="21"/>
              </w:rPr>
            </w:pPr>
          </w:p>
        </w:tc>
      </w:tr>
      <w:tr w:rsidR="008264B4" w14:paraId="09C89238" w14:textId="77777777">
        <w:trPr>
          <w:trHeight w:val="499"/>
        </w:trPr>
        <w:tc>
          <w:tcPr>
            <w:tcW w:w="427"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13FE047A" w14:textId="77777777" w:rsidR="008264B4" w:rsidRDefault="008264B4">
            <w:pPr>
              <w:jc w:val="left"/>
              <w:rPr>
                <w:rFonts w:ascii="宋体" w:hAnsi="宋体" w:cs="宋体" w:hint="eastAsia"/>
                <w:color w:val="000000"/>
                <w:kern w:val="0"/>
                <w:szCs w:val="21"/>
              </w:rPr>
            </w:pPr>
          </w:p>
        </w:tc>
        <w:tc>
          <w:tcPr>
            <w:tcW w:w="566" w:type="dxa"/>
            <w:vMerge/>
            <w:tcBorders>
              <w:top w:val="single" w:sz="4" w:space="0" w:color="auto"/>
              <w:left w:val="single" w:sz="4" w:space="0" w:color="auto"/>
              <w:bottom w:val="single" w:sz="4" w:space="0" w:color="auto"/>
              <w:right w:val="single" w:sz="4" w:space="0" w:color="auto"/>
            </w:tcBorders>
            <w:vAlign w:val="center"/>
          </w:tcPr>
          <w:p w14:paraId="12FE7EDC" w14:textId="77777777" w:rsidR="008264B4" w:rsidRDefault="008264B4">
            <w:pPr>
              <w:widowControl/>
              <w:jc w:val="left"/>
              <w:rPr>
                <w:rFonts w:ascii="宋体" w:hAnsi="宋体" w:cs="宋体" w:hint="eastAsia"/>
                <w:color w:val="000000"/>
                <w:kern w:val="0"/>
                <w:szCs w:val="21"/>
              </w:rPr>
            </w:pPr>
          </w:p>
        </w:tc>
        <w:tc>
          <w:tcPr>
            <w:tcW w:w="1275" w:type="dxa"/>
            <w:vMerge/>
            <w:tcBorders>
              <w:top w:val="single" w:sz="4" w:space="0" w:color="auto"/>
              <w:left w:val="single" w:sz="4" w:space="0" w:color="auto"/>
              <w:bottom w:val="single" w:sz="4" w:space="0" w:color="auto"/>
              <w:right w:val="single" w:sz="4" w:space="0" w:color="auto"/>
            </w:tcBorders>
            <w:vAlign w:val="center"/>
          </w:tcPr>
          <w:p w14:paraId="48557CC9" w14:textId="77777777" w:rsidR="008264B4" w:rsidRDefault="008264B4">
            <w:pPr>
              <w:widowControl/>
              <w:jc w:val="left"/>
              <w:rPr>
                <w:rFonts w:ascii="宋体" w:hAnsi="宋体" w:cs="宋体" w:hint="eastAsia"/>
                <w:color w:val="000000"/>
                <w:kern w:val="0"/>
                <w:szCs w:val="21"/>
              </w:rPr>
            </w:pPr>
          </w:p>
        </w:tc>
        <w:tc>
          <w:tcPr>
            <w:tcW w:w="426" w:type="dxa"/>
            <w:vMerge/>
            <w:tcBorders>
              <w:top w:val="single" w:sz="4" w:space="0" w:color="auto"/>
              <w:left w:val="single" w:sz="4" w:space="0" w:color="auto"/>
              <w:bottom w:val="single" w:sz="4" w:space="0" w:color="auto"/>
              <w:right w:val="single" w:sz="4" w:space="0" w:color="auto"/>
            </w:tcBorders>
            <w:vAlign w:val="center"/>
          </w:tcPr>
          <w:p w14:paraId="12A11412" w14:textId="77777777" w:rsidR="008264B4" w:rsidRDefault="008264B4">
            <w:pPr>
              <w:widowControl/>
              <w:jc w:val="left"/>
              <w:rPr>
                <w:rFonts w:ascii="宋体" w:hAnsi="宋体" w:cs="宋体" w:hint="eastAsia"/>
                <w:color w:val="000000"/>
                <w:kern w:val="0"/>
                <w:szCs w:val="21"/>
              </w:rPr>
            </w:pPr>
          </w:p>
        </w:tc>
        <w:tc>
          <w:tcPr>
            <w:tcW w:w="5103" w:type="dxa"/>
            <w:gridSpan w:val="3"/>
            <w:tcBorders>
              <w:top w:val="single" w:sz="4" w:space="0" w:color="auto"/>
              <w:left w:val="nil"/>
              <w:bottom w:val="single" w:sz="4" w:space="0" w:color="auto"/>
              <w:right w:val="single" w:sz="4" w:space="0" w:color="auto"/>
            </w:tcBorders>
            <w:shd w:val="clear" w:color="000000" w:fill="FFFFFF"/>
            <w:vAlign w:val="center"/>
          </w:tcPr>
          <w:p w14:paraId="488BC357" w14:textId="77777777" w:rsidR="008264B4" w:rsidRDefault="00000000">
            <w:pPr>
              <w:widowControl/>
              <w:jc w:val="left"/>
              <w:rPr>
                <w:rFonts w:ascii="宋体" w:hAnsi="宋体" w:cs="宋体" w:hint="eastAsia"/>
                <w:color w:val="000000"/>
                <w:kern w:val="0"/>
                <w:szCs w:val="21"/>
              </w:rPr>
            </w:pPr>
            <w:r>
              <w:rPr>
                <w:rFonts w:ascii="宋体" w:hAnsi="宋体" w:cs="宋体" w:hint="eastAsia"/>
                <w:color w:val="000000"/>
                <w:kern w:val="0"/>
                <w:szCs w:val="21"/>
              </w:rPr>
              <w:t>结算造价与委托人（或第三方审核单位）审定价误差率，Z＞5％，Z＜-5％</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34D1C16A" w14:textId="77777777" w:rsidR="008264B4" w:rsidRDefault="00000000">
            <w:pPr>
              <w:widowControl/>
              <w:jc w:val="center"/>
              <w:rPr>
                <w:rFonts w:ascii="宋体" w:hAnsi="宋体" w:cs="宋体" w:hint="eastAsia"/>
                <w:color w:val="000000"/>
                <w:kern w:val="0"/>
                <w:szCs w:val="21"/>
              </w:rPr>
            </w:pPr>
            <w:r>
              <w:rPr>
                <w:rFonts w:ascii="宋体" w:hAnsi="宋体" w:cs="宋体" w:hint="eastAsia"/>
                <w:color w:val="000000"/>
                <w:kern w:val="0"/>
                <w:szCs w:val="21"/>
              </w:rPr>
              <w:t>0</w:t>
            </w:r>
          </w:p>
        </w:tc>
        <w:tc>
          <w:tcPr>
            <w:tcW w:w="851" w:type="dxa"/>
            <w:vMerge/>
            <w:tcBorders>
              <w:top w:val="single" w:sz="4" w:space="0" w:color="auto"/>
              <w:left w:val="single" w:sz="4" w:space="0" w:color="auto"/>
              <w:bottom w:val="single" w:sz="4" w:space="0" w:color="auto"/>
              <w:right w:val="single" w:sz="4" w:space="0" w:color="auto"/>
            </w:tcBorders>
            <w:vAlign w:val="center"/>
          </w:tcPr>
          <w:p w14:paraId="6DF5CD0E" w14:textId="77777777" w:rsidR="008264B4" w:rsidRDefault="008264B4">
            <w:pPr>
              <w:widowControl/>
              <w:jc w:val="left"/>
              <w:rPr>
                <w:rFonts w:ascii="宋体" w:hAnsi="宋体" w:cs="宋体" w:hint="eastAsia"/>
                <w:color w:val="000000"/>
                <w:kern w:val="0"/>
                <w:szCs w:val="21"/>
              </w:rPr>
            </w:pPr>
          </w:p>
        </w:tc>
      </w:tr>
      <w:tr w:rsidR="008264B4" w14:paraId="30E62ED3" w14:textId="77777777">
        <w:trPr>
          <w:trHeight w:val="499"/>
        </w:trPr>
        <w:tc>
          <w:tcPr>
            <w:tcW w:w="427"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6E9E12D5" w14:textId="77777777" w:rsidR="008264B4" w:rsidRDefault="008264B4">
            <w:pPr>
              <w:jc w:val="left"/>
              <w:rPr>
                <w:rFonts w:ascii="宋体" w:hAnsi="宋体" w:cs="宋体" w:hint="eastAsia"/>
                <w:color w:val="000000"/>
                <w:kern w:val="0"/>
                <w:szCs w:val="21"/>
              </w:rPr>
            </w:pPr>
          </w:p>
        </w:tc>
        <w:tc>
          <w:tcPr>
            <w:tcW w:w="566"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414560D4" w14:textId="77777777" w:rsidR="008264B4" w:rsidRDefault="008264B4">
            <w:pPr>
              <w:widowControl/>
              <w:jc w:val="center"/>
              <w:rPr>
                <w:rFonts w:ascii="宋体" w:hAnsi="宋体" w:cs="宋体" w:hint="eastAsia"/>
                <w:color w:val="000000"/>
                <w:kern w:val="0"/>
                <w:szCs w:val="21"/>
              </w:rPr>
            </w:pPr>
          </w:p>
        </w:tc>
        <w:tc>
          <w:tcPr>
            <w:tcW w:w="1275"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1DA06AC7" w14:textId="77777777" w:rsidR="008264B4" w:rsidRDefault="00000000">
            <w:pPr>
              <w:jc w:val="center"/>
              <w:rPr>
                <w:rFonts w:ascii="宋体" w:hAnsi="宋体" w:cs="宋体" w:hint="eastAsia"/>
                <w:color w:val="000000"/>
                <w:kern w:val="0"/>
                <w:szCs w:val="21"/>
              </w:rPr>
            </w:pPr>
            <w:r>
              <w:rPr>
                <w:rFonts w:ascii="宋体" w:hAnsi="宋体" w:cs="宋体" w:hint="eastAsia"/>
                <w:color w:val="000000"/>
                <w:kern w:val="0"/>
                <w:szCs w:val="21"/>
              </w:rPr>
              <w:t>进度情况</w:t>
            </w:r>
          </w:p>
        </w:tc>
        <w:tc>
          <w:tcPr>
            <w:tcW w:w="426"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2E2D0BE4" w14:textId="77777777" w:rsidR="008264B4" w:rsidRDefault="00000000">
            <w:pPr>
              <w:widowControl/>
              <w:jc w:val="center"/>
              <w:rPr>
                <w:rFonts w:ascii="宋体" w:hAnsi="宋体" w:cs="宋体" w:hint="eastAsia"/>
                <w:color w:val="000000"/>
                <w:kern w:val="0"/>
                <w:szCs w:val="21"/>
              </w:rPr>
            </w:pPr>
            <w:r>
              <w:rPr>
                <w:rFonts w:ascii="宋体" w:hAnsi="宋体" w:cs="宋体" w:hint="eastAsia"/>
                <w:color w:val="000000"/>
                <w:kern w:val="0"/>
                <w:szCs w:val="21"/>
              </w:rPr>
              <w:t>8</w:t>
            </w:r>
          </w:p>
        </w:tc>
        <w:tc>
          <w:tcPr>
            <w:tcW w:w="5103" w:type="dxa"/>
            <w:gridSpan w:val="3"/>
            <w:tcBorders>
              <w:top w:val="single" w:sz="4" w:space="0" w:color="auto"/>
              <w:left w:val="nil"/>
              <w:bottom w:val="single" w:sz="4" w:space="0" w:color="auto"/>
              <w:right w:val="single" w:sz="4" w:space="0" w:color="auto"/>
            </w:tcBorders>
            <w:shd w:val="clear" w:color="000000" w:fill="FFFFFF"/>
            <w:vAlign w:val="center"/>
          </w:tcPr>
          <w:p w14:paraId="112DFB21" w14:textId="77777777" w:rsidR="008264B4" w:rsidRDefault="00000000">
            <w:pPr>
              <w:widowControl/>
              <w:jc w:val="left"/>
              <w:rPr>
                <w:rFonts w:ascii="宋体" w:hAnsi="宋体" w:cs="宋体" w:hint="eastAsia"/>
                <w:color w:val="000000"/>
                <w:kern w:val="0"/>
                <w:szCs w:val="21"/>
              </w:rPr>
            </w:pPr>
            <w:r>
              <w:rPr>
                <w:rFonts w:ascii="宋体" w:hAnsi="宋体" w:cs="宋体" w:hint="eastAsia"/>
                <w:color w:val="000000"/>
                <w:kern w:val="0"/>
                <w:szCs w:val="21"/>
              </w:rPr>
              <w:t>能准时完成咨询业务并提交咨询业务成果</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2C07D78A" w14:textId="77777777" w:rsidR="008264B4" w:rsidRDefault="00000000">
            <w:pPr>
              <w:widowControl/>
              <w:jc w:val="center"/>
              <w:rPr>
                <w:rFonts w:ascii="宋体" w:hAnsi="宋体" w:cs="宋体" w:hint="eastAsia"/>
                <w:color w:val="000000"/>
                <w:kern w:val="0"/>
                <w:szCs w:val="21"/>
              </w:rPr>
            </w:pPr>
            <w:r>
              <w:rPr>
                <w:rFonts w:ascii="宋体" w:hAnsi="宋体" w:cs="宋体" w:hint="eastAsia"/>
                <w:color w:val="000000"/>
                <w:kern w:val="0"/>
                <w:szCs w:val="21"/>
              </w:rPr>
              <w:t>8-7</w:t>
            </w:r>
          </w:p>
        </w:tc>
        <w:tc>
          <w:tcPr>
            <w:tcW w:w="851"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43E4859A" w14:textId="77777777" w:rsidR="008264B4" w:rsidRDefault="008264B4">
            <w:pPr>
              <w:widowControl/>
              <w:jc w:val="center"/>
              <w:rPr>
                <w:rFonts w:ascii="宋体" w:hAnsi="宋体" w:cs="宋体" w:hint="eastAsia"/>
                <w:color w:val="000000"/>
                <w:kern w:val="0"/>
                <w:szCs w:val="21"/>
              </w:rPr>
            </w:pPr>
          </w:p>
        </w:tc>
      </w:tr>
      <w:tr w:rsidR="008264B4" w14:paraId="5967A5E5" w14:textId="77777777">
        <w:trPr>
          <w:trHeight w:val="499"/>
        </w:trPr>
        <w:tc>
          <w:tcPr>
            <w:tcW w:w="427"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099F323E" w14:textId="77777777" w:rsidR="008264B4" w:rsidRDefault="008264B4">
            <w:pPr>
              <w:jc w:val="left"/>
              <w:rPr>
                <w:rFonts w:ascii="宋体" w:hAnsi="宋体" w:cs="宋体" w:hint="eastAsia"/>
                <w:color w:val="000000"/>
                <w:kern w:val="0"/>
                <w:szCs w:val="21"/>
              </w:rPr>
            </w:pPr>
          </w:p>
        </w:tc>
        <w:tc>
          <w:tcPr>
            <w:tcW w:w="566" w:type="dxa"/>
            <w:vMerge/>
            <w:tcBorders>
              <w:top w:val="single" w:sz="4" w:space="0" w:color="auto"/>
              <w:left w:val="single" w:sz="4" w:space="0" w:color="auto"/>
              <w:bottom w:val="single" w:sz="4" w:space="0" w:color="auto"/>
              <w:right w:val="single" w:sz="4" w:space="0" w:color="auto"/>
            </w:tcBorders>
            <w:vAlign w:val="center"/>
          </w:tcPr>
          <w:p w14:paraId="3B5722FB" w14:textId="77777777" w:rsidR="008264B4" w:rsidRDefault="008264B4">
            <w:pPr>
              <w:widowControl/>
              <w:jc w:val="left"/>
              <w:rPr>
                <w:rFonts w:ascii="宋体" w:hAnsi="宋体" w:cs="宋体" w:hint="eastAsia"/>
                <w:color w:val="000000"/>
                <w:kern w:val="0"/>
                <w:szCs w:val="21"/>
              </w:rPr>
            </w:pPr>
          </w:p>
        </w:tc>
        <w:tc>
          <w:tcPr>
            <w:tcW w:w="1275" w:type="dxa"/>
            <w:vMerge/>
            <w:tcBorders>
              <w:top w:val="single" w:sz="4" w:space="0" w:color="auto"/>
              <w:left w:val="single" w:sz="4" w:space="0" w:color="auto"/>
              <w:bottom w:val="single" w:sz="4" w:space="0" w:color="auto"/>
              <w:right w:val="single" w:sz="4" w:space="0" w:color="auto"/>
            </w:tcBorders>
            <w:vAlign w:val="center"/>
          </w:tcPr>
          <w:p w14:paraId="18E5C257" w14:textId="77777777" w:rsidR="008264B4" w:rsidRDefault="008264B4">
            <w:pPr>
              <w:widowControl/>
              <w:jc w:val="left"/>
              <w:rPr>
                <w:rFonts w:ascii="宋体" w:hAnsi="宋体" w:cs="宋体" w:hint="eastAsia"/>
                <w:color w:val="000000"/>
                <w:kern w:val="0"/>
                <w:szCs w:val="21"/>
              </w:rPr>
            </w:pPr>
          </w:p>
        </w:tc>
        <w:tc>
          <w:tcPr>
            <w:tcW w:w="426" w:type="dxa"/>
            <w:vMerge/>
            <w:tcBorders>
              <w:top w:val="single" w:sz="4" w:space="0" w:color="auto"/>
              <w:left w:val="single" w:sz="4" w:space="0" w:color="auto"/>
              <w:bottom w:val="single" w:sz="4" w:space="0" w:color="auto"/>
              <w:right w:val="single" w:sz="4" w:space="0" w:color="auto"/>
            </w:tcBorders>
            <w:vAlign w:val="center"/>
          </w:tcPr>
          <w:p w14:paraId="415D3E33" w14:textId="77777777" w:rsidR="008264B4" w:rsidRDefault="008264B4">
            <w:pPr>
              <w:widowControl/>
              <w:jc w:val="left"/>
              <w:rPr>
                <w:rFonts w:ascii="宋体" w:hAnsi="宋体" w:cs="宋体" w:hint="eastAsia"/>
                <w:color w:val="000000"/>
                <w:kern w:val="0"/>
                <w:szCs w:val="21"/>
              </w:rPr>
            </w:pPr>
          </w:p>
        </w:tc>
        <w:tc>
          <w:tcPr>
            <w:tcW w:w="5103" w:type="dxa"/>
            <w:gridSpan w:val="3"/>
            <w:tcBorders>
              <w:top w:val="single" w:sz="4" w:space="0" w:color="auto"/>
              <w:left w:val="nil"/>
              <w:bottom w:val="single" w:sz="4" w:space="0" w:color="auto"/>
              <w:right w:val="single" w:sz="4" w:space="0" w:color="auto"/>
            </w:tcBorders>
            <w:shd w:val="clear" w:color="000000" w:fill="FFFFFF"/>
            <w:vAlign w:val="center"/>
          </w:tcPr>
          <w:p w14:paraId="31280604" w14:textId="77777777" w:rsidR="008264B4" w:rsidRDefault="00000000">
            <w:pPr>
              <w:widowControl/>
              <w:jc w:val="left"/>
              <w:rPr>
                <w:rFonts w:ascii="宋体" w:hAnsi="宋体" w:cs="宋体" w:hint="eastAsia"/>
                <w:color w:val="000000"/>
                <w:kern w:val="0"/>
                <w:szCs w:val="21"/>
              </w:rPr>
            </w:pPr>
            <w:r>
              <w:rPr>
                <w:rFonts w:ascii="宋体" w:hAnsi="宋体" w:cs="宋体" w:hint="eastAsia"/>
                <w:color w:val="000000"/>
                <w:kern w:val="0"/>
                <w:szCs w:val="21"/>
              </w:rPr>
              <w:t>基本准时完成咨询业务并提交咨询业务成果</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677B98F9" w14:textId="77777777" w:rsidR="008264B4" w:rsidRDefault="00000000">
            <w:pPr>
              <w:widowControl/>
              <w:jc w:val="center"/>
              <w:rPr>
                <w:rFonts w:ascii="宋体" w:hAnsi="宋体" w:cs="宋体" w:hint="eastAsia"/>
                <w:color w:val="000000"/>
                <w:kern w:val="0"/>
                <w:szCs w:val="21"/>
              </w:rPr>
            </w:pPr>
            <w:r>
              <w:rPr>
                <w:rFonts w:ascii="宋体" w:hAnsi="宋体" w:cs="宋体" w:hint="eastAsia"/>
                <w:color w:val="000000"/>
                <w:kern w:val="0"/>
                <w:szCs w:val="21"/>
              </w:rPr>
              <w:t>6-4</w:t>
            </w:r>
          </w:p>
        </w:tc>
        <w:tc>
          <w:tcPr>
            <w:tcW w:w="851" w:type="dxa"/>
            <w:vMerge/>
            <w:tcBorders>
              <w:top w:val="single" w:sz="4" w:space="0" w:color="auto"/>
              <w:left w:val="single" w:sz="4" w:space="0" w:color="auto"/>
              <w:bottom w:val="single" w:sz="4" w:space="0" w:color="auto"/>
              <w:right w:val="single" w:sz="4" w:space="0" w:color="auto"/>
            </w:tcBorders>
            <w:vAlign w:val="center"/>
          </w:tcPr>
          <w:p w14:paraId="0BA87A47" w14:textId="77777777" w:rsidR="008264B4" w:rsidRDefault="008264B4">
            <w:pPr>
              <w:widowControl/>
              <w:jc w:val="left"/>
              <w:rPr>
                <w:rFonts w:ascii="宋体" w:hAnsi="宋体" w:cs="宋体" w:hint="eastAsia"/>
                <w:color w:val="000000"/>
                <w:kern w:val="0"/>
                <w:szCs w:val="21"/>
              </w:rPr>
            </w:pPr>
          </w:p>
        </w:tc>
      </w:tr>
      <w:tr w:rsidR="008264B4" w14:paraId="78FD75CE" w14:textId="77777777">
        <w:trPr>
          <w:trHeight w:val="499"/>
        </w:trPr>
        <w:tc>
          <w:tcPr>
            <w:tcW w:w="427"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7854338E" w14:textId="77777777" w:rsidR="008264B4" w:rsidRDefault="008264B4">
            <w:pPr>
              <w:jc w:val="left"/>
              <w:rPr>
                <w:rFonts w:ascii="宋体" w:hAnsi="宋体" w:cs="宋体" w:hint="eastAsia"/>
                <w:color w:val="000000"/>
                <w:kern w:val="0"/>
                <w:szCs w:val="21"/>
              </w:rPr>
            </w:pPr>
          </w:p>
        </w:tc>
        <w:tc>
          <w:tcPr>
            <w:tcW w:w="566" w:type="dxa"/>
            <w:vMerge/>
            <w:tcBorders>
              <w:top w:val="single" w:sz="4" w:space="0" w:color="auto"/>
              <w:left w:val="single" w:sz="4" w:space="0" w:color="auto"/>
              <w:bottom w:val="single" w:sz="4" w:space="0" w:color="auto"/>
              <w:right w:val="single" w:sz="4" w:space="0" w:color="auto"/>
            </w:tcBorders>
            <w:vAlign w:val="center"/>
          </w:tcPr>
          <w:p w14:paraId="514AC7F8" w14:textId="77777777" w:rsidR="008264B4" w:rsidRDefault="008264B4">
            <w:pPr>
              <w:widowControl/>
              <w:jc w:val="left"/>
              <w:rPr>
                <w:rFonts w:ascii="宋体" w:hAnsi="宋体" w:cs="宋体" w:hint="eastAsia"/>
                <w:color w:val="000000"/>
                <w:kern w:val="0"/>
                <w:szCs w:val="21"/>
              </w:rPr>
            </w:pPr>
          </w:p>
        </w:tc>
        <w:tc>
          <w:tcPr>
            <w:tcW w:w="1275" w:type="dxa"/>
            <w:vMerge/>
            <w:tcBorders>
              <w:top w:val="single" w:sz="4" w:space="0" w:color="auto"/>
              <w:left w:val="single" w:sz="4" w:space="0" w:color="auto"/>
              <w:bottom w:val="single" w:sz="4" w:space="0" w:color="auto"/>
              <w:right w:val="single" w:sz="4" w:space="0" w:color="auto"/>
            </w:tcBorders>
            <w:vAlign w:val="center"/>
          </w:tcPr>
          <w:p w14:paraId="3CE658D3" w14:textId="77777777" w:rsidR="008264B4" w:rsidRDefault="008264B4">
            <w:pPr>
              <w:widowControl/>
              <w:jc w:val="left"/>
              <w:rPr>
                <w:rFonts w:ascii="宋体" w:hAnsi="宋体" w:cs="宋体" w:hint="eastAsia"/>
                <w:color w:val="000000"/>
                <w:kern w:val="0"/>
                <w:szCs w:val="21"/>
              </w:rPr>
            </w:pPr>
          </w:p>
        </w:tc>
        <w:tc>
          <w:tcPr>
            <w:tcW w:w="426" w:type="dxa"/>
            <w:vMerge/>
            <w:tcBorders>
              <w:top w:val="single" w:sz="4" w:space="0" w:color="auto"/>
              <w:left w:val="single" w:sz="4" w:space="0" w:color="auto"/>
              <w:bottom w:val="single" w:sz="4" w:space="0" w:color="auto"/>
              <w:right w:val="single" w:sz="4" w:space="0" w:color="auto"/>
            </w:tcBorders>
            <w:vAlign w:val="center"/>
          </w:tcPr>
          <w:p w14:paraId="6BEA676C" w14:textId="77777777" w:rsidR="008264B4" w:rsidRDefault="008264B4">
            <w:pPr>
              <w:widowControl/>
              <w:jc w:val="left"/>
              <w:rPr>
                <w:rFonts w:ascii="宋体" w:hAnsi="宋体" w:cs="宋体" w:hint="eastAsia"/>
                <w:color w:val="000000"/>
                <w:kern w:val="0"/>
                <w:szCs w:val="21"/>
              </w:rPr>
            </w:pPr>
          </w:p>
        </w:tc>
        <w:tc>
          <w:tcPr>
            <w:tcW w:w="5103" w:type="dxa"/>
            <w:gridSpan w:val="3"/>
            <w:tcBorders>
              <w:top w:val="single" w:sz="4" w:space="0" w:color="auto"/>
              <w:left w:val="nil"/>
              <w:bottom w:val="single" w:sz="4" w:space="0" w:color="auto"/>
              <w:right w:val="single" w:sz="4" w:space="0" w:color="auto"/>
            </w:tcBorders>
            <w:shd w:val="clear" w:color="000000" w:fill="FFFFFF"/>
            <w:vAlign w:val="center"/>
          </w:tcPr>
          <w:p w14:paraId="1A8E9319" w14:textId="77777777" w:rsidR="008264B4" w:rsidRDefault="00000000">
            <w:pPr>
              <w:widowControl/>
              <w:jc w:val="left"/>
              <w:rPr>
                <w:rFonts w:ascii="宋体" w:hAnsi="宋体" w:cs="宋体" w:hint="eastAsia"/>
                <w:color w:val="000000"/>
                <w:kern w:val="0"/>
                <w:szCs w:val="21"/>
              </w:rPr>
            </w:pPr>
            <w:r>
              <w:rPr>
                <w:rFonts w:ascii="宋体" w:hAnsi="宋体" w:cs="宋体" w:hint="eastAsia"/>
                <w:color w:val="000000"/>
                <w:kern w:val="0"/>
                <w:szCs w:val="21"/>
              </w:rPr>
              <w:t>不能准时完成咨询业务并提交咨询业务成果</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6AADD91B" w14:textId="77777777" w:rsidR="008264B4" w:rsidRDefault="00000000">
            <w:pPr>
              <w:widowControl/>
              <w:jc w:val="center"/>
              <w:rPr>
                <w:rFonts w:ascii="宋体" w:hAnsi="宋体" w:cs="宋体" w:hint="eastAsia"/>
                <w:color w:val="000000"/>
                <w:kern w:val="0"/>
                <w:szCs w:val="21"/>
              </w:rPr>
            </w:pPr>
            <w:r>
              <w:rPr>
                <w:rFonts w:ascii="宋体" w:hAnsi="宋体" w:cs="宋体" w:hint="eastAsia"/>
                <w:color w:val="000000"/>
                <w:kern w:val="0"/>
                <w:szCs w:val="21"/>
              </w:rPr>
              <w:t>0</w:t>
            </w:r>
          </w:p>
        </w:tc>
        <w:tc>
          <w:tcPr>
            <w:tcW w:w="851" w:type="dxa"/>
            <w:vMerge/>
            <w:tcBorders>
              <w:top w:val="single" w:sz="4" w:space="0" w:color="auto"/>
              <w:left w:val="single" w:sz="4" w:space="0" w:color="auto"/>
              <w:bottom w:val="single" w:sz="4" w:space="0" w:color="auto"/>
              <w:right w:val="single" w:sz="4" w:space="0" w:color="auto"/>
            </w:tcBorders>
            <w:vAlign w:val="center"/>
          </w:tcPr>
          <w:p w14:paraId="2A6ED566" w14:textId="77777777" w:rsidR="008264B4" w:rsidRDefault="008264B4">
            <w:pPr>
              <w:widowControl/>
              <w:jc w:val="left"/>
              <w:rPr>
                <w:rFonts w:ascii="宋体" w:hAnsi="宋体" w:cs="宋体" w:hint="eastAsia"/>
                <w:color w:val="000000"/>
                <w:kern w:val="0"/>
                <w:szCs w:val="21"/>
              </w:rPr>
            </w:pPr>
          </w:p>
        </w:tc>
      </w:tr>
      <w:tr w:rsidR="008264B4" w14:paraId="1451ADC4" w14:textId="77777777">
        <w:trPr>
          <w:trHeight w:val="499"/>
        </w:trPr>
        <w:tc>
          <w:tcPr>
            <w:tcW w:w="427"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2E9D522E" w14:textId="77777777" w:rsidR="008264B4" w:rsidRDefault="008264B4">
            <w:pPr>
              <w:jc w:val="left"/>
              <w:rPr>
                <w:rFonts w:ascii="宋体" w:hAnsi="宋体" w:cs="宋体" w:hint="eastAsia"/>
                <w:color w:val="000000"/>
                <w:kern w:val="0"/>
                <w:szCs w:val="21"/>
              </w:rPr>
            </w:pPr>
          </w:p>
        </w:tc>
        <w:tc>
          <w:tcPr>
            <w:tcW w:w="566"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64666961" w14:textId="77777777" w:rsidR="008264B4" w:rsidRDefault="008264B4">
            <w:pPr>
              <w:widowControl/>
              <w:jc w:val="center"/>
              <w:rPr>
                <w:rFonts w:ascii="宋体" w:hAnsi="宋体" w:cs="宋体" w:hint="eastAsia"/>
                <w:color w:val="000000"/>
                <w:kern w:val="0"/>
                <w:szCs w:val="21"/>
              </w:rPr>
            </w:pPr>
          </w:p>
        </w:tc>
        <w:tc>
          <w:tcPr>
            <w:tcW w:w="1275"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47E590B2" w14:textId="77777777" w:rsidR="008264B4" w:rsidRDefault="00000000">
            <w:pPr>
              <w:widowControl/>
              <w:jc w:val="center"/>
              <w:rPr>
                <w:rFonts w:ascii="宋体" w:hAnsi="宋体" w:cs="宋体" w:hint="eastAsia"/>
                <w:color w:val="000000"/>
                <w:kern w:val="0"/>
                <w:szCs w:val="21"/>
              </w:rPr>
            </w:pPr>
            <w:r>
              <w:rPr>
                <w:rFonts w:ascii="宋体" w:hAnsi="宋体" w:cs="宋体" w:hint="eastAsia"/>
                <w:color w:val="000000"/>
                <w:kern w:val="0"/>
                <w:szCs w:val="21"/>
              </w:rPr>
              <w:t>变更签证造价审核完成率</w:t>
            </w:r>
          </w:p>
        </w:tc>
        <w:tc>
          <w:tcPr>
            <w:tcW w:w="426"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4CECCA11" w14:textId="77777777" w:rsidR="008264B4" w:rsidRDefault="00000000">
            <w:pPr>
              <w:widowControl/>
              <w:jc w:val="center"/>
              <w:rPr>
                <w:rFonts w:ascii="宋体" w:hAnsi="宋体" w:cs="宋体" w:hint="eastAsia"/>
                <w:color w:val="000000"/>
                <w:kern w:val="0"/>
                <w:szCs w:val="21"/>
              </w:rPr>
            </w:pPr>
            <w:r>
              <w:rPr>
                <w:rFonts w:ascii="宋体" w:hAnsi="宋体" w:cs="宋体" w:hint="eastAsia"/>
                <w:color w:val="000000"/>
                <w:kern w:val="0"/>
                <w:szCs w:val="21"/>
              </w:rPr>
              <w:t>6</w:t>
            </w:r>
          </w:p>
        </w:tc>
        <w:tc>
          <w:tcPr>
            <w:tcW w:w="5103" w:type="dxa"/>
            <w:gridSpan w:val="3"/>
            <w:tcBorders>
              <w:top w:val="single" w:sz="4" w:space="0" w:color="auto"/>
              <w:left w:val="nil"/>
              <w:bottom w:val="single" w:sz="4" w:space="0" w:color="auto"/>
              <w:right w:val="single" w:sz="4" w:space="0" w:color="auto"/>
            </w:tcBorders>
            <w:shd w:val="clear" w:color="000000" w:fill="FFFFFF"/>
            <w:vAlign w:val="center"/>
          </w:tcPr>
          <w:p w14:paraId="3310BA01" w14:textId="77777777" w:rsidR="008264B4" w:rsidRDefault="00000000">
            <w:pPr>
              <w:widowControl/>
              <w:jc w:val="left"/>
              <w:rPr>
                <w:rFonts w:ascii="宋体" w:hAnsi="宋体" w:cs="宋体" w:hint="eastAsia"/>
                <w:color w:val="000000"/>
                <w:kern w:val="0"/>
                <w:szCs w:val="21"/>
              </w:rPr>
            </w:pPr>
            <w:r>
              <w:rPr>
                <w:rFonts w:ascii="宋体" w:hAnsi="宋体" w:cs="宋体" w:hint="eastAsia"/>
                <w:color w:val="000000"/>
                <w:kern w:val="0"/>
                <w:szCs w:val="21"/>
              </w:rPr>
              <w:t>按当季累计“季审季结率”评价，用Y表示，Y≥85%</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23BC8B50" w14:textId="77777777" w:rsidR="008264B4" w:rsidRDefault="00000000">
            <w:pPr>
              <w:widowControl/>
              <w:jc w:val="center"/>
              <w:rPr>
                <w:rFonts w:ascii="宋体" w:hAnsi="宋体" w:cs="宋体" w:hint="eastAsia"/>
                <w:color w:val="000000"/>
                <w:kern w:val="0"/>
                <w:szCs w:val="21"/>
              </w:rPr>
            </w:pPr>
            <w:r>
              <w:rPr>
                <w:rFonts w:ascii="宋体" w:hAnsi="宋体" w:cs="宋体" w:hint="eastAsia"/>
                <w:color w:val="000000"/>
                <w:kern w:val="0"/>
                <w:szCs w:val="21"/>
              </w:rPr>
              <w:t>6</w:t>
            </w:r>
          </w:p>
        </w:tc>
        <w:tc>
          <w:tcPr>
            <w:tcW w:w="851"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13393277" w14:textId="77777777" w:rsidR="008264B4" w:rsidRDefault="008264B4">
            <w:pPr>
              <w:widowControl/>
              <w:jc w:val="center"/>
              <w:rPr>
                <w:rFonts w:ascii="宋体" w:hAnsi="宋体" w:cs="宋体" w:hint="eastAsia"/>
                <w:color w:val="000000"/>
                <w:kern w:val="0"/>
                <w:szCs w:val="21"/>
              </w:rPr>
            </w:pPr>
          </w:p>
        </w:tc>
      </w:tr>
      <w:tr w:rsidR="008264B4" w14:paraId="6B7AF1CD" w14:textId="77777777">
        <w:trPr>
          <w:trHeight w:val="499"/>
        </w:trPr>
        <w:tc>
          <w:tcPr>
            <w:tcW w:w="427"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1C83E3F7" w14:textId="77777777" w:rsidR="008264B4" w:rsidRDefault="008264B4">
            <w:pPr>
              <w:jc w:val="left"/>
              <w:rPr>
                <w:rFonts w:ascii="宋体" w:hAnsi="宋体" w:cs="宋体" w:hint="eastAsia"/>
                <w:color w:val="000000"/>
                <w:kern w:val="0"/>
                <w:szCs w:val="21"/>
              </w:rPr>
            </w:pPr>
          </w:p>
        </w:tc>
        <w:tc>
          <w:tcPr>
            <w:tcW w:w="566" w:type="dxa"/>
            <w:vMerge/>
            <w:tcBorders>
              <w:top w:val="single" w:sz="4" w:space="0" w:color="auto"/>
              <w:left w:val="single" w:sz="4" w:space="0" w:color="auto"/>
              <w:bottom w:val="single" w:sz="4" w:space="0" w:color="auto"/>
              <w:right w:val="single" w:sz="4" w:space="0" w:color="auto"/>
            </w:tcBorders>
            <w:vAlign w:val="center"/>
          </w:tcPr>
          <w:p w14:paraId="0ACD3135" w14:textId="77777777" w:rsidR="008264B4" w:rsidRDefault="008264B4">
            <w:pPr>
              <w:widowControl/>
              <w:jc w:val="left"/>
              <w:rPr>
                <w:rFonts w:ascii="宋体" w:hAnsi="宋体" w:cs="宋体" w:hint="eastAsia"/>
                <w:color w:val="000000"/>
                <w:kern w:val="0"/>
                <w:szCs w:val="21"/>
              </w:rPr>
            </w:pPr>
          </w:p>
        </w:tc>
        <w:tc>
          <w:tcPr>
            <w:tcW w:w="1275" w:type="dxa"/>
            <w:vMerge/>
            <w:tcBorders>
              <w:top w:val="single" w:sz="4" w:space="0" w:color="auto"/>
              <w:left w:val="single" w:sz="4" w:space="0" w:color="auto"/>
              <w:bottom w:val="single" w:sz="4" w:space="0" w:color="auto"/>
              <w:right w:val="single" w:sz="4" w:space="0" w:color="auto"/>
            </w:tcBorders>
            <w:vAlign w:val="center"/>
          </w:tcPr>
          <w:p w14:paraId="7CE573C0" w14:textId="77777777" w:rsidR="008264B4" w:rsidRDefault="008264B4">
            <w:pPr>
              <w:widowControl/>
              <w:jc w:val="left"/>
              <w:rPr>
                <w:rFonts w:ascii="宋体" w:hAnsi="宋体" w:cs="宋体" w:hint="eastAsia"/>
                <w:color w:val="000000"/>
                <w:kern w:val="0"/>
                <w:szCs w:val="21"/>
              </w:rPr>
            </w:pPr>
          </w:p>
        </w:tc>
        <w:tc>
          <w:tcPr>
            <w:tcW w:w="426" w:type="dxa"/>
            <w:vMerge/>
            <w:tcBorders>
              <w:top w:val="single" w:sz="4" w:space="0" w:color="auto"/>
              <w:left w:val="single" w:sz="4" w:space="0" w:color="auto"/>
              <w:bottom w:val="single" w:sz="4" w:space="0" w:color="auto"/>
              <w:right w:val="single" w:sz="4" w:space="0" w:color="auto"/>
            </w:tcBorders>
            <w:vAlign w:val="center"/>
          </w:tcPr>
          <w:p w14:paraId="0996811E" w14:textId="77777777" w:rsidR="008264B4" w:rsidRDefault="008264B4">
            <w:pPr>
              <w:widowControl/>
              <w:jc w:val="left"/>
              <w:rPr>
                <w:rFonts w:ascii="宋体" w:hAnsi="宋体" w:cs="宋体" w:hint="eastAsia"/>
                <w:color w:val="000000"/>
                <w:kern w:val="0"/>
                <w:szCs w:val="21"/>
              </w:rPr>
            </w:pPr>
          </w:p>
        </w:tc>
        <w:tc>
          <w:tcPr>
            <w:tcW w:w="5103" w:type="dxa"/>
            <w:gridSpan w:val="3"/>
            <w:tcBorders>
              <w:top w:val="single" w:sz="4" w:space="0" w:color="auto"/>
              <w:left w:val="nil"/>
              <w:bottom w:val="single" w:sz="4" w:space="0" w:color="auto"/>
              <w:right w:val="single" w:sz="4" w:space="0" w:color="auto"/>
            </w:tcBorders>
            <w:shd w:val="clear" w:color="000000" w:fill="FFFFFF"/>
            <w:vAlign w:val="center"/>
          </w:tcPr>
          <w:p w14:paraId="6DE412D2" w14:textId="77777777" w:rsidR="008264B4" w:rsidRDefault="00000000">
            <w:pPr>
              <w:widowControl/>
              <w:jc w:val="left"/>
              <w:rPr>
                <w:rFonts w:ascii="宋体" w:hAnsi="宋体" w:cs="宋体" w:hint="eastAsia"/>
                <w:color w:val="000000"/>
                <w:kern w:val="0"/>
                <w:szCs w:val="21"/>
              </w:rPr>
            </w:pPr>
            <w:r>
              <w:rPr>
                <w:rFonts w:ascii="宋体" w:hAnsi="宋体" w:cs="宋体" w:hint="eastAsia"/>
                <w:color w:val="000000"/>
                <w:kern w:val="0"/>
                <w:szCs w:val="21"/>
              </w:rPr>
              <w:t>按当季累计“季审季结率”评价，用Y表示，60%≤Y＜85%</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61B2E199" w14:textId="77777777" w:rsidR="008264B4" w:rsidRDefault="00000000">
            <w:pPr>
              <w:widowControl/>
              <w:jc w:val="center"/>
              <w:rPr>
                <w:rFonts w:ascii="宋体" w:hAnsi="宋体" w:cs="宋体" w:hint="eastAsia"/>
                <w:color w:val="000000"/>
                <w:kern w:val="0"/>
                <w:szCs w:val="21"/>
              </w:rPr>
            </w:pPr>
            <w:r>
              <w:rPr>
                <w:rFonts w:ascii="宋体" w:hAnsi="宋体" w:cs="宋体" w:hint="eastAsia"/>
                <w:color w:val="000000"/>
                <w:kern w:val="0"/>
                <w:szCs w:val="21"/>
              </w:rPr>
              <w:t>5-4</w:t>
            </w:r>
          </w:p>
        </w:tc>
        <w:tc>
          <w:tcPr>
            <w:tcW w:w="851" w:type="dxa"/>
            <w:vMerge/>
            <w:tcBorders>
              <w:top w:val="single" w:sz="4" w:space="0" w:color="auto"/>
              <w:left w:val="single" w:sz="4" w:space="0" w:color="auto"/>
              <w:bottom w:val="single" w:sz="4" w:space="0" w:color="auto"/>
              <w:right w:val="single" w:sz="4" w:space="0" w:color="auto"/>
            </w:tcBorders>
            <w:vAlign w:val="center"/>
          </w:tcPr>
          <w:p w14:paraId="26858639" w14:textId="77777777" w:rsidR="008264B4" w:rsidRDefault="008264B4">
            <w:pPr>
              <w:widowControl/>
              <w:jc w:val="left"/>
              <w:rPr>
                <w:rFonts w:ascii="宋体" w:hAnsi="宋体" w:cs="宋体" w:hint="eastAsia"/>
                <w:color w:val="000000"/>
                <w:kern w:val="0"/>
                <w:szCs w:val="21"/>
              </w:rPr>
            </w:pPr>
          </w:p>
        </w:tc>
      </w:tr>
      <w:tr w:rsidR="008264B4" w14:paraId="294408FA" w14:textId="77777777">
        <w:trPr>
          <w:trHeight w:val="499"/>
        </w:trPr>
        <w:tc>
          <w:tcPr>
            <w:tcW w:w="427"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669B2F0B" w14:textId="77777777" w:rsidR="008264B4" w:rsidRDefault="008264B4">
            <w:pPr>
              <w:jc w:val="left"/>
              <w:rPr>
                <w:rFonts w:ascii="宋体" w:hAnsi="宋体" w:cs="宋体" w:hint="eastAsia"/>
                <w:color w:val="000000"/>
                <w:kern w:val="0"/>
                <w:szCs w:val="21"/>
              </w:rPr>
            </w:pPr>
          </w:p>
        </w:tc>
        <w:tc>
          <w:tcPr>
            <w:tcW w:w="566" w:type="dxa"/>
            <w:vMerge/>
            <w:tcBorders>
              <w:top w:val="single" w:sz="4" w:space="0" w:color="auto"/>
              <w:left w:val="single" w:sz="4" w:space="0" w:color="auto"/>
              <w:bottom w:val="single" w:sz="4" w:space="0" w:color="auto"/>
              <w:right w:val="single" w:sz="4" w:space="0" w:color="auto"/>
            </w:tcBorders>
            <w:vAlign w:val="center"/>
          </w:tcPr>
          <w:p w14:paraId="6A68B6A6" w14:textId="77777777" w:rsidR="008264B4" w:rsidRDefault="008264B4">
            <w:pPr>
              <w:widowControl/>
              <w:jc w:val="left"/>
              <w:rPr>
                <w:rFonts w:ascii="宋体" w:hAnsi="宋体" w:cs="宋体" w:hint="eastAsia"/>
                <w:color w:val="000000"/>
                <w:kern w:val="0"/>
                <w:szCs w:val="21"/>
              </w:rPr>
            </w:pPr>
          </w:p>
        </w:tc>
        <w:tc>
          <w:tcPr>
            <w:tcW w:w="1275" w:type="dxa"/>
            <w:vMerge/>
            <w:tcBorders>
              <w:top w:val="single" w:sz="4" w:space="0" w:color="auto"/>
              <w:left w:val="single" w:sz="4" w:space="0" w:color="auto"/>
              <w:bottom w:val="single" w:sz="4" w:space="0" w:color="auto"/>
              <w:right w:val="single" w:sz="4" w:space="0" w:color="auto"/>
            </w:tcBorders>
            <w:vAlign w:val="center"/>
          </w:tcPr>
          <w:p w14:paraId="4E33EF99" w14:textId="77777777" w:rsidR="008264B4" w:rsidRDefault="008264B4">
            <w:pPr>
              <w:widowControl/>
              <w:jc w:val="left"/>
              <w:rPr>
                <w:rFonts w:ascii="宋体" w:hAnsi="宋体" w:cs="宋体" w:hint="eastAsia"/>
                <w:color w:val="000000"/>
                <w:kern w:val="0"/>
                <w:szCs w:val="21"/>
              </w:rPr>
            </w:pPr>
          </w:p>
        </w:tc>
        <w:tc>
          <w:tcPr>
            <w:tcW w:w="426" w:type="dxa"/>
            <w:vMerge/>
            <w:tcBorders>
              <w:top w:val="single" w:sz="4" w:space="0" w:color="auto"/>
              <w:left w:val="single" w:sz="4" w:space="0" w:color="auto"/>
              <w:bottom w:val="single" w:sz="4" w:space="0" w:color="auto"/>
              <w:right w:val="single" w:sz="4" w:space="0" w:color="auto"/>
            </w:tcBorders>
            <w:vAlign w:val="center"/>
          </w:tcPr>
          <w:p w14:paraId="397B8CA3" w14:textId="77777777" w:rsidR="008264B4" w:rsidRDefault="008264B4">
            <w:pPr>
              <w:widowControl/>
              <w:jc w:val="left"/>
              <w:rPr>
                <w:rFonts w:ascii="宋体" w:hAnsi="宋体" w:cs="宋体" w:hint="eastAsia"/>
                <w:color w:val="000000"/>
                <w:kern w:val="0"/>
                <w:szCs w:val="21"/>
              </w:rPr>
            </w:pPr>
          </w:p>
        </w:tc>
        <w:tc>
          <w:tcPr>
            <w:tcW w:w="5103" w:type="dxa"/>
            <w:gridSpan w:val="3"/>
            <w:tcBorders>
              <w:top w:val="single" w:sz="4" w:space="0" w:color="auto"/>
              <w:left w:val="nil"/>
              <w:bottom w:val="single" w:sz="4" w:space="0" w:color="auto"/>
              <w:right w:val="single" w:sz="4" w:space="0" w:color="auto"/>
            </w:tcBorders>
            <w:shd w:val="clear" w:color="000000" w:fill="FFFFFF"/>
            <w:vAlign w:val="center"/>
          </w:tcPr>
          <w:p w14:paraId="53CF0AB4" w14:textId="77777777" w:rsidR="008264B4" w:rsidRDefault="00000000">
            <w:pPr>
              <w:widowControl/>
              <w:jc w:val="left"/>
              <w:rPr>
                <w:rFonts w:ascii="宋体" w:hAnsi="宋体" w:cs="宋体" w:hint="eastAsia"/>
                <w:color w:val="000000"/>
                <w:kern w:val="0"/>
                <w:szCs w:val="21"/>
              </w:rPr>
            </w:pPr>
            <w:r>
              <w:rPr>
                <w:rFonts w:ascii="宋体" w:hAnsi="宋体" w:cs="宋体" w:hint="eastAsia"/>
                <w:color w:val="000000"/>
                <w:kern w:val="0"/>
                <w:szCs w:val="21"/>
              </w:rPr>
              <w:t>按当季累计“季审季结率”评价，用Y表示，40%≤Y＜60%</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48DA6BCA" w14:textId="77777777" w:rsidR="008264B4" w:rsidRDefault="00000000">
            <w:pPr>
              <w:widowControl/>
              <w:jc w:val="center"/>
              <w:rPr>
                <w:rFonts w:ascii="宋体" w:hAnsi="宋体" w:cs="宋体" w:hint="eastAsia"/>
                <w:color w:val="000000"/>
                <w:kern w:val="0"/>
                <w:szCs w:val="21"/>
              </w:rPr>
            </w:pPr>
            <w:r>
              <w:rPr>
                <w:rFonts w:ascii="宋体" w:hAnsi="宋体" w:cs="宋体" w:hint="eastAsia"/>
                <w:color w:val="000000"/>
                <w:kern w:val="0"/>
                <w:szCs w:val="21"/>
              </w:rPr>
              <w:t>3-2</w:t>
            </w:r>
          </w:p>
        </w:tc>
        <w:tc>
          <w:tcPr>
            <w:tcW w:w="851" w:type="dxa"/>
            <w:vMerge/>
            <w:tcBorders>
              <w:top w:val="single" w:sz="4" w:space="0" w:color="auto"/>
              <w:left w:val="single" w:sz="4" w:space="0" w:color="auto"/>
              <w:bottom w:val="single" w:sz="4" w:space="0" w:color="auto"/>
              <w:right w:val="single" w:sz="4" w:space="0" w:color="auto"/>
            </w:tcBorders>
            <w:vAlign w:val="center"/>
          </w:tcPr>
          <w:p w14:paraId="7E65FA66" w14:textId="77777777" w:rsidR="008264B4" w:rsidRDefault="008264B4">
            <w:pPr>
              <w:widowControl/>
              <w:jc w:val="left"/>
              <w:rPr>
                <w:rFonts w:ascii="宋体" w:hAnsi="宋体" w:cs="宋体" w:hint="eastAsia"/>
                <w:color w:val="000000"/>
                <w:kern w:val="0"/>
                <w:szCs w:val="21"/>
              </w:rPr>
            </w:pPr>
          </w:p>
        </w:tc>
      </w:tr>
      <w:tr w:rsidR="008264B4" w14:paraId="63563F2F" w14:textId="77777777">
        <w:trPr>
          <w:trHeight w:val="499"/>
        </w:trPr>
        <w:tc>
          <w:tcPr>
            <w:tcW w:w="427"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32192448" w14:textId="77777777" w:rsidR="008264B4" w:rsidRDefault="008264B4">
            <w:pPr>
              <w:jc w:val="left"/>
              <w:rPr>
                <w:rFonts w:ascii="宋体" w:hAnsi="宋体" w:cs="宋体" w:hint="eastAsia"/>
                <w:color w:val="000000"/>
                <w:kern w:val="0"/>
                <w:szCs w:val="21"/>
              </w:rPr>
            </w:pPr>
          </w:p>
        </w:tc>
        <w:tc>
          <w:tcPr>
            <w:tcW w:w="566" w:type="dxa"/>
            <w:vMerge/>
            <w:tcBorders>
              <w:top w:val="single" w:sz="4" w:space="0" w:color="auto"/>
              <w:left w:val="single" w:sz="4" w:space="0" w:color="auto"/>
              <w:bottom w:val="single" w:sz="4" w:space="0" w:color="auto"/>
              <w:right w:val="single" w:sz="4" w:space="0" w:color="auto"/>
            </w:tcBorders>
            <w:vAlign w:val="center"/>
          </w:tcPr>
          <w:p w14:paraId="0991A03F" w14:textId="77777777" w:rsidR="008264B4" w:rsidRDefault="008264B4">
            <w:pPr>
              <w:widowControl/>
              <w:jc w:val="left"/>
              <w:rPr>
                <w:rFonts w:ascii="宋体" w:hAnsi="宋体" w:cs="宋体" w:hint="eastAsia"/>
                <w:color w:val="000000"/>
                <w:kern w:val="0"/>
                <w:szCs w:val="21"/>
              </w:rPr>
            </w:pPr>
          </w:p>
        </w:tc>
        <w:tc>
          <w:tcPr>
            <w:tcW w:w="1275" w:type="dxa"/>
            <w:vMerge/>
            <w:tcBorders>
              <w:top w:val="single" w:sz="4" w:space="0" w:color="auto"/>
              <w:left w:val="single" w:sz="4" w:space="0" w:color="auto"/>
              <w:bottom w:val="single" w:sz="4" w:space="0" w:color="auto"/>
              <w:right w:val="single" w:sz="4" w:space="0" w:color="auto"/>
            </w:tcBorders>
            <w:vAlign w:val="center"/>
          </w:tcPr>
          <w:p w14:paraId="32BD4C4E" w14:textId="77777777" w:rsidR="008264B4" w:rsidRDefault="008264B4">
            <w:pPr>
              <w:widowControl/>
              <w:jc w:val="left"/>
              <w:rPr>
                <w:rFonts w:ascii="宋体" w:hAnsi="宋体" w:cs="宋体" w:hint="eastAsia"/>
                <w:color w:val="000000"/>
                <w:kern w:val="0"/>
                <w:szCs w:val="21"/>
              </w:rPr>
            </w:pPr>
          </w:p>
        </w:tc>
        <w:tc>
          <w:tcPr>
            <w:tcW w:w="426" w:type="dxa"/>
            <w:vMerge/>
            <w:tcBorders>
              <w:top w:val="single" w:sz="4" w:space="0" w:color="auto"/>
              <w:left w:val="single" w:sz="4" w:space="0" w:color="auto"/>
              <w:bottom w:val="single" w:sz="4" w:space="0" w:color="auto"/>
              <w:right w:val="single" w:sz="4" w:space="0" w:color="auto"/>
            </w:tcBorders>
            <w:vAlign w:val="center"/>
          </w:tcPr>
          <w:p w14:paraId="232527C0" w14:textId="77777777" w:rsidR="008264B4" w:rsidRDefault="008264B4">
            <w:pPr>
              <w:widowControl/>
              <w:jc w:val="left"/>
              <w:rPr>
                <w:rFonts w:ascii="宋体" w:hAnsi="宋体" w:cs="宋体" w:hint="eastAsia"/>
                <w:color w:val="000000"/>
                <w:kern w:val="0"/>
                <w:szCs w:val="21"/>
              </w:rPr>
            </w:pPr>
          </w:p>
        </w:tc>
        <w:tc>
          <w:tcPr>
            <w:tcW w:w="5103" w:type="dxa"/>
            <w:gridSpan w:val="3"/>
            <w:tcBorders>
              <w:top w:val="single" w:sz="4" w:space="0" w:color="auto"/>
              <w:left w:val="nil"/>
              <w:bottom w:val="single" w:sz="4" w:space="0" w:color="auto"/>
              <w:right w:val="single" w:sz="4" w:space="0" w:color="auto"/>
            </w:tcBorders>
            <w:shd w:val="clear" w:color="000000" w:fill="FFFFFF"/>
            <w:vAlign w:val="center"/>
          </w:tcPr>
          <w:p w14:paraId="6372BB4D" w14:textId="77777777" w:rsidR="008264B4" w:rsidRDefault="00000000">
            <w:pPr>
              <w:widowControl/>
              <w:jc w:val="left"/>
              <w:rPr>
                <w:rFonts w:ascii="宋体" w:hAnsi="宋体" w:cs="宋体" w:hint="eastAsia"/>
                <w:color w:val="000000"/>
                <w:kern w:val="0"/>
                <w:szCs w:val="21"/>
              </w:rPr>
            </w:pPr>
            <w:r>
              <w:rPr>
                <w:rFonts w:ascii="宋体" w:hAnsi="宋体" w:cs="宋体" w:hint="eastAsia"/>
                <w:color w:val="000000"/>
                <w:kern w:val="0"/>
                <w:szCs w:val="21"/>
              </w:rPr>
              <w:t>按当季累计“季审季结率”评价，用Y表示，Y＜40%</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43886EE9" w14:textId="77777777" w:rsidR="008264B4" w:rsidRDefault="00000000">
            <w:pPr>
              <w:widowControl/>
              <w:jc w:val="center"/>
              <w:rPr>
                <w:rFonts w:ascii="宋体" w:hAnsi="宋体" w:cs="宋体" w:hint="eastAsia"/>
                <w:color w:val="000000"/>
                <w:kern w:val="0"/>
                <w:szCs w:val="21"/>
              </w:rPr>
            </w:pPr>
            <w:r>
              <w:rPr>
                <w:rFonts w:ascii="宋体" w:hAnsi="宋体" w:cs="宋体" w:hint="eastAsia"/>
                <w:color w:val="000000"/>
                <w:kern w:val="0"/>
                <w:szCs w:val="21"/>
              </w:rPr>
              <w:t>0</w:t>
            </w:r>
          </w:p>
        </w:tc>
        <w:tc>
          <w:tcPr>
            <w:tcW w:w="851" w:type="dxa"/>
            <w:vMerge/>
            <w:tcBorders>
              <w:top w:val="single" w:sz="4" w:space="0" w:color="auto"/>
              <w:left w:val="single" w:sz="4" w:space="0" w:color="auto"/>
              <w:bottom w:val="single" w:sz="4" w:space="0" w:color="auto"/>
              <w:right w:val="single" w:sz="4" w:space="0" w:color="auto"/>
            </w:tcBorders>
            <w:vAlign w:val="center"/>
          </w:tcPr>
          <w:p w14:paraId="6413B6BC" w14:textId="77777777" w:rsidR="008264B4" w:rsidRDefault="008264B4">
            <w:pPr>
              <w:widowControl/>
              <w:jc w:val="left"/>
              <w:rPr>
                <w:rFonts w:ascii="宋体" w:hAnsi="宋体" w:cs="宋体" w:hint="eastAsia"/>
                <w:color w:val="000000"/>
                <w:kern w:val="0"/>
                <w:szCs w:val="21"/>
              </w:rPr>
            </w:pPr>
          </w:p>
        </w:tc>
      </w:tr>
      <w:tr w:rsidR="008264B4" w14:paraId="4EAC9944" w14:textId="77777777">
        <w:trPr>
          <w:trHeight w:val="499"/>
        </w:trPr>
        <w:tc>
          <w:tcPr>
            <w:tcW w:w="427"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7EC2D5B2" w14:textId="77777777" w:rsidR="008264B4" w:rsidRDefault="008264B4">
            <w:pPr>
              <w:jc w:val="left"/>
              <w:rPr>
                <w:rFonts w:ascii="宋体" w:hAnsi="宋体" w:cs="宋体" w:hint="eastAsia"/>
                <w:color w:val="000000"/>
                <w:kern w:val="0"/>
                <w:szCs w:val="21"/>
              </w:rPr>
            </w:pPr>
          </w:p>
        </w:tc>
        <w:tc>
          <w:tcPr>
            <w:tcW w:w="566"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138D15E3" w14:textId="77777777" w:rsidR="008264B4" w:rsidRDefault="008264B4">
            <w:pPr>
              <w:widowControl/>
              <w:jc w:val="center"/>
              <w:rPr>
                <w:rFonts w:ascii="宋体" w:hAnsi="宋体" w:cs="宋体" w:hint="eastAsia"/>
                <w:color w:val="000000"/>
                <w:kern w:val="0"/>
                <w:szCs w:val="21"/>
              </w:rPr>
            </w:pPr>
          </w:p>
        </w:tc>
        <w:tc>
          <w:tcPr>
            <w:tcW w:w="1275"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268D61A2" w14:textId="77777777" w:rsidR="008264B4" w:rsidRDefault="00000000">
            <w:pPr>
              <w:jc w:val="center"/>
              <w:rPr>
                <w:rFonts w:ascii="宋体" w:hAnsi="宋体" w:cs="宋体" w:hint="eastAsia"/>
                <w:color w:val="000000"/>
                <w:kern w:val="0"/>
                <w:szCs w:val="21"/>
              </w:rPr>
            </w:pPr>
            <w:r>
              <w:rPr>
                <w:rFonts w:ascii="宋体" w:hAnsi="宋体" w:cs="宋体" w:hint="eastAsia"/>
                <w:color w:val="000000"/>
                <w:kern w:val="0"/>
                <w:szCs w:val="21"/>
              </w:rPr>
              <w:t>驻场考勤</w:t>
            </w:r>
          </w:p>
        </w:tc>
        <w:tc>
          <w:tcPr>
            <w:tcW w:w="426"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18E75839" w14:textId="77777777" w:rsidR="008264B4" w:rsidRDefault="00000000">
            <w:pPr>
              <w:widowControl/>
              <w:jc w:val="center"/>
              <w:rPr>
                <w:rFonts w:ascii="宋体" w:hAnsi="宋体" w:cs="宋体" w:hint="eastAsia"/>
                <w:color w:val="000000"/>
                <w:kern w:val="0"/>
                <w:szCs w:val="21"/>
              </w:rPr>
            </w:pPr>
            <w:r>
              <w:rPr>
                <w:rFonts w:ascii="宋体" w:hAnsi="宋体" w:cs="宋体" w:hint="eastAsia"/>
                <w:color w:val="000000"/>
                <w:kern w:val="0"/>
                <w:szCs w:val="21"/>
              </w:rPr>
              <w:t>8</w:t>
            </w:r>
          </w:p>
        </w:tc>
        <w:tc>
          <w:tcPr>
            <w:tcW w:w="5103" w:type="dxa"/>
            <w:gridSpan w:val="3"/>
            <w:tcBorders>
              <w:top w:val="single" w:sz="4" w:space="0" w:color="auto"/>
              <w:left w:val="nil"/>
              <w:bottom w:val="single" w:sz="4" w:space="0" w:color="auto"/>
              <w:right w:val="single" w:sz="4" w:space="0" w:color="auto"/>
            </w:tcBorders>
            <w:shd w:val="clear" w:color="000000" w:fill="FFFFFF"/>
            <w:vAlign w:val="center"/>
          </w:tcPr>
          <w:p w14:paraId="7E304A69" w14:textId="77777777" w:rsidR="008264B4" w:rsidRDefault="00000000">
            <w:pPr>
              <w:widowControl/>
              <w:jc w:val="left"/>
              <w:rPr>
                <w:rFonts w:ascii="宋体" w:hAnsi="宋体" w:cs="宋体" w:hint="eastAsia"/>
                <w:color w:val="000000"/>
                <w:kern w:val="0"/>
                <w:szCs w:val="21"/>
              </w:rPr>
            </w:pPr>
            <w:r>
              <w:rPr>
                <w:rFonts w:ascii="宋体" w:hAnsi="宋体" w:cs="宋体" w:hint="eastAsia"/>
                <w:color w:val="000000"/>
                <w:kern w:val="0"/>
                <w:szCs w:val="21"/>
              </w:rPr>
              <w:t>驻场人员月度考勤出勤率用 S 表示，S≥95%</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1DA397D5" w14:textId="77777777" w:rsidR="008264B4" w:rsidRDefault="00000000">
            <w:pPr>
              <w:widowControl/>
              <w:jc w:val="center"/>
              <w:rPr>
                <w:rFonts w:ascii="宋体" w:hAnsi="宋体" w:cs="宋体" w:hint="eastAsia"/>
                <w:color w:val="000000"/>
                <w:kern w:val="0"/>
                <w:szCs w:val="21"/>
              </w:rPr>
            </w:pPr>
            <w:r>
              <w:rPr>
                <w:rFonts w:ascii="宋体" w:hAnsi="宋体" w:cs="宋体" w:hint="eastAsia"/>
                <w:color w:val="000000"/>
                <w:kern w:val="0"/>
                <w:szCs w:val="21"/>
              </w:rPr>
              <w:t>8</w:t>
            </w:r>
          </w:p>
        </w:tc>
        <w:tc>
          <w:tcPr>
            <w:tcW w:w="851"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28047942" w14:textId="77777777" w:rsidR="008264B4" w:rsidRDefault="008264B4">
            <w:pPr>
              <w:widowControl/>
              <w:jc w:val="center"/>
              <w:rPr>
                <w:rFonts w:ascii="宋体" w:hAnsi="宋体" w:cs="宋体" w:hint="eastAsia"/>
                <w:color w:val="000000"/>
                <w:kern w:val="0"/>
                <w:szCs w:val="21"/>
              </w:rPr>
            </w:pPr>
          </w:p>
        </w:tc>
      </w:tr>
      <w:tr w:rsidR="008264B4" w14:paraId="257278CF" w14:textId="77777777">
        <w:trPr>
          <w:trHeight w:val="499"/>
        </w:trPr>
        <w:tc>
          <w:tcPr>
            <w:tcW w:w="427"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4E8099B2" w14:textId="77777777" w:rsidR="008264B4" w:rsidRDefault="008264B4">
            <w:pPr>
              <w:jc w:val="left"/>
              <w:rPr>
                <w:rFonts w:ascii="宋体" w:hAnsi="宋体" w:cs="宋体" w:hint="eastAsia"/>
                <w:color w:val="000000"/>
                <w:kern w:val="0"/>
                <w:szCs w:val="21"/>
              </w:rPr>
            </w:pPr>
          </w:p>
        </w:tc>
        <w:tc>
          <w:tcPr>
            <w:tcW w:w="566" w:type="dxa"/>
            <w:vMerge/>
            <w:tcBorders>
              <w:top w:val="single" w:sz="4" w:space="0" w:color="auto"/>
              <w:left w:val="single" w:sz="4" w:space="0" w:color="auto"/>
              <w:bottom w:val="single" w:sz="4" w:space="0" w:color="auto"/>
              <w:right w:val="single" w:sz="4" w:space="0" w:color="auto"/>
            </w:tcBorders>
            <w:vAlign w:val="center"/>
          </w:tcPr>
          <w:p w14:paraId="36953342" w14:textId="77777777" w:rsidR="008264B4" w:rsidRDefault="008264B4">
            <w:pPr>
              <w:widowControl/>
              <w:jc w:val="left"/>
              <w:rPr>
                <w:rFonts w:ascii="宋体" w:hAnsi="宋体" w:cs="宋体" w:hint="eastAsia"/>
                <w:color w:val="000000"/>
                <w:kern w:val="0"/>
                <w:szCs w:val="21"/>
              </w:rPr>
            </w:pPr>
          </w:p>
        </w:tc>
        <w:tc>
          <w:tcPr>
            <w:tcW w:w="1275" w:type="dxa"/>
            <w:vMerge/>
            <w:tcBorders>
              <w:top w:val="single" w:sz="4" w:space="0" w:color="auto"/>
              <w:left w:val="single" w:sz="4" w:space="0" w:color="auto"/>
              <w:bottom w:val="single" w:sz="4" w:space="0" w:color="auto"/>
              <w:right w:val="single" w:sz="4" w:space="0" w:color="auto"/>
            </w:tcBorders>
            <w:vAlign w:val="center"/>
          </w:tcPr>
          <w:p w14:paraId="14DC2C8B" w14:textId="77777777" w:rsidR="008264B4" w:rsidRDefault="008264B4">
            <w:pPr>
              <w:widowControl/>
              <w:jc w:val="left"/>
              <w:rPr>
                <w:rFonts w:ascii="宋体" w:hAnsi="宋体" w:cs="宋体" w:hint="eastAsia"/>
                <w:color w:val="000000"/>
                <w:kern w:val="0"/>
                <w:szCs w:val="21"/>
              </w:rPr>
            </w:pPr>
          </w:p>
        </w:tc>
        <w:tc>
          <w:tcPr>
            <w:tcW w:w="426" w:type="dxa"/>
            <w:vMerge/>
            <w:tcBorders>
              <w:top w:val="single" w:sz="4" w:space="0" w:color="auto"/>
              <w:left w:val="single" w:sz="4" w:space="0" w:color="auto"/>
              <w:bottom w:val="single" w:sz="4" w:space="0" w:color="auto"/>
              <w:right w:val="single" w:sz="4" w:space="0" w:color="auto"/>
            </w:tcBorders>
            <w:vAlign w:val="center"/>
          </w:tcPr>
          <w:p w14:paraId="5DA5817F" w14:textId="77777777" w:rsidR="008264B4" w:rsidRDefault="008264B4">
            <w:pPr>
              <w:widowControl/>
              <w:jc w:val="left"/>
              <w:rPr>
                <w:rFonts w:ascii="宋体" w:hAnsi="宋体" w:cs="宋体" w:hint="eastAsia"/>
                <w:color w:val="000000"/>
                <w:kern w:val="0"/>
                <w:szCs w:val="21"/>
              </w:rPr>
            </w:pPr>
          </w:p>
        </w:tc>
        <w:tc>
          <w:tcPr>
            <w:tcW w:w="5103" w:type="dxa"/>
            <w:gridSpan w:val="3"/>
            <w:tcBorders>
              <w:top w:val="single" w:sz="4" w:space="0" w:color="auto"/>
              <w:left w:val="nil"/>
              <w:bottom w:val="single" w:sz="4" w:space="0" w:color="auto"/>
              <w:right w:val="single" w:sz="4" w:space="0" w:color="auto"/>
            </w:tcBorders>
            <w:shd w:val="clear" w:color="000000" w:fill="FFFFFF"/>
            <w:vAlign w:val="center"/>
          </w:tcPr>
          <w:p w14:paraId="3165DD66" w14:textId="77777777" w:rsidR="008264B4" w:rsidRDefault="00000000">
            <w:pPr>
              <w:widowControl/>
              <w:jc w:val="left"/>
              <w:rPr>
                <w:rFonts w:ascii="宋体" w:hAnsi="宋体" w:cs="宋体" w:hint="eastAsia"/>
                <w:color w:val="000000"/>
                <w:kern w:val="0"/>
                <w:szCs w:val="21"/>
              </w:rPr>
            </w:pPr>
            <w:r>
              <w:rPr>
                <w:rFonts w:ascii="宋体" w:hAnsi="宋体" w:cs="宋体" w:hint="eastAsia"/>
                <w:color w:val="000000"/>
                <w:kern w:val="0"/>
                <w:szCs w:val="21"/>
              </w:rPr>
              <w:t>驻场人员月度考勤出勤率用 S 表示，80%≤S＜95%</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2BEB59FD" w14:textId="77777777" w:rsidR="008264B4" w:rsidRDefault="00000000">
            <w:pPr>
              <w:widowControl/>
              <w:jc w:val="center"/>
              <w:rPr>
                <w:rFonts w:ascii="宋体" w:hAnsi="宋体" w:cs="宋体" w:hint="eastAsia"/>
                <w:color w:val="000000"/>
                <w:kern w:val="0"/>
                <w:szCs w:val="21"/>
              </w:rPr>
            </w:pPr>
            <w:r>
              <w:rPr>
                <w:rFonts w:ascii="宋体" w:hAnsi="宋体" w:cs="宋体" w:hint="eastAsia"/>
                <w:color w:val="000000"/>
                <w:kern w:val="0"/>
                <w:szCs w:val="21"/>
              </w:rPr>
              <w:t>7-4</w:t>
            </w:r>
          </w:p>
        </w:tc>
        <w:tc>
          <w:tcPr>
            <w:tcW w:w="851" w:type="dxa"/>
            <w:vMerge/>
            <w:tcBorders>
              <w:top w:val="single" w:sz="4" w:space="0" w:color="auto"/>
              <w:left w:val="single" w:sz="4" w:space="0" w:color="auto"/>
              <w:bottom w:val="single" w:sz="4" w:space="0" w:color="auto"/>
              <w:right w:val="single" w:sz="4" w:space="0" w:color="auto"/>
            </w:tcBorders>
            <w:vAlign w:val="center"/>
          </w:tcPr>
          <w:p w14:paraId="7EE800C5" w14:textId="77777777" w:rsidR="008264B4" w:rsidRDefault="008264B4">
            <w:pPr>
              <w:widowControl/>
              <w:jc w:val="left"/>
              <w:rPr>
                <w:rFonts w:ascii="宋体" w:hAnsi="宋体" w:cs="宋体" w:hint="eastAsia"/>
                <w:color w:val="000000"/>
                <w:kern w:val="0"/>
                <w:szCs w:val="21"/>
              </w:rPr>
            </w:pPr>
          </w:p>
        </w:tc>
      </w:tr>
      <w:tr w:rsidR="008264B4" w14:paraId="1E650383" w14:textId="77777777">
        <w:trPr>
          <w:trHeight w:val="499"/>
        </w:trPr>
        <w:tc>
          <w:tcPr>
            <w:tcW w:w="427"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33915EC3" w14:textId="77777777" w:rsidR="008264B4" w:rsidRDefault="008264B4">
            <w:pPr>
              <w:widowControl/>
              <w:jc w:val="left"/>
              <w:rPr>
                <w:rFonts w:ascii="宋体" w:hAnsi="宋体" w:cs="宋体" w:hint="eastAsia"/>
                <w:color w:val="000000"/>
                <w:kern w:val="0"/>
                <w:szCs w:val="21"/>
              </w:rPr>
            </w:pPr>
          </w:p>
        </w:tc>
        <w:tc>
          <w:tcPr>
            <w:tcW w:w="566" w:type="dxa"/>
            <w:vMerge/>
            <w:tcBorders>
              <w:top w:val="single" w:sz="4" w:space="0" w:color="auto"/>
              <w:left w:val="single" w:sz="4" w:space="0" w:color="auto"/>
              <w:bottom w:val="single" w:sz="4" w:space="0" w:color="auto"/>
              <w:right w:val="single" w:sz="4" w:space="0" w:color="auto"/>
            </w:tcBorders>
            <w:vAlign w:val="center"/>
          </w:tcPr>
          <w:p w14:paraId="6AED3634" w14:textId="77777777" w:rsidR="008264B4" w:rsidRDefault="008264B4">
            <w:pPr>
              <w:widowControl/>
              <w:jc w:val="left"/>
              <w:rPr>
                <w:rFonts w:ascii="宋体" w:hAnsi="宋体" w:cs="宋体" w:hint="eastAsia"/>
                <w:color w:val="000000"/>
                <w:kern w:val="0"/>
                <w:szCs w:val="21"/>
              </w:rPr>
            </w:pPr>
          </w:p>
        </w:tc>
        <w:tc>
          <w:tcPr>
            <w:tcW w:w="1275" w:type="dxa"/>
            <w:vMerge/>
            <w:tcBorders>
              <w:top w:val="single" w:sz="4" w:space="0" w:color="auto"/>
              <w:left w:val="single" w:sz="4" w:space="0" w:color="auto"/>
              <w:bottom w:val="single" w:sz="4" w:space="0" w:color="auto"/>
              <w:right w:val="single" w:sz="4" w:space="0" w:color="auto"/>
            </w:tcBorders>
            <w:vAlign w:val="center"/>
          </w:tcPr>
          <w:p w14:paraId="29456127" w14:textId="77777777" w:rsidR="008264B4" w:rsidRDefault="008264B4">
            <w:pPr>
              <w:widowControl/>
              <w:jc w:val="left"/>
              <w:rPr>
                <w:rFonts w:ascii="宋体" w:hAnsi="宋体" w:cs="宋体" w:hint="eastAsia"/>
                <w:color w:val="000000"/>
                <w:kern w:val="0"/>
                <w:szCs w:val="21"/>
              </w:rPr>
            </w:pPr>
          </w:p>
        </w:tc>
        <w:tc>
          <w:tcPr>
            <w:tcW w:w="426" w:type="dxa"/>
            <w:vMerge/>
            <w:tcBorders>
              <w:top w:val="single" w:sz="4" w:space="0" w:color="auto"/>
              <w:left w:val="single" w:sz="4" w:space="0" w:color="auto"/>
              <w:bottom w:val="single" w:sz="4" w:space="0" w:color="auto"/>
              <w:right w:val="single" w:sz="4" w:space="0" w:color="auto"/>
            </w:tcBorders>
            <w:vAlign w:val="center"/>
          </w:tcPr>
          <w:p w14:paraId="65ACDD2C" w14:textId="77777777" w:rsidR="008264B4" w:rsidRDefault="008264B4">
            <w:pPr>
              <w:widowControl/>
              <w:jc w:val="left"/>
              <w:rPr>
                <w:rFonts w:ascii="宋体" w:hAnsi="宋体" w:cs="宋体" w:hint="eastAsia"/>
                <w:color w:val="000000"/>
                <w:kern w:val="0"/>
                <w:szCs w:val="21"/>
              </w:rPr>
            </w:pPr>
          </w:p>
        </w:tc>
        <w:tc>
          <w:tcPr>
            <w:tcW w:w="5103" w:type="dxa"/>
            <w:gridSpan w:val="3"/>
            <w:tcBorders>
              <w:top w:val="single" w:sz="4" w:space="0" w:color="auto"/>
              <w:left w:val="nil"/>
              <w:bottom w:val="single" w:sz="4" w:space="0" w:color="auto"/>
              <w:right w:val="single" w:sz="4" w:space="0" w:color="auto"/>
            </w:tcBorders>
            <w:shd w:val="clear" w:color="000000" w:fill="FFFFFF"/>
            <w:vAlign w:val="center"/>
          </w:tcPr>
          <w:p w14:paraId="33ADD02E" w14:textId="77777777" w:rsidR="008264B4" w:rsidRDefault="00000000">
            <w:pPr>
              <w:widowControl/>
              <w:jc w:val="left"/>
              <w:rPr>
                <w:rFonts w:ascii="宋体" w:hAnsi="宋体" w:cs="宋体" w:hint="eastAsia"/>
                <w:color w:val="000000"/>
                <w:kern w:val="0"/>
                <w:szCs w:val="21"/>
              </w:rPr>
            </w:pPr>
            <w:r>
              <w:rPr>
                <w:rFonts w:ascii="宋体" w:hAnsi="宋体" w:cs="宋体" w:hint="eastAsia"/>
                <w:color w:val="000000"/>
                <w:kern w:val="0"/>
                <w:szCs w:val="21"/>
              </w:rPr>
              <w:t>驻场人员月度考勤出勤率用 S 表示，S＜80%</w:t>
            </w:r>
          </w:p>
        </w:tc>
        <w:tc>
          <w:tcPr>
            <w:tcW w:w="708" w:type="dxa"/>
            <w:tcBorders>
              <w:top w:val="single" w:sz="4" w:space="0" w:color="auto"/>
              <w:left w:val="nil"/>
              <w:bottom w:val="single" w:sz="4" w:space="0" w:color="auto"/>
              <w:right w:val="single" w:sz="4" w:space="0" w:color="auto"/>
            </w:tcBorders>
            <w:shd w:val="clear" w:color="000000" w:fill="FFFFFF"/>
            <w:vAlign w:val="center"/>
          </w:tcPr>
          <w:p w14:paraId="2E183D78" w14:textId="77777777" w:rsidR="008264B4" w:rsidRDefault="00000000">
            <w:pPr>
              <w:widowControl/>
              <w:jc w:val="center"/>
              <w:rPr>
                <w:rFonts w:ascii="宋体" w:hAnsi="宋体" w:cs="宋体" w:hint="eastAsia"/>
                <w:color w:val="000000"/>
                <w:kern w:val="0"/>
                <w:szCs w:val="21"/>
              </w:rPr>
            </w:pPr>
            <w:r>
              <w:rPr>
                <w:rFonts w:ascii="宋体" w:hAnsi="宋体" w:cs="宋体" w:hint="eastAsia"/>
                <w:color w:val="000000"/>
                <w:kern w:val="0"/>
                <w:szCs w:val="21"/>
              </w:rPr>
              <w:t>3-0</w:t>
            </w:r>
          </w:p>
        </w:tc>
        <w:tc>
          <w:tcPr>
            <w:tcW w:w="851" w:type="dxa"/>
            <w:vMerge/>
            <w:tcBorders>
              <w:top w:val="single" w:sz="4" w:space="0" w:color="auto"/>
              <w:left w:val="single" w:sz="4" w:space="0" w:color="auto"/>
              <w:bottom w:val="single" w:sz="4" w:space="0" w:color="auto"/>
              <w:right w:val="single" w:sz="4" w:space="0" w:color="auto"/>
            </w:tcBorders>
            <w:vAlign w:val="center"/>
          </w:tcPr>
          <w:p w14:paraId="72FAE661" w14:textId="77777777" w:rsidR="008264B4" w:rsidRDefault="008264B4">
            <w:pPr>
              <w:widowControl/>
              <w:jc w:val="left"/>
              <w:rPr>
                <w:rFonts w:ascii="宋体" w:hAnsi="宋体" w:cs="宋体" w:hint="eastAsia"/>
                <w:color w:val="000000"/>
                <w:kern w:val="0"/>
                <w:szCs w:val="21"/>
              </w:rPr>
            </w:pPr>
          </w:p>
        </w:tc>
      </w:tr>
      <w:tr w:rsidR="008264B4" w14:paraId="07950CC4" w14:textId="77777777">
        <w:trPr>
          <w:trHeight w:val="536"/>
        </w:trPr>
        <w:tc>
          <w:tcPr>
            <w:tcW w:w="99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4447E33" w14:textId="77777777" w:rsidR="008264B4" w:rsidRDefault="00000000">
            <w:pPr>
              <w:widowControl/>
              <w:jc w:val="center"/>
              <w:rPr>
                <w:rFonts w:ascii="宋体" w:hAnsi="宋体" w:cs="宋体" w:hint="eastAsia"/>
                <w:color w:val="000000"/>
                <w:kern w:val="0"/>
                <w:szCs w:val="21"/>
              </w:rPr>
            </w:pPr>
            <w:r>
              <w:rPr>
                <w:rFonts w:ascii="宋体" w:hAnsi="宋体" w:cs="宋体" w:hint="eastAsia"/>
                <w:color w:val="000000"/>
                <w:kern w:val="0"/>
                <w:szCs w:val="21"/>
              </w:rPr>
              <w:t>合计</w:t>
            </w:r>
          </w:p>
        </w:tc>
        <w:tc>
          <w:tcPr>
            <w:tcW w:w="8363" w:type="dxa"/>
            <w:gridSpan w:val="7"/>
            <w:tcBorders>
              <w:top w:val="single" w:sz="4" w:space="0" w:color="auto"/>
              <w:left w:val="nil"/>
              <w:bottom w:val="single" w:sz="4" w:space="0" w:color="auto"/>
              <w:right w:val="single" w:sz="4" w:space="0" w:color="auto"/>
            </w:tcBorders>
            <w:shd w:val="clear" w:color="000000" w:fill="FFFFFF"/>
            <w:vAlign w:val="center"/>
          </w:tcPr>
          <w:p w14:paraId="72AA3A8C" w14:textId="77777777" w:rsidR="008264B4" w:rsidRDefault="00000000">
            <w:pPr>
              <w:widowControl/>
              <w:jc w:val="center"/>
              <w:rPr>
                <w:rFonts w:ascii="宋体" w:hAnsi="宋体" w:cs="宋体" w:hint="eastAsia"/>
                <w:color w:val="000000"/>
                <w:kern w:val="0"/>
                <w:szCs w:val="21"/>
              </w:rPr>
            </w:pPr>
            <w:r>
              <w:rPr>
                <w:rFonts w:ascii="宋体" w:hAnsi="宋体" w:cs="宋体" w:hint="eastAsia"/>
                <w:color w:val="000000"/>
                <w:kern w:val="0"/>
                <w:szCs w:val="21"/>
              </w:rPr>
              <w:t xml:space="preserve">　</w:t>
            </w:r>
          </w:p>
        </w:tc>
      </w:tr>
      <w:tr w:rsidR="008264B4" w14:paraId="6FFA3180" w14:textId="77777777">
        <w:trPr>
          <w:trHeight w:val="1500"/>
        </w:trPr>
        <w:tc>
          <w:tcPr>
            <w:tcW w:w="99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C177113" w14:textId="77777777" w:rsidR="008264B4" w:rsidRDefault="00000000">
            <w:pPr>
              <w:widowControl/>
              <w:jc w:val="center"/>
              <w:rPr>
                <w:rFonts w:ascii="宋体" w:hAnsi="宋体" w:cs="宋体" w:hint="eastAsia"/>
                <w:color w:val="000000"/>
                <w:kern w:val="0"/>
                <w:szCs w:val="21"/>
              </w:rPr>
            </w:pPr>
            <w:r>
              <w:rPr>
                <w:rFonts w:ascii="宋体" w:hAnsi="宋体" w:cs="宋体" w:hint="eastAsia"/>
                <w:color w:val="000000"/>
                <w:kern w:val="0"/>
                <w:szCs w:val="21"/>
              </w:rPr>
              <w:t>直接评为不合格情形</w:t>
            </w:r>
          </w:p>
        </w:tc>
        <w:tc>
          <w:tcPr>
            <w:tcW w:w="8363" w:type="dxa"/>
            <w:gridSpan w:val="7"/>
            <w:tcBorders>
              <w:top w:val="single" w:sz="4" w:space="0" w:color="auto"/>
              <w:left w:val="nil"/>
              <w:right w:val="single" w:sz="4" w:space="0" w:color="auto"/>
            </w:tcBorders>
            <w:shd w:val="clear" w:color="000000" w:fill="FFFFFF"/>
            <w:vAlign w:val="center"/>
          </w:tcPr>
          <w:p w14:paraId="2A59D6BF" w14:textId="77777777" w:rsidR="008264B4" w:rsidRDefault="00000000">
            <w:pPr>
              <w:widowControl/>
              <w:spacing w:line="300" w:lineRule="auto"/>
              <w:jc w:val="left"/>
              <w:rPr>
                <w:rFonts w:ascii="宋体" w:hAnsi="宋体" w:cs="宋体" w:hint="eastAsia"/>
                <w:color w:val="000000"/>
                <w:kern w:val="0"/>
                <w:szCs w:val="21"/>
              </w:rPr>
            </w:pPr>
            <w:r>
              <w:rPr>
                <w:rFonts w:ascii="宋体" w:hAnsi="宋体" w:cs="宋体" w:hint="eastAsia"/>
                <w:color w:val="000000"/>
                <w:kern w:val="0"/>
                <w:szCs w:val="21"/>
              </w:rPr>
              <w:t>1</w:t>
            </w:r>
            <w:r>
              <w:rPr>
                <w:rFonts w:ascii="宋体" w:hAnsi="宋体" w:cs="宋体"/>
                <w:color w:val="000000"/>
                <w:kern w:val="0"/>
                <w:szCs w:val="21"/>
              </w:rPr>
              <w:t>.</w:t>
            </w:r>
            <w:r>
              <w:rPr>
                <w:rFonts w:ascii="宋体" w:hAnsi="宋体" w:cs="宋体" w:hint="eastAsia"/>
                <w:color w:val="000000"/>
                <w:kern w:val="0"/>
                <w:szCs w:val="21"/>
              </w:rPr>
              <w:t>在没有得到相应许可的情况下，对外公开涉及任何机密的资料并造成不良影响或严重后果；</w:t>
            </w:r>
          </w:p>
          <w:p w14:paraId="53902624" w14:textId="77777777" w:rsidR="008264B4" w:rsidRDefault="00000000">
            <w:pPr>
              <w:widowControl/>
              <w:spacing w:line="300" w:lineRule="auto"/>
              <w:jc w:val="left"/>
              <w:rPr>
                <w:rFonts w:ascii="宋体" w:hAnsi="宋体" w:cs="宋体" w:hint="eastAsia"/>
                <w:color w:val="000000"/>
                <w:kern w:val="0"/>
                <w:szCs w:val="21"/>
              </w:rPr>
            </w:pPr>
            <w:r>
              <w:rPr>
                <w:rFonts w:ascii="宋体" w:hAnsi="宋体" w:cs="宋体" w:hint="eastAsia"/>
                <w:color w:val="000000"/>
                <w:kern w:val="0"/>
                <w:szCs w:val="21"/>
              </w:rPr>
              <w:t>2</w:t>
            </w:r>
            <w:r>
              <w:rPr>
                <w:rFonts w:ascii="宋体" w:hAnsi="宋体" w:cs="宋体"/>
                <w:color w:val="000000"/>
                <w:kern w:val="0"/>
                <w:szCs w:val="21"/>
              </w:rPr>
              <w:t>.</w:t>
            </w:r>
            <w:r>
              <w:rPr>
                <w:rFonts w:ascii="宋体" w:hAnsi="宋体" w:cs="宋体" w:hint="eastAsia"/>
                <w:color w:val="000000"/>
                <w:kern w:val="0"/>
                <w:szCs w:val="21"/>
              </w:rPr>
              <w:t>串通施工、监理等单位弄虚作假；</w:t>
            </w:r>
          </w:p>
          <w:p w14:paraId="5C141B3A" w14:textId="77777777" w:rsidR="008264B4" w:rsidRDefault="00000000">
            <w:pPr>
              <w:widowControl/>
              <w:spacing w:line="300" w:lineRule="auto"/>
              <w:jc w:val="left"/>
              <w:rPr>
                <w:rFonts w:ascii="宋体" w:hAnsi="宋体" w:cs="宋体" w:hint="eastAsia"/>
                <w:color w:val="000000"/>
                <w:kern w:val="0"/>
                <w:szCs w:val="21"/>
              </w:rPr>
            </w:pPr>
            <w:r>
              <w:rPr>
                <w:rFonts w:ascii="宋体" w:hAnsi="宋体" w:cs="宋体" w:hint="eastAsia"/>
                <w:color w:val="000000"/>
                <w:kern w:val="0"/>
                <w:szCs w:val="21"/>
              </w:rPr>
              <w:t>3</w:t>
            </w:r>
            <w:r>
              <w:rPr>
                <w:rFonts w:ascii="宋体" w:hAnsi="宋体" w:cs="宋体"/>
                <w:color w:val="000000"/>
                <w:kern w:val="0"/>
                <w:szCs w:val="21"/>
              </w:rPr>
              <w:t>.</w:t>
            </w:r>
            <w:r>
              <w:rPr>
                <w:rFonts w:ascii="宋体" w:hAnsi="宋体" w:cs="宋体" w:hint="eastAsia"/>
                <w:color w:val="000000"/>
                <w:kern w:val="0"/>
                <w:szCs w:val="21"/>
              </w:rPr>
              <w:t>擅自转包或未经同意分包全部或部分咨询业务。</w:t>
            </w:r>
          </w:p>
          <w:p w14:paraId="0A656C58" w14:textId="77777777" w:rsidR="008264B4" w:rsidRDefault="00000000">
            <w:pPr>
              <w:spacing w:line="300" w:lineRule="auto"/>
              <w:jc w:val="left"/>
              <w:rPr>
                <w:rFonts w:ascii="宋体" w:hAnsi="宋体" w:cs="宋体" w:hint="eastAsia"/>
                <w:color w:val="000000"/>
                <w:kern w:val="0"/>
                <w:szCs w:val="21"/>
              </w:rPr>
            </w:pPr>
            <w:r>
              <w:rPr>
                <w:rFonts w:ascii="宋体" w:hAnsi="宋体" w:cs="宋体" w:hint="eastAsia"/>
                <w:color w:val="000000"/>
                <w:kern w:val="0"/>
                <w:szCs w:val="21"/>
              </w:rPr>
              <w:t>4</w:t>
            </w:r>
            <w:r>
              <w:rPr>
                <w:rFonts w:ascii="宋体" w:hAnsi="宋体" w:cs="宋体"/>
                <w:color w:val="000000"/>
                <w:kern w:val="0"/>
                <w:szCs w:val="21"/>
              </w:rPr>
              <w:t>.</w:t>
            </w:r>
            <w:r>
              <w:rPr>
                <w:rFonts w:ascii="宋体" w:hAnsi="宋体" w:cs="宋体" w:hint="eastAsia"/>
                <w:color w:val="000000"/>
                <w:spacing w:val="-4"/>
                <w:kern w:val="0"/>
                <w:szCs w:val="21"/>
              </w:rPr>
              <w:t>经委托人核查后，发现有重大错误（包括多算、少算、错算、统计错误等，累计金额在总价的±5%以上的）</w:t>
            </w:r>
            <w:r>
              <w:rPr>
                <w:rFonts w:ascii="宋体" w:hAnsi="宋体" w:cs="宋体" w:hint="eastAsia"/>
                <w:color w:val="000000"/>
                <w:kern w:val="0"/>
                <w:szCs w:val="21"/>
              </w:rPr>
              <w:t>。</w:t>
            </w:r>
          </w:p>
        </w:tc>
      </w:tr>
      <w:tr w:rsidR="008264B4" w14:paraId="4C7149A3" w14:textId="77777777">
        <w:trPr>
          <w:trHeight w:val="403"/>
        </w:trPr>
        <w:tc>
          <w:tcPr>
            <w:tcW w:w="99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C49EAEA" w14:textId="77777777" w:rsidR="008264B4" w:rsidRDefault="00000000">
            <w:pPr>
              <w:widowControl/>
              <w:jc w:val="center"/>
              <w:rPr>
                <w:rFonts w:ascii="宋体" w:hAnsi="宋体" w:cs="宋体" w:hint="eastAsia"/>
                <w:kern w:val="0"/>
                <w:szCs w:val="21"/>
              </w:rPr>
            </w:pPr>
            <w:r>
              <w:rPr>
                <w:rFonts w:ascii="宋体" w:hAnsi="宋体" w:cs="宋体" w:hint="eastAsia"/>
                <w:kern w:val="0"/>
                <w:szCs w:val="21"/>
              </w:rPr>
              <w:t>汇总</w:t>
            </w:r>
          </w:p>
        </w:tc>
        <w:tc>
          <w:tcPr>
            <w:tcW w:w="8363"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6AC6171B" w14:textId="77777777" w:rsidR="008264B4" w:rsidRDefault="00000000">
            <w:pPr>
              <w:widowControl/>
              <w:spacing w:line="300" w:lineRule="auto"/>
              <w:jc w:val="left"/>
              <w:rPr>
                <w:rFonts w:ascii="宋体" w:hAnsi="宋体" w:cs="宋体" w:hint="eastAsia"/>
                <w:color w:val="000000"/>
                <w:kern w:val="0"/>
                <w:szCs w:val="21"/>
              </w:rPr>
            </w:pPr>
            <w:r>
              <w:rPr>
                <w:rFonts w:ascii="宋体" w:hAnsi="宋体" w:cs="宋体" w:hint="eastAsia"/>
                <w:color w:val="000000"/>
                <w:kern w:val="0"/>
                <w:szCs w:val="21"/>
              </w:rPr>
              <w:t>汇总得分=</w:t>
            </w:r>
          </w:p>
        </w:tc>
      </w:tr>
      <w:tr w:rsidR="008264B4" w14:paraId="59C33110" w14:textId="77777777">
        <w:trPr>
          <w:trHeight w:val="404"/>
        </w:trPr>
        <w:tc>
          <w:tcPr>
            <w:tcW w:w="99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122E289" w14:textId="77777777" w:rsidR="008264B4" w:rsidRDefault="00000000">
            <w:pPr>
              <w:widowControl/>
              <w:jc w:val="center"/>
              <w:rPr>
                <w:rFonts w:ascii="宋体" w:hAnsi="宋体" w:cs="宋体" w:hint="eastAsia"/>
                <w:kern w:val="0"/>
                <w:szCs w:val="21"/>
              </w:rPr>
            </w:pPr>
            <w:r>
              <w:rPr>
                <w:rFonts w:ascii="宋体" w:hAnsi="宋体" w:cs="宋体" w:hint="eastAsia"/>
                <w:kern w:val="0"/>
                <w:szCs w:val="21"/>
              </w:rPr>
              <w:t>评价等级</w:t>
            </w:r>
          </w:p>
        </w:tc>
        <w:tc>
          <w:tcPr>
            <w:tcW w:w="8363"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22595FF6" w14:textId="77777777" w:rsidR="008264B4" w:rsidRDefault="008264B4">
            <w:pPr>
              <w:widowControl/>
              <w:spacing w:line="300" w:lineRule="auto"/>
              <w:jc w:val="left"/>
              <w:rPr>
                <w:rFonts w:ascii="宋体" w:hAnsi="宋体" w:cs="宋体" w:hint="eastAsia"/>
                <w:kern w:val="0"/>
                <w:szCs w:val="21"/>
              </w:rPr>
            </w:pPr>
          </w:p>
        </w:tc>
      </w:tr>
      <w:tr w:rsidR="008264B4" w14:paraId="7FC78DE5" w14:textId="77777777">
        <w:trPr>
          <w:trHeight w:val="414"/>
        </w:trPr>
        <w:tc>
          <w:tcPr>
            <w:tcW w:w="99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03E24B4" w14:textId="77777777" w:rsidR="008264B4" w:rsidRDefault="00000000">
            <w:pPr>
              <w:widowControl/>
              <w:jc w:val="center"/>
              <w:rPr>
                <w:rFonts w:ascii="宋体" w:hAnsi="宋体" w:cs="宋体" w:hint="eastAsia"/>
                <w:kern w:val="0"/>
                <w:szCs w:val="21"/>
              </w:rPr>
            </w:pPr>
            <w:r>
              <w:rPr>
                <w:rFonts w:ascii="宋体" w:hAnsi="宋体" w:cs="宋体" w:hint="eastAsia"/>
                <w:kern w:val="0"/>
                <w:szCs w:val="21"/>
              </w:rPr>
              <w:t>签字</w:t>
            </w:r>
          </w:p>
        </w:tc>
        <w:tc>
          <w:tcPr>
            <w:tcW w:w="8363"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5B12EAD3" w14:textId="77777777" w:rsidR="008264B4" w:rsidRDefault="00000000">
            <w:pPr>
              <w:widowControl/>
              <w:spacing w:line="300" w:lineRule="auto"/>
              <w:jc w:val="left"/>
              <w:rPr>
                <w:rFonts w:ascii="宋体" w:hAnsi="宋体" w:cs="宋体" w:hint="eastAsia"/>
                <w:kern w:val="0"/>
                <w:szCs w:val="21"/>
              </w:rPr>
            </w:pPr>
            <w:r>
              <w:rPr>
                <w:rFonts w:ascii="宋体" w:hAnsi="宋体" w:cs="宋体" w:hint="eastAsia"/>
                <w:kern w:val="0"/>
                <w:szCs w:val="21"/>
              </w:rPr>
              <w:t>评价小组成员：</w:t>
            </w:r>
          </w:p>
        </w:tc>
      </w:tr>
      <w:tr w:rsidR="008264B4" w14:paraId="60D71472" w14:textId="77777777">
        <w:trPr>
          <w:trHeight w:val="699"/>
        </w:trPr>
        <w:tc>
          <w:tcPr>
            <w:tcW w:w="99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59B83F4" w14:textId="77777777" w:rsidR="008264B4" w:rsidRDefault="00000000">
            <w:pPr>
              <w:widowControl/>
              <w:jc w:val="center"/>
              <w:rPr>
                <w:rFonts w:ascii="宋体" w:hAnsi="宋体" w:cs="宋体" w:hint="eastAsia"/>
                <w:kern w:val="0"/>
                <w:szCs w:val="21"/>
              </w:rPr>
            </w:pPr>
            <w:r>
              <w:rPr>
                <w:rFonts w:ascii="宋体" w:hAnsi="宋体" w:cs="宋体" w:hint="eastAsia"/>
                <w:kern w:val="0"/>
                <w:szCs w:val="21"/>
              </w:rPr>
              <w:t>综合评价</w:t>
            </w:r>
          </w:p>
        </w:tc>
        <w:tc>
          <w:tcPr>
            <w:tcW w:w="8363"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5A21E18F" w14:textId="77777777" w:rsidR="008264B4" w:rsidRDefault="00000000">
            <w:pPr>
              <w:widowControl/>
              <w:spacing w:line="300" w:lineRule="auto"/>
              <w:jc w:val="left"/>
              <w:rPr>
                <w:rFonts w:ascii="宋体" w:hAnsi="宋体" w:cs="宋体" w:hint="eastAsia"/>
                <w:spacing w:val="-4"/>
                <w:kern w:val="0"/>
                <w:szCs w:val="21"/>
              </w:rPr>
            </w:pPr>
            <w:r>
              <w:rPr>
                <w:rFonts w:ascii="宋体" w:hAnsi="宋体" w:cs="宋体" w:hint="eastAsia"/>
                <w:spacing w:val="-4"/>
                <w:kern w:val="0"/>
                <w:szCs w:val="21"/>
              </w:rPr>
              <w:t>请简要说明被评价供应商履约过程中的亮点、存在问题等，可从团队水平、履约质量、配合程度、专业水平等方面进行说明。</w:t>
            </w:r>
          </w:p>
        </w:tc>
      </w:tr>
      <w:tr w:rsidR="008264B4" w14:paraId="0A5C51BC" w14:textId="77777777">
        <w:trPr>
          <w:trHeight w:val="851"/>
        </w:trPr>
        <w:tc>
          <w:tcPr>
            <w:tcW w:w="99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6385007" w14:textId="77777777" w:rsidR="008264B4" w:rsidRDefault="00000000">
            <w:pPr>
              <w:widowControl/>
              <w:jc w:val="center"/>
              <w:rPr>
                <w:rFonts w:ascii="宋体" w:hAnsi="宋体" w:cs="宋体" w:hint="eastAsia"/>
                <w:kern w:val="0"/>
                <w:szCs w:val="21"/>
              </w:rPr>
            </w:pPr>
            <w:r>
              <w:rPr>
                <w:rFonts w:ascii="宋体" w:hAnsi="宋体" w:cs="宋体" w:hint="eastAsia"/>
                <w:kern w:val="0"/>
                <w:szCs w:val="21"/>
              </w:rPr>
              <w:t>说明</w:t>
            </w:r>
          </w:p>
        </w:tc>
        <w:tc>
          <w:tcPr>
            <w:tcW w:w="8363"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2962E4A0" w14:textId="77777777" w:rsidR="008264B4" w:rsidRDefault="00000000">
            <w:pPr>
              <w:pStyle w:val="afff8"/>
              <w:widowControl/>
              <w:numPr>
                <w:ilvl w:val="0"/>
                <w:numId w:val="44"/>
              </w:numPr>
              <w:spacing w:line="300" w:lineRule="auto"/>
              <w:ind w:left="0" w:firstLineChars="0" w:firstLine="0"/>
              <w:jc w:val="left"/>
              <w:rPr>
                <w:rFonts w:ascii="宋体" w:hAnsi="宋体" w:cs="宋体" w:hint="eastAsia"/>
                <w:sz w:val="21"/>
                <w:szCs w:val="21"/>
              </w:rPr>
            </w:pPr>
            <w:r>
              <w:rPr>
                <w:rFonts w:ascii="宋体" w:hAnsi="宋体" w:cs="宋体" w:hint="eastAsia"/>
                <w:sz w:val="21"/>
                <w:szCs w:val="21"/>
              </w:rPr>
              <w:t>分数采用百分制，未涉及该项评价问题的,在评分栏中填写：“本次不涉及”或“本合同不涉及”，不能填写分数，最终得分须换算成百分制。</w:t>
            </w:r>
          </w:p>
          <w:p w14:paraId="51E99DEC" w14:textId="77777777" w:rsidR="008264B4" w:rsidRDefault="00000000">
            <w:pPr>
              <w:pStyle w:val="afff8"/>
              <w:widowControl/>
              <w:numPr>
                <w:ilvl w:val="0"/>
                <w:numId w:val="44"/>
              </w:numPr>
              <w:spacing w:line="300" w:lineRule="auto"/>
              <w:ind w:left="0" w:firstLineChars="0" w:firstLine="0"/>
              <w:jc w:val="left"/>
              <w:rPr>
                <w:rFonts w:ascii="宋体" w:hAnsi="宋体" w:cs="宋体" w:hint="eastAsia"/>
                <w:sz w:val="21"/>
                <w:szCs w:val="21"/>
              </w:rPr>
            </w:pPr>
            <w:r>
              <w:rPr>
                <w:rFonts w:ascii="宋体" w:hAnsi="宋体" w:cs="宋体" w:hint="eastAsia"/>
                <w:sz w:val="21"/>
                <w:szCs w:val="21"/>
              </w:rPr>
              <w:t>90-100为优；80-90（不含）为良；60-80（不含）为合格；少于60为不合格。</w:t>
            </w:r>
          </w:p>
        </w:tc>
      </w:tr>
    </w:tbl>
    <w:p w14:paraId="12B85B76" w14:textId="77777777" w:rsidR="008264B4" w:rsidRDefault="00000000">
      <w:pPr>
        <w:adjustRightInd w:val="0"/>
        <w:snapToGrid w:val="0"/>
        <w:spacing w:line="360" w:lineRule="auto"/>
        <w:jc w:val="left"/>
        <w:rPr>
          <w:rFonts w:ascii="宋体" w:hAnsi="宋体" w:hint="eastAsia"/>
          <w:snapToGrid w:val="0"/>
          <w:kern w:val="0"/>
          <w:szCs w:val="20"/>
        </w:rPr>
      </w:pPr>
      <w:r>
        <w:rPr>
          <w:rFonts w:ascii="宋体" w:hAnsi="宋体"/>
          <w:snapToGrid w:val="0"/>
          <w:kern w:val="0"/>
          <w:szCs w:val="20"/>
        </w:rPr>
        <w:fldChar w:fldCharType="begin"/>
      </w:r>
      <w:r>
        <w:rPr>
          <w:rFonts w:ascii="宋体" w:hAnsi="宋体"/>
          <w:snapToGrid w:val="0"/>
          <w:kern w:val="0"/>
          <w:szCs w:val="20"/>
        </w:rPr>
        <w:instrText xml:space="preserve"> </w:instrText>
      </w:r>
      <w:r>
        <w:rPr>
          <w:rFonts w:ascii="宋体" w:hAnsi="宋体" w:hint="eastAsia"/>
          <w:snapToGrid w:val="0"/>
          <w:kern w:val="0"/>
          <w:szCs w:val="20"/>
        </w:rPr>
        <w:instrText>AUTOTEXT  任务书 \* MERGEFORMAT</w:instrText>
      </w:r>
      <w:r>
        <w:rPr>
          <w:rFonts w:ascii="宋体" w:hAnsi="宋体"/>
          <w:snapToGrid w:val="0"/>
          <w:kern w:val="0"/>
          <w:szCs w:val="20"/>
        </w:rPr>
        <w:instrText xml:space="preserve"> </w:instrText>
      </w:r>
      <w:r>
        <w:rPr>
          <w:rFonts w:ascii="宋体" w:hAnsi="宋体"/>
          <w:snapToGrid w:val="0"/>
          <w:kern w:val="0"/>
          <w:szCs w:val="20"/>
        </w:rPr>
        <w:fldChar w:fldCharType="end"/>
      </w:r>
    </w:p>
    <w:sectPr w:rsidR="008264B4">
      <w:footerReference w:type="default" r:id="rId8"/>
      <w:pgSz w:w="11907" w:h="16839"/>
      <w:pgMar w:top="1361" w:right="1304" w:bottom="1304" w:left="1304" w:header="1247" w:footer="737" w:gutter="0"/>
      <w:cols w:space="720"/>
      <w:docGrid w:linePitch="380" w:charSpace="-430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A4F71" w14:textId="77777777" w:rsidR="00E9098C" w:rsidRDefault="00E9098C">
      <w:r>
        <w:separator/>
      </w:r>
    </w:p>
  </w:endnote>
  <w:endnote w:type="continuationSeparator" w:id="0">
    <w:p w14:paraId="5E883D7C" w14:textId="77777777" w:rsidR="00E9098C" w:rsidRDefault="00E90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PUA">
    <w:altName w:val="宋体"/>
    <w:charset w:val="86"/>
    <w:family w:val="auto"/>
    <w:pitch w:val="default"/>
    <w:sig w:usb0="00000000" w:usb1="00000000" w:usb2="00000000" w:usb3="00000000" w:csb0="00040000" w:csb1="00000000"/>
  </w:font>
  <w:font w:name="ˎ̥">
    <w:altName w:val="Times New Roman"/>
    <w:charset w:val="00"/>
    <w:family w:val="roman"/>
    <w:pitch w:val="default"/>
    <w:sig w:usb0="00000000" w:usb1="00000000" w:usb2="00000000" w:usb3="00000000" w:csb0="00040001" w:csb1="00000000"/>
  </w:font>
  <w:font w:name="微软雅黑">
    <w:panose1 w:val="020B0503020204020204"/>
    <w:charset w:val="86"/>
    <w:family w:val="swiss"/>
    <w:pitch w:val="variable"/>
    <w:sig w:usb0="80000287" w:usb1="2ACF3C50" w:usb2="00000016" w:usb3="00000000" w:csb0="0004001F" w:csb1="00000000"/>
  </w:font>
  <w:font w:name="华文细黑">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8D5DF" w14:textId="77777777" w:rsidR="008264B4" w:rsidRDefault="008264B4">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7D100" w14:textId="77777777" w:rsidR="00E9098C" w:rsidRDefault="00E9098C">
      <w:r>
        <w:separator/>
      </w:r>
    </w:p>
  </w:footnote>
  <w:footnote w:type="continuationSeparator" w:id="0">
    <w:p w14:paraId="01179467" w14:textId="77777777" w:rsidR="00E9098C" w:rsidRDefault="00E909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24A42EA"/>
    <w:multiLevelType w:val="singleLevel"/>
    <w:tmpl w:val="824A42EA"/>
    <w:lvl w:ilvl="0">
      <w:start w:val="1"/>
      <w:numFmt w:val="decimal"/>
      <w:suff w:val="nothing"/>
      <w:lvlText w:val="%1、"/>
      <w:lvlJc w:val="left"/>
      <w:rPr>
        <w:b w:val="0"/>
        <w:bCs/>
      </w:rPr>
    </w:lvl>
  </w:abstractNum>
  <w:abstractNum w:abstractNumId="1" w15:restartNumberingAfterBreak="0">
    <w:nsid w:val="FFFFFF7C"/>
    <w:multiLevelType w:val="singleLevel"/>
    <w:tmpl w:val="FFFFFF7C"/>
    <w:lvl w:ilvl="0">
      <w:start w:val="1"/>
      <w:numFmt w:val="decimal"/>
      <w:pStyle w:val="5"/>
      <w:lvlText w:val="%1."/>
      <w:lvlJc w:val="left"/>
      <w:pPr>
        <w:tabs>
          <w:tab w:val="left" w:pos="2040"/>
        </w:tabs>
        <w:ind w:left="2040"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620"/>
        </w:tabs>
        <w:ind w:left="1620"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1200"/>
        </w:tabs>
        <w:ind w:left="1200" w:hanging="360"/>
      </w:pPr>
    </w:lvl>
  </w:abstractNum>
  <w:abstractNum w:abstractNumId="4"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5" w15:restartNumberingAfterBreak="0">
    <w:nsid w:val="FFFFFF80"/>
    <w:multiLevelType w:val="singleLevel"/>
    <w:tmpl w:val="FFFFFF80"/>
    <w:lvl w:ilvl="0">
      <w:start w:val="1"/>
      <w:numFmt w:val="bullet"/>
      <w:pStyle w:val="9"/>
      <w:lvlText w:val=""/>
      <w:lvlJc w:val="left"/>
      <w:pPr>
        <w:tabs>
          <w:tab w:val="left" w:pos="2040"/>
        </w:tabs>
        <w:ind w:left="2040" w:hanging="360"/>
      </w:pPr>
      <w:rPr>
        <w:rFonts w:ascii="Wingdings" w:hAnsi="Wingdings" w:hint="default"/>
      </w:rPr>
    </w:lvl>
  </w:abstractNum>
  <w:abstractNum w:abstractNumId="6" w15:restartNumberingAfterBreak="0">
    <w:nsid w:val="FFFFFF81"/>
    <w:multiLevelType w:val="singleLevel"/>
    <w:tmpl w:val="FFFFFF81"/>
    <w:lvl w:ilvl="0">
      <w:start w:val="1"/>
      <w:numFmt w:val="bullet"/>
      <w:pStyle w:val="40"/>
      <w:lvlText w:val=""/>
      <w:lvlJc w:val="left"/>
      <w:pPr>
        <w:tabs>
          <w:tab w:val="left" w:pos="1620"/>
        </w:tabs>
        <w:ind w:left="1620" w:hanging="360"/>
      </w:pPr>
      <w:rPr>
        <w:rFonts w:ascii="Wingdings" w:hAnsi="Wingdings" w:hint="default"/>
      </w:rPr>
    </w:lvl>
  </w:abstractNum>
  <w:abstractNum w:abstractNumId="7" w15:restartNumberingAfterBreak="0">
    <w:nsid w:val="FFFFFF82"/>
    <w:multiLevelType w:val="singleLevel"/>
    <w:tmpl w:val="FFFFFF82"/>
    <w:lvl w:ilvl="0">
      <w:start w:val="1"/>
      <w:numFmt w:val="bullet"/>
      <w:pStyle w:val="30"/>
      <w:lvlText w:val=""/>
      <w:lvlJc w:val="left"/>
      <w:pPr>
        <w:tabs>
          <w:tab w:val="left" w:pos="1200"/>
        </w:tabs>
        <w:ind w:left="1200" w:hanging="360"/>
      </w:pPr>
      <w:rPr>
        <w:rFonts w:ascii="Wingdings" w:hAnsi="Wingdings" w:hint="default"/>
      </w:rPr>
    </w:lvl>
  </w:abstractNum>
  <w:abstractNum w:abstractNumId="8" w15:restartNumberingAfterBreak="0">
    <w:nsid w:val="FFFFFF83"/>
    <w:multiLevelType w:val="singleLevel"/>
    <w:tmpl w:val="FFFFFF83"/>
    <w:lvl w:ilvl="0">
      <w:start w:val="1"/>
      <w:numFmt w:val="bullet"/>
      <w:pStyle w:val="20"/>
      <w:lvlText w:val=""/>
      <w:lvlJc w:val="left"/>
      <w:pPr>
        <w:tabs>
          <w:tab w:val="left" w:pos="780"/>
        </w:tabs>
        <w:ind w:left="780" w:hanging="360"/>
      </w:pPr>
      <w:rPr>
        <w:rFonts w:ascii="Wingdings" w:hAnsi="Wingdings" w:hint="default"/>
      </w:rPr>
    </w:lvl>
  </w:abstractNum>
  <w:abstractNum w:abstractNumId="9"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Wingdings" w:hAnsi="Wingdings" w:hint="default"/>
      </w:rPr>
    </w:lvl>
  </w:abstractNum>
  <w:abstractNum w:abstractNumId="11" w15:restartNumberingAfterBreak="0">
    <w:nsid w:val="02005F9C"/>
    <w:multiLevelType w:val="multilevel"/>
    <w:tmpl w:val="02005F9C"/>
    <w:lvl w:ilvl="0">
      <w:start w:val="1"/>
      <w:numFmt w:val="decimal"/>
      <w:suff w:val="space"/>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15:restartNumberingAfterBreak="0">
    <w:nsid w:val="030D4060"/>
    <w:multiLevelType w:val="multilevel"/>
    <w:tmpl w:val="030D4060"/>
    <w:lvl w:ilvl="0">
      <w:start w:val="1"/>
      <w:numFmt w:val="chineseCountingThousand"/>
      <w:suff w:val="space"/>
      <w:lvlText w:val="%1、"/>
      <w:lvlJc w:val="left"/>
      <w:pPr>
        <w:ind w:left="84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0B0A28AD"/>
    <w:multiLevelType w:val="multilevel"/>
    <w:tmpl w:val="0B0A28AD"/>
    <w:lvl w:ilvl="0">
      <w:start w:val="1"/>
      <w:numFmt w:val="decimal"/>
      <w:suff w:val="space"/>
      <w:lvlText w:val="（%1）"/>
      <w:lvlJc w:val="left"/>
      <w:pPr>
        <w:ind w:left="420" w:hanging="420"/>
      </w:pPr>
      <w:rPr>
        <w:rFonts w:hint="eastAsia"/>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0F2374A7"/>
    <w:multiLevelType w:val="multilevel"/>
    <w:tmpl w:val="0F2374A7"/>
    <w:lvl w:ilvl="0">
      <w:start w:val="1"/>
      <w:numFmt w:val="decimal"/>
      <w:suff w:val="space"/>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5" w15:restartNumberingAfterBreak="0">
    <w:nsid w:val="1D771536"/>
    <w:multiLevelType w:val="multilevel"/>
    <w:tmpl w:val="1D771536"/>
    <w:lvl w:ilvl="0">
      <w:start w:val="1"/>
      <w:numFmt w:val="decimal"/>
      <w:suff w:val="space"/>
      <w:lvlText w:val="（%1）"/>
      <w:lvlJc w:val="left"/>
      <w:pPr>
        <w:ind w:left="420" w:hanging="420"/>
      </w:pPr>
      <w:rPr>
        <w:rFonts w:hint="eastAsia"/>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2221C1B"/>
    <w:multiLevelType w:val="multilevel"/>
    <w:tmpl w:val="22221C1B"/>
    <w:lvl w:ilvl="0">
      <w:start w:val="1"/>
      <w:numFmt w:val="decimal"/>
      <w:suff w:val="space"/>
      <w:lvlText w:val="（%1）"/>
      <w:lvlJc w:val="left"/>
      <w:pPr>
        <w:ind w:left="420" w:hanging="420"/>
      </w:pPr>
      <w:rPr>
        <w:rFonts w:hint="eastAsia"/>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9A675B2"/>
    <w:multiLevelType w:val="multilevel"/>
    <w:tmpl w:val="29A675B2"/>
    <w:lvl w:ilvl="0">
      <w:start w:val="1"/>
      <w:numFmt w:val="chineseCountingThousand"/>
      <w:suff w:val="space"/>
      <w:lvlText w:val="%1、"/>
      <w:lvlJc w:val="left"/>
      <w:pPr>
        <w:ind w:left="84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2B7F6173"/>
    <w:multiLevelType w:val="multilevel"/>
    <w:tmpl w:val="2B7F6173"/>
    <w:lvl w:ilvl="0">
      <w:start w:val="1"/>
      <w:numFmt w:val="decimal"/>
      <w:suff w:val="space"/>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9" w15:restartNumberingAfterBreak="0">
    <w:nsid w:val="2F3A032D"/>
    <w:multiLevelType w:val="multilevel"/>
    <w:tmpl w:val="2F3A032D"/>
    <w:lvl w:ilvl="0">
      <w:start w:val="1"/>
      <w:numFmt w:val="decimal"/>
      <w:suff w:val="space"/>
      <w:lvlText w:val="（%1）"/>
      <w:lvlJc w:val="left"/>
      <w:pPr>
        <w:ind w:left="420" w:hanging="420"/>
      </w:pPr>
      <w:rPr>
        <w:rFonts w:hint="eastAsia"/>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75571B5"/>
    <w:multiLevelType w:val="singleLevel"/>
    <w:tmpl w:val="375571B5"/>
    <w:lvl w:ilvl="0">
      <w:start w:val="1"/>
      <w:numFmt w:val="decimal"/>
      <w:suff w:val="nothing"/>
      <w:lvlText w:val="%1、"/>
      <w:lvlJc w:val="left"/>
      <w:rPr>
        <w:b w:val="0"/>
        <w:bCs/>
      </w:rPr>
    </w:lvl>
  </w:abstractNum>
  <w:abstractNum w:abstractNumId="21" w15:restartNumberingAfterBreak="0">
    <w:nsid w:val="38DC1F4C"/>
    <w:multiLevelType w:val="multilevel"/>
    <w:tmpl w:val="38DC1F4C"/>
    <w:lvl w:ilvl="0">
      <w:start w:val="1"/>
      <w:numFmt w:val="decimal"/>
      <w:suff w:val="space"/>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15:restartNumberingAfterBreak="0">
    <w:nsid w:val="393D1F5A"/>
    <w:multiLevelType w:val="multilevel"/>
    <w:tmpl w:val="393D1F5A"/>
    <w:lvl w:ilvl="0">
      <w:start w:val="1"/>
      <w:numFmt w:val="decimal"/>
      <w:suff w:val="space"/>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3" w15:restartNumberingAfterBreak="0">
    <w:nsid w:val="3AF87C03"/>
    <w:multiLevelType w:val="multilevel"/>
    <w:tmpl w:val="3AF87C03"/>
    <w:lvl w:ilvl="0">
      <w:start w:val="1"/>
      <w:numFmt w:val="decimal"/>
      <w:suff w:val="space"/>
      <w:lvlText w:val="（%1）"/>
      <w:lvlJc w:val="left"/>
      <w:pPr>
        <w:ind w:left="420" w:hanging="420"/>
      </w:pPr>
      <w:rPr>
        <w:rFonts w:hint="eastAsia"/>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D176C61"/>
    <w:multiLevelType w:val="multilevel"/>
    <w:tmpl w:val="3D176C61"/>
    <w:lvl w:ilvl="0">
      <w:start w:val="1"/>
      <w:numFmt w:val="decimal"/>
      <w:suff w:val="space"/>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5" w15:restartNumberingAfterBreak="0">
    <w:nsid w:val="3D7A44FC"/>
    <w:multiLevelType w:val="multilevel"/>
    <w:tmpl w:val="3D7A44FC"/>
    <w:lvl w:ilvl="0">
      <w:start w:val="1"/>
      <w:numFmt w:val="decimal"/>
      <w:suff w:val="space"/>
      <w:lvlText w:val="（%1）"/>
      <w:lvlJc w:val="left"/>
      <w:pPr>
        <w:ind w:left="420" w:hanging="420"/>
      </w:pPr>
      <w:rPr>
        <w:rFonts w:hint="eastAsia"/>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1D95381"/>
    <w:multiLevelType w:val="multilevel"/>
    <w:tmpl w:val="41D95381"/>
    <w:lvl w:ilvl="0">
      <w:start w:val="1"/>
      <w:numFmt w:val="decimal"/>
      <w:suff w:val="space"/>
      <w:lvlText w:val="（%1）"/>
      <w:lvlJc w:val="left"/>
      <w:pPr>
        <w:ind w:left="420" w:hanging="420"/>
      </w:pPr>
      <w:rPr>
        <w:rFonts w:hint="eastAsia"/>
        <w:color w:val="2F5496" w:themeColor="accent1" w:themeShade="BF"/>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36364BC"/>
    <w:multiLevelType w:val="multilevel"/>
    <w:tmpl w:val="436364BC"/>
    <w:lvl w:ilvl="0">
      <w:start w:val="1"/>
      <w:numFmt w:val="decimal"/>
      <w:suff w:val="space"/>
      <w:lvlText w:val="（%1）"/>
      <w:lvlJc w:val="left"/>
      <w:pPr>
        <w:ind w:left="420" w:hanging="420"/>
      </w:pPr>
      <w:rPr>
        <w:rFonts w:hint="eastAsia"/>
        <w:color w:val="2F5496" w:themeColor="accent1" w:themeShade="BF"/>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9EC2560"/>
    <w:multiLevelType w:val="multilevel"/>
    <w:tmpl w:val="49EC2560"/>
    <w:lvl w:ilvl="0">
      <w:start w:val="1"/>
      <w:numFmt w:val="decimal"/>
      <w:suff w:val="space"/>
      <w:lvlText w:val="（%1）"/>
      <w:lvlJc w:val="left"/>
      <w:pPr>
        <w:ind w:left="420" w:hanging="420"/>
      </w:pPr>
      <w:rPr>
        <w:rFonts w:hint="eastAsia"/>
        <w:color w:val="2F5496" w:themeColor="accent1" w:themeShade="BF"/>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B5E278E"/>
    <w:multiLevelType w:val="multilevel"/>
    <w:tmpl w:val="4B5E278E"/>
    <w:lvl w:ilvl="0">
      <w:start w:val="1"/>
      <w:numFmt w:val="decimal"/>
      <w:suff w:val="space"/>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0" w15:restartNumberingAfterBreak="0">
    <w:nsid w:val="4DD112B2"/>
    <w:multiLevelType w:val="multilevel"/>
    <w:tmpl w:val="4DD112B2"/>
    <w:lvl w:ilvl="0">
      <w:start w:val="1"/>
      <w:numFmt w:val="decimal"/>
      <w:suff w:val="space"/>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1" w15:restartNumberingAfterBreak="0">
    <w:nsid w:val="4F9143BA"/>
    <w:multiLevelType w:val="multilevel"/>
    <w:tmpl w:val="4F9143BA"/>
    <w:lvl w:ilvl="0">
      <w:start w:val="1"/>
      <w:numFmt w:val="decimal"/>
      <w:suff w:val="space"/>
      <w:lvlText w:val="（%1）"/>
      <w:lvlJc w:val="left"/>
      <w:pPr>
        <w:ind w:left="420" w:hanging="420"/>
      </w:pPr>
      <w:rPr>
        <w:rFonts w:hint="eastAsia"/>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50CA2A7D"/>
    <w:multiLevelType w:val="multilevel"/>
    <w:tmpl w:val="50CA2A7D"/>
    <w:lvl w:ilvl="0">
      <w:start w:val="1"/>
      <w:numFmt w:val="decimal"/>
      <w:suff w:val="space"/>
      <w:lvlText w:val="（%1）"/>
      <w:lvlJc w:val="left"/>
      <w:pPr>
        <w:ind w:left="420" w:hanging="420"/>
      </w:pPr>
      <w:rPr>
        <w:rFonts w:hint="eastAsia"/>
        <w:color w:val="2F5496" w:themeColor="accent1" w:themeShade="BF"/>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2E25FB9"/>
    <w:multiLevelType w:val="multilevel"/>
    <w:tmpl w:val="52E25FB9"/>
    <w:lvl w:ilvl="0">
      <w:start w:val="1"/>
      <w:numFmt w:val="decimal"/>
      <w:suff w:val="space"/>
      <w:lvlText w:val="（%1）"/>
      <w:lvlJc w:val="left"/>
      <w:pPr>
        <w:ind w:left="420" w:hanging="420"/>
      </w:pPr>
      <w:rPr>
        <w:rFonts w:hint="eastAsia"/>
        <w:color w:val="2F5496" w:themeColor="accent1" w:themeShade="BF"/>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7CC6362"/>
    <w:multiLevelType w:val="multilevel"/>
    <w:tmpl w:val="57CC6362"/>
    <w:lvl w:ilvl="0">
      <w:start w:val="1"/>
      <w:numFmt w:val="decimal"/>
      <w:suff w:val="space"/>
      <w:lvlText w:val="（%1）"/>
      <w:lvlJc w:val="left"/>
      <w:pPr>
        <w:ind w:left="420" w:hanging="420"/>
      </w:pPr>
      <w:rPr>
        <w:rFonts w:hint="eastAsia"/>
        <w:color w:val="2F5496" w:themeColor="accent1" w:themeShade="BF"/>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5C43450C"/>
    <w:multiLevelType w:val="multilevel"/>
    <w:tmpl w:val="5C43450C"/>
    <w:lvl w:ilvl="0">
      <w:start w:val="1"/>
      <w:numFmt w:val="decimal"/>
      <w:suff w:val="space"/>
      <w:lvlText w:val="（%1）"/>
      <w:lvlJc w:val="left"/>
      <w:pPr>
        <w:ind w:left="420" w:hanging="420"/>
      </w:pPr>
      <w:rPr>
        <w:rFonts w:hint="eastAsia"/>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641132D3"/>
    <w:multiLevelType w:val="multilevel"/>
    <w:tmpl w:val="641132D3"/>
    <w:lvl w:ilvl="0">
      <w:start w:val="1"/>
      <w:numFmt w:val="decimal"/>
      <w:suff w:val="space"/>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7" w15:restartNumberingAfterBreak="0">
    <w:nsid w:val="69250BE0"/>
    <w:multiLevelType w:val="multilevel"/>
    <w:tmpl w:val="69250BE0"/>
    <w:lvl w:ilvl="0">
      <w:start w:val="1"/>
      <w:numFmt w:val="decimal"/>
      <w:suff w:val="space"/>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8" w15:restartNumberingAfterBreak="0">
    <w:nsid w:val="6D3D1563"/>
    <w:multiLevelType w:val="multilevel"/>
    <w:tmpl w:val="6D3D1563"/>
    <w:lvl w:ilvl="0">
      <w:start w:val="1"/>
      <w:numFmt w:val="decimal"/>
      <w:suff w:val="space"/>
      <w:lvlText w:val="（%1）"/>
      <w:lvlJc w:val="left"/>
      <w:pPr>
        <w:ind w:left="420" w:hanging="420"/>
      </w:pPr>
      <w:rPr>
        <w:rFonts w:hint="eastAsia"/>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6D494AEC"/>
    <w:multiLevelType w:val="multilevel"/>
    <w:tmpl w:val="6D494AEC"/>
    <w:lvl w:ilvl="0">
      <w:start w:val="1"/>
      <w:numFmt w:val="chineseCountingThousand"/>
      <w:suff w:val="space"/>
      <w:lvlText w:val="（%1）"/>
      <w:lvlJc w:val="left"/>
      <w:pPr>
        <w:ind w:left="840" w:hanging="420"/>
      </w:pPr>
      <w:rPr>
        <w:rFonts w:hint="eastAsia"/>
      </w:rPr>
    </w:lvl>
    <w:lvl w:ilvl="1">
      <w:start w:val="1"/>
      <w:numFmt w:val="lowerLetter"/>
      <w:lvlText w:val="%2)"/>
      <w:lvlJc w:val="left"/>
      <w:pPr>
        <w:ind w:left="1262" w:hanging="420"/>
      </w:p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abstractNum w:abstractNumId="40" w15:restartNumberingAfterBreak="0">
    <w:nsid w:val="6E5177C1"/>
    <w:multiLevelType w:val="multilevel"/>
    <w:tmpl w:val="6E5177C1"/>
    <w:lvl w:ilvl="0">
      <w:start w:val="1"/>
      <w:numFmt w:val="decimal"/>
      <w:suff w:val="space"/>
      <w:lvlText w:val="（%1）"/>
      <w:lvlJc w:val="left"/>
      <w:pPr>
        <w:ind w:left="420" w:hanging="420"/>
      </w:pPr>
      <w:rPr>
        <w:rFonts w:hint="eastAsia"/>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34A32A0"/>
    <w:multiLevelType w:val="multilevel"/>
    <w:tmpl w:val="734A32A0"/>
    <w:lvl w:ilvl="0">
      <w:start w:val="1"/>
      <w:numFmt w:val="decimal"/>
      <w:suff w:val="space"/>
      <w:lvlText w:val="（%1）"/>
      <w:lvlJc w:val="left"/>
      <w:pPr>
        <w:ind w:left="420" w:hanging="420"/>
      </w:pPr>
      <w:rPr>
        <w:rFonts w:hint="eastAsia"/>
        <w:color w:val="2F5496" w:themeColor="accent1" w:themeShade="BF"/>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74C33D49"/>
    <w:multiLevelType w:val="multilevel"/>
    <w:tmpl w:val="74C33D49"/>
    <w:lvl w:ilvl="0">
      <w:start w:val="1"/>
      <w:numFmt w:val="decimal"/>
      <w:suff w:val="space"/>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3" w15:restartNumberingAfterBreak="0">
    <w:nsid w:val="789C59B8"/>
    <w:multiLevelType w:val="multilevel"/>
    <w:tmpl w:val="789C59B8"/>
    <w:lvl w:ilvl="0">
      <w:start w:val="1"/>
      <w:numFmt w:val="decimal"/>
      <w:suff w:val="space"/>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16cid:durableId="1008605746">
    <w:abstractNumId w:val="5"/>
  </w:num>
  <w:num w:numId="2" w16cid:durableId="430204741">
    <w:abstractNumId w:val="4"/>
  </w:num>
  <w:num w:numId="3" w16cid:durableId="119568543">
    <w:abstractNumId w:val="6"/>
  </w:num>
  <w:num w:numId="4" w16cid:durableId="119307928">
    <w:abstractNumId w:val="9"/>
  </w:num>
  <w:num w:numId="5" w16cid:durableId="1391491122">
    <w:abstractNumId w:val="10"/>
  </w:num>
  <w:num w:numId="6" w16cid:durableId="2002737333">
    <w:abstractNumId w:val="7"/>
  </w:num>
  <w:num w:numId="7" w16cid:durableId="43607080">
    <w:abstractNumId w:val="3"/>
  </w:num>
  <w:num w:numId="8" w16cid:durableId="800731254">
    <w:abstractNumId w:val="8"/>
  </w:num>
  <w:num w:numId="9" w16cid:durableId="1071807611">
    <w:abstractNumId w:val="2"/>
  </w:num>
  <w:num w:numId="10" w16cid:durableId="1288319517">
    <w:abstractNumId w:val="1"/>
  </w:num>
  <w:num w:numId="11" w16cid:durableId="854003041">
    <w:abstractNumId w:val="12"/>
  </w:num>
  <w:num w:numId="12" w16cid:durableId="220755863">
    <w:abstractNumId w:val="0"/>
  </w:num>
  <w:num w:numId="13" w16cid:durableId="430972416">
    <w:abstractNumId w:val="28"/>
  </w:num>
  <w:num w:numId="14" w16cid:durableId="1482387207">
    <w:abstractNumId w:val="33"/>
  </w:num>
  <w:num w:numId="15" w16cid:durableId="317655165">
    <w:abstractNumId w:val="20"/>
  </w:num>
  <w:num w:numId="16" w16cid:durableId="1071780030">
    <w:abstractNumId w:val="26"/>
  </w:num>
  <w:num w:numId="17" w16cid:durableId="132137353">
    <w:abstractNumId w:val="41"/>
  </w:num>
  <w:num w:numId="18" w16cid:durableId="1323196032">
    <w:abstractNumId w:val="27"/>
  </w:num>
  <w:num w:numId="19" w16cid:durableId="1736198779">
    <w:abstractNumId w:val="32"/>
  </w:num>
  <w:num w:numId="20" w16cid:durableId="104886766">
    <w:abstractNumId w:val="39"/>
  </w:num>
  <w:num w:numId="21" w16cid:durableId="1521427513">
    <w:abstractNumId w:val="42"/>
  </w:num>
  <w:num w:numId="22" w16cid:durableId="1767800093">
    <w:abstractNumId w:val="34"/>
  </w:num>
  <w:num w:numId="23" w16cid:durableId="2025589239">
    <w:abstractNumId w:val="37"/>
  </w:num>
  <w:num w:numId="24" w16cid:durableId="707952598">
    <w:abstractNumId w:val="35"/>
  </w:num>
  <w:num w:numId="25" w16cid:durableId="161746950">
    <w:abstractNumId w:val="31"/>
  </w:num>
  <w:num w:numId="26" w16cid:durableId="928932431">
    <w:abstractNumId w:val="14"/>
  </w:num>
  <w:num w:numId="27" w16cid:durableId="1689721170">
    <w:abstractNumId w:val="18"/>
  </w:num>
  <w:num w:numId="28" w16cid:durableId="1108356535">
    <w:abstractNumId w:val="36"/>
  </w:num>
  <w:num w:numId="29" w16cid:durableId="592395898">
    <w:abstractNumId w:val="11"/>
  </w:num>
  <w:num w:numId="30" w16cid:durableId="94248537">
    <w:abstractNumId w:val="43"/>
  </w:num>
  <w:num w:numId="31" w16cid:durableId="671569113">
    <w:abstractNumId w:val="17"/>
  </w:num>
  <w:num w:numId="32" w16cid:durableId="1835099758">
    <w:abstractNumId w:val="21"/>
  </w:num>
  <w:num w:numId="33" w16cid:durableId="1803424884">
    <w:abstractNumId w:val="22"/>
  </w:num>
  <w:num w:numId="34" w16cid:durableId="1931884523">
    <w:abstractNumId w:val="16"/>
  </w:num>
  <w:num w:numId="35" w16cid:durableId="76558778">
    <w:abstractNumId w:val="19"/>
  </w:num>
  <w:num w:numId="36" w16cid:durableId="2089882411">
    <w:abstractNumId w:val="40"/>
  </w:num>
  <w:num w:numId="37" w16cid:durableId="183254830">
    <w:abstractNumId w:val="23"/>
  </w:num>
  <w:num w:numId="38" w16cid:durableId="408582318">
    <w:abstractNumId w:val="29"/>
  </w:num>
  <w:num w:numId="39" w16cid:durableId="600525756">
    <w:abstractNumId w:val="25"/>
  </w:num>
  <w:num w:numId="40" w16cid:durableId="1276251830">
    <w:abstractNumId w:val="15"/>
  </w:num>
  <w:num w:numId="41" w16cid:durableId="668948512">
    <w:abstractNumId w:val="38"/>
  </w:num>
  <w:num w:numId="42" w16cid:durableId="830633249">
    <w:abstractNumId w:val="24"/>
  </w:num>
  <w:num w:numId="43" w16cid:durableId="871959217">
    <w:abstractNumId w:val="13"/>
  </w:num>
  <w:num w:numId="44" w16cid:durableId="72098489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0747"/>
    <w:rsid w:val="000062BC"/>
    <w:rsid w:val="00006C60"/>
    <w:rsid w:val="000076B9"/>
    <w:rsid w:val="00012D1A"/>
    <w:rsid w:val="00020BAF"/>
    <w:rsid w:val="00022A94"/>
    <w:rsid w:val="000346A4"/>
    <w:rsid w:val="00035D78"/>
    <w:rsid w:val="00056247"/>
    <w:rsid w:val="00073C08"/>
    <w:rsid w:val="00080060"/>
    <w:rsid w:val="00081683"/>
    <w:rsid w:val="000866DA"/>
    <w:rsid w:val="00095F43"/>
    <w:rsid w:val="000A4B7F"/>
    <w:rsid w:val="000B09E7"/>
    <w:rsid w:val="000B2615"/>
    <w:rsid w:val="000B603B"/>
    <w:rsid w:val="000C3596"/>
    <w:rsid w:val="000C5C26"/>
    <w:rsid w:val="000C7AC9"/>
    <w:rsid w:val="000D1A1E"/>
    <w:rsid w:val="000E7A26"/>
    <w:rsid w:val="000F1EB2"/>
    <w:rsid w:val="000F31EC"/>
    <w:rsid w:val="000F3E52"/>
    <w:rsid w:val="000F7889"/>
    <w:rsid w:val="000F7CD2"/>
    <w:rsid w:val="00111E98"/>
    <w:rsid w:val="0011625F"/>
    <w:rsid w:val="001179FC"/>
    <w:rsid w:val="00117E9F"/>
    <w:rsid w:val="0012775E"/>
    <w:rsid w:val="0013311C"/>
    <w:rsid w:val="00151ACA"/>
    <w:rsid w:val="001554B1"/>
    <w:rsid w:val="00160523"/>
    <w:rsid w:val="001703E9"/>
    <w:rsid w:val="00174603"/>
    <w:rsid w:val="001815BC"/>
    <w:rsid w:val="00187307"/>
    <w:rsid w:val="00192713"/>
    <w:rsid w:val="001A1EE0"/>
    <w:rsid w:val="001A3DFB"/>
    <w:rsid w:val="001A4428"/>
    <w:rsid w:val="001A7BB3"/>
    <w:rsid w:val="001B7D58"/>
    <w:rsid w:val="001C0399"/>
    <w:rsid w:val="001C3EA3"/>
    <w:rsid w:val="001C7B49"/>
    <w:rsid w:val="001E37F0"/>
    <w:rsid w:val="001E6A81"/>
    <w:rsid w:val="001E763D"/>
    <w:rsid w:val="001F0DFD"/>
    <w:rsid w:val="001F4BF9"/>
    <w:rsid w:val="001F76CE"/>
    <w:rsid w:val="00201FCB"/>
    <w:rsid w:val="00203E8C"/>
    <w:rsid w:val="00207EF2"/>
    <w:rsid w:val="002165A5"/>
    <w:rsid w:val="00222C0D"/>
    <w:rsid w:val="00230BCB"/>
    <w:rsid w:val="002427C5"/>
    <w:rsid w:val="00250821"/>
    <w:rsid w:val="00252C76"/>
    <w:rsid w:val="00252D48"/>
    <w:rsid w:val="002672CD"/>
    <w:rsid w:val="002719E0"/>
    <w:rsid w:val="00271DA2"/>
    <w:rsid w:val="002755FB"/>
    <w:rsid w:val="002943DE"/>
    <w:rsid w:val="00295A0E"/>
    <w:rsid w:val="002962BC"/>
    <w:rsid w:val="002D5905"/>
    <w:rsid w:val="002D5E50"/>
    <w:rsid w:val="002E3228"/>
    <w:rsid w:val="002E4D82"/>
    <w:rsid w:val="002F1347"/>
    <w:rsid w:val="002F677A"/>
    <w:rsid w:val="00312093"/>
    <w:rsid w:val="00313B5C"/>
    <w:rsid w:val="00336933"/>
    <w:rsid w:val="00336DA5"/>
    <w:rsid w:val="00350248"/>
    <w:rsid w:val="00367DF2"/>
    <w:rsid w:val="00367E7F"/>
    <w:rsid w:val="0038065E"/>
    <w:rsid w:val="00380C8C"/>
    <w:rsid w:val="003875AC"/>
    <w:rsid w:val="00396682"/>
    <w:rsid w:val="003A5CEA"/>
    <w:rsid w:val="003B5BDE"/>
    <w:rsid w:val="003D56DE"/>
    <w:rsid w:val="003D5F08"/>
    <w:rsid w:val="003E00B5"/>
    <w:rsid w:val="003E0136"/>
    <w:rsid w:val="003F1197"/>
    <w:rsid w:val="003F1369"/>
    <w:rsid w:val="00400C0B"/>
    <w:rsid w:val="00406374"/>
    <w:rsid w:val="00407E46"/>
    <w:rsid w:val="00410E1F"/>
    <w:rsid w:val="00411177"/>
    <w:rsid w:val="00414357"/>
    <w:rsid w:val="00414876"/>
    <w:rsid w:val="00437BE8"/>
    <w:rsid w:val="004439B4"/>
    <w:rsid w:val="00443C06"/>
    <w:rsid w:val="00444527"/>
    <w:rsid w:val="00444E61"/>
    <w:rsid w:val="0045021E"/>
    <w:rsid w:val="00463408"/>
    <w:rsid w:val="004650B1"/>
    <w:rsid w:val="00473949"/>
    <w:rsid w:val="00473FF5"/>
    <w:rsid w:val="00477E25"/>
    <w:rsid w:val="004905B0"/>
    <w:rsid w:val="004906E5"/>
    <w:rsid w:val="00490D27"/>
    <w:rsid w:val="00491B70"/>
    <w:rsid w:val="004A43BF"/>
    <w:rsid w:val="004A713E"/>
    <w:rsid w:val="004B7E15"/>
    <w:rsid w:val="004C1C93"/>
    <w:rsid w:val="004C2F47"/>
    <w:rsid w:val="004C40FE"/>
    <w:rsid w:val="004C5E1C"/>
    <w:rsid w:val="004C7391"/>
    <w:rsid w:val="004C7924"/>
    <w:rsid w:val="004D2325"/>
    <w:rsid w:val="004D328F"/>
    <w:rsid w:val="004D428B"/>
    <w:rsid w:val="004E3625"/>
    <w:rsid w:val="004E3B1E"/>
    <w:rsid w:val="004E74A9"/>
    <w:rsid w:val="004F790F"/>
    <w:rsid w:val="004F7BF8"/>
    <w:rsid w:val="00502B6A"/>
    <w:rsid w:val="00503D07"/>
    <w:rsid w:val="005073BD"/>
    <w:rsid w:val="00517A71"/>
    <w:rsid w:val="0052417F"/>
    <w:rsid w:val="00531CF7"/>
    <w:rsid w:val="0053779D"/>
    <w:rsid w:val="00542E97"/>
    <w:rsid w:val="005436A4"/>
    <w:rsid w:val="00544F52"/>
    <w:rsid w:val="0055156F"/>
    <w:rsid w:val="00564233"/>
    <w:rsid w:val="00570E2C"/>
    <w:rsid w:val="00573DB5"/>
    <w:rsid w:val="0058087E"/>
    <w:rsid w:val="0059256B"/>
    <w:rsid w:val="005937BD"/>
    <w:rsid w:val="00594147"/>
    <w:rsid w:val="00597AE0"/>
    <w:rsid w:val="005A2F20"/>
    <w:rsid w:val="005A42F5"/>
    <w:rsid w:val="005C3B8C"/>
    <w:rsid w:val="005C7FD1"/>
    <w:rsid w:val="005D68BD"/>
    <w:rsid w:val="005F6CA0"/>
    <w:rsid w:val="006042E6"/>
    <w:rsid w:val="0061590D"/>
    <w:rsid w:val="0062007D"/>
    <w:rsid w:val="00622ED3"/>
    <w:rsid w:val="00623A66"/>
    <w:rsid w:val="00624464"/>
    <w:rsid w:val="00632E69"/>
    <w:rsid w:val="00651FAC"/>
    <w:rsid w:val="00653959"/>
    <w:rsid w:val="00661530"/>
    <w:rsid w:val="0066323C"/>
    <w:rsid w:val="00681931"/>
    <w:rsid w:val="00682D79"/>
    <w:rsid w:val="006961AA"/>
    <w:rsid w:val="0069673D"/>
    <w:rsid w:val="006969F4"/>
    <w:rsid w:val="006A4D02"/>
    <w:rsid w:val="006A54DD"/>
    <w:rsid w:val="006B3760"/>
    <w:rsid w:val="006B4420"/>
    <w:rsid w:val="006C0E57"/>
    <w:rsid w:val="006C1001"/>
    <w:rsid w:val="006C51AB"/>
    <w:rsid w:val="006C53B6"/>
    <w:rsid w:val="006C5BDE"/>
    <w:rsid w:val="006E3D1A"/>
    <w:rsid w:val="006E6BD5"/>
    <w:rsid w:val="00701236"/>
    <w:rsid w:val="00710F72"/>
    <w:rsid w:val="007120BF"/>
    <w:rsid w:val="007137B7"/>
    <w:rsid w:val="00722F58"/>
    <w:rsid w:val="0073023D"/>
    <w:rsid w:val="007322CE"/>
    <w:rsid w:val="0074100F"/>
    <w:rsid w:val="00741902"/>
    <w:rsid w:val="007460F5"/>
    <w:rsid w:val="00761D67"/>
    <w:rsid w:val="00762819"/>
    <w:rsid w:val="00772985"/>
    <w:rsid w:val="00774BB0"/>
    <w:rsid w:val="007776C7"/>
    <w:rsid w:val="007959AF"/>
    <w:rsid w:val="007A265D"/>
    <w:rsid w:val="007A4802"/>
    <w:rsid w:val="007A5351"/>
    <w:rsid w:val="007A5B2D"/>
    <w:rsid w:val="007C5B16"/>
    <w:rsid w:val="007E02BB"/>
    <w:rsid w:val="007E4496"/>
    <w:rsid w:val="007E6674"/>
    <w:rsid w:val="007F2932"/>
    <w:rsid w:val="007F4CC0"/>
    <w:rsid w:val="00801A8A"/>
    <w:rsid w:val="008061CC"/>
    <w:rsid w:val="008123AA"/>
    <w:rsid w:val="00824EAA"/>
    <w:rsid w:val="008264B4"/>
    <w:rsid w:val="00840A1E"/>
    <w:rsid w:val="00845DD2"/>
    <w:rsid w:val="0086254D"/>
    <w:rsid w:val="00880CD1"/>
    <w:rsid w:val="00884363"/>
    <w:rsid w:val="00886673"/>
    <w:rsid w:val="0088675C"/>
    <w:rsid w:val="008870ED"/>
    <w:rsid w:val="00897FC6"/>
    <w:rsid w:val="008A4D92"/>
    <w:rsid w:val="008A5F73"/>
    <w:rsid w:val="008A66F6"/>
    <w:rsid w:val="008B1827"/>
    <w:rsid w:val="008C622D"/>
    <w:rsid w:val="008C7F33"/>
    <w:rsid w:val="008F2829"/>
    <w:rsid w:val="008F6BD9"/>
    <w:rsid w:val="00900D85"/>
    <w:rsid w:val="00901317"/>
    <w:rsid w:val="00921ACB"/>
    <w:rsid w:val="00932DA6"/>
    <w:rsid w:val="009362A4"/>
    <w:rsid w:val="00940E6E"/>
    <w:rsid w:val="0094551F"/>
    <w:rsid w:val="0094639F"/>
    <w:rsid w:val="00956B26"/>
    <w:rsid w:val="00963E8D"/>
    <w:rsid w:val="00997924"/>
    <w:rsid w:val="009A2C29"/>
    <w:rsid w:val="009A6235"/>
    <w:rsid w:val="009B4B94"/>
    <w:rsid w:val="009C7939"/>
    <w:rsid w:val="009E2882"/>
    <w:rsid w:val="009E68A9"/>
    <w:rsid w:val="009F6D5A"/>
    <w:rsid w:val="009F799F"/>
    <w:rsid w:val="00A006A3"/>
    <w:rsid w:val="00A00EC0"/>
    <w:rsid w:val="00A00ECF"/>
    <w:rsid w:val="00A011DE"/>
    <w:rsid w:val="00A0452D"/>
    <w:rsid w:val="00A07272"/>
    <w:rsid w:val="00A1607A"/>
    <w:rsid w:val="00A1673E"/>
    <w:rsid w:val="00A25814"/>
    <w:rsid w:val="00A2747D"/>
    <w:rsid w:val="00A310B5"/>
    <w:rsid w:val="00A31B92"/>
    <w:rsid w:val="00A32D67"/>
    <w:rsid w:val="00A33674"/>
    <w:rsid w:val="00A37C3E"/>
    <w:rsid w:val="00A404BB"/>
    <w:rsid w:val="00A50747"/>
    <w:rsid w:val="00A5412A"/>
    <w:rsid w:val="00A55AA7"/>
    <w:rsid w:val="00A65EFA"/>
    <w:rsid w:val="00A70812"/>
    <w:rsid w:val="00A77B3E"/>
    <w:rsid w:val="00A8365B"/>
    <w:rsid w:val="00A848BA"/>
    <w:rsid w:val="00A8688A"/>
    <w:rsid w:val="00A949FE"/>
    <w:rsid w:val="00A95BEA"/>
    <w:rsid w:val="00AB39C8"/>
    <w:rsid w:val="00AC03D0"/>
    <w:rsid w:val="00AC07DD"/>
    <w:rsid w:val="00AD3C7C"/>
    <w:rsid w:val="00AD4216"/>
    <w:rsid w:val="00AF18F4"/>
    <w:rsid w:val="00AF30C1"/>
    <w:rsid w:val="00B10B41"/>
    <w:rsid w:val="00B13A32"/>
    <w:rsid w:val="00B24B91"/>
    <w:rsid w:val="00B25353"/>
    <w:rsid w:val="00B336B0"/>
    <w:rsid w:val="00B34951"/>
    <w:rsid w:val="00B36838"/>
    <w:rsid w:val="00B37CB5"/>
    <w:rsid w:val="00B4055F"/>
    <w:rsid w:val="00B66672"/>
    <w:rsid w:val="00B73132"/>
    <w:rsid w:val="00B9398E"/>
    <w:rsid w:val="00BA24AD"/>
    <w:rsid w:val="00BA32CD"/>
    <w:rsid w:val="00BA7028"/>
    <w:rsid w:val="00BB4714"/>
    <w:rsid w:val="00BC20EF"/>
    <w:rsid w:val="00BD0EC1"/>
    <w:rsid w:val="00BD1E63"/>
    <w:rsid w:val="00BD6DEB"/>
    <w:rsid w:val="00BD7B29"/>
    <w:rsid w:val="00BE003C"/>
    <w:rsid w:val="00BE45C9"/>
    <w:rsid w:val="00BE6AF4"/>
    <w:rsid w:val="00BF257F"/>
    <w:rsid w:val="00BF39C2"/>
    <w:rsid w:val="00BF3F80"/>
    <w:rsid w:val="00BF50B0"/>
    <w:rsid w:val="00BF60DF"/>
    <w:rsid w:val="00BF6E36"/>
    <w:rsid w:val="00C0182E"/>
    <w:rsid w:val="00C12600"/>
    <w:rsid w:val="00C14CE5"/>
    <w:rsid w:val="00C20315"/>
    <w:rsid w:val="00C23C76"/>
    <w:rsid w:val="00C33062"/>
    <w:rsid w:val="00C3436E"/>
    <w:rsid w:val="00C35572"/>
    <w:rsid w:val="00C458D3"/>
    <w:rsid w:val="00C51AE9"/>
    <w:rsid w:val="00C61F9D"/>
    <w:rsid w:val="00C7016B"/>
    <w:rsid w:val="00C70952"/>
    <w:rsid w:val="00C70EF8"/>
    <w:rsid w:val="00C71AD0"/>
    <w:rsid w:val="00C845CC"/>
    <w:rsid w:val="00C85266"/>
    <w:rsid w:val="00C92BF5"/>
    <w:rsid w:val="00C93EC0"/>
    <w:rsid w:val="00CA0AD2"/>
    <w:rsid w:val="00CA2CE6"/>
    <w:rsid w:val="00CB03B3"/>
    <w:rsid w:val="00CB4FCA"/>
    <w:rsid w:val="00CC0612"/>
    <w:rsid w:val="00CD1E68"/>
    <w:rsid w:val="00CD3558"/>
    <w:rsid w:val="00CD6F60"/>
    <w:rsid w:val="00CE34B6"/>
    <w:rsid w:val="00CE509C"/>
    <w:rsid w:val="00CF0D77"/>
    <w:rsid w:val="00CF4A77"/>
    <w:rsid w:val="00D02EA9"/>
    <w:rsid w:val="00D11F03"/>
    <w:rsid w:val="00D3063A"/>
    <w:rsid w:val="00D35153"/>
    <w:rsid w:val="00D44788"/>
    <w:rsid w:val="00D46C1D"/>
    <w:rsid w:val="00D4736D"/>
    <w:rsid w:val="00D505A5"/>
    <w:rsid w:val="00D57A20"/>
    <w:rsid w:val="00D60313"/>
    <w:rsid w:val="00D6342E"/>
    <w:rsid w:val="00D639FF"/>
    <w:rsid w:val="00D66C96"/>
    <w:rsid w:val="00D70254"/>
    <w:rsid w:val="00D70444"/>
    <w:rsid w:val="00D952AE"/>
    <w:rsid w:val="00D96B72"/>
    <w:rsid w:val="00DA2698"/>
    <w:rsid w:val="00DA6B8E"/>
    <w:rsid w:val="00DA773B"/>
    <w:rsid w:val="00DB46DA"/>
    <w:rsid w:val="00DC469C"/>
    <w:rsid w:val="00DC6967"/>
    <w:rsid w:val="00DD14BF"/>
    <w:rsid w:val="00DE24C2"/>
    <w:rsid w:val="00DF1F41"/>
    <w:rsid w:val="00DF7344"/>
    <w:rsid w:val="00E0066D"/>
    <w:rsid w:val="00E00DD7"/>
    <w:rsid w:val="00E012CA"/>
    <w:rsid w:val="00E02B47"/>
    <w:rsid w:val="00E045B3"/>
    <w:rsid w:val="00E15306"/>
    <w:rsid w:val="00E21ADE"/>
    <w:rsid w:val="00E265CA"/>
    <w:rsid w:val="00E272A9"/>
    <w:rsid w:val="00E335DE"/>
    <w:rsid w:val="00E33E7C"/>
    <w:rsid w:val="00E46303"/>
    <w:rsid w:val="00E51D54"/>
    <w:rsid w:val="00E52D4B"/>
    <w:rsid w:val="00E609BC"/>
    <w:rsid w:val="00E66BAF"/>
    <w:rsid w:val="00E86889"/>
    <w:rsid w:val="00E9098C"/>
    <w:rsid w:val="00E9155A"/>
    <w:rsid w:val="00E945B1"/>
    <w:rsid w:val="00E95DD3"/>
    <w:rsid w:val="00EA38A4"/>
    <w:rsid w:val="00EA4C98"/>
    <w:rsid w:val="00EA5B9F"/>
    <w:rsid w:val="00EA6392"/>
    <w:rsid w:val="00EB34F3"/>
    <w:rsid w:val="00EB3577"/>
    <w:rsid w:val="00ED699C"/>
    <w:rsid w:val="00ED6F20"/>
    <w:rsid w:val="00EE230C"/>
    <w:rsid w:val="00EE31E9"/>
    <w:rsid w:val="00EF0237"/>
    <w:rsid w:val="00F01024"/>
    <w:rsid w:val="00F40131"/>
    <w:rsid w:val="00F50C47"/>
    <w:rsid w:val="00F65421"/>
    <w:rsid w:val="00F6699A"/>
    <w:rsid w:val="00F67B06"/>
    <w:rsid w:val="00F731B8"/>
    <w:rsid w:val="00F81AA6"/>
    <w:rsid w:val="00F8693F"/>
    <w:rsid w:val="00F87EA5"/>
    <w:rsid w:val="00FA1435"/>
    <w:rsid w:val="00FA29A9"/>
    <w:rsid w:val="00FA2E6F"/>
    <w:rsid w:val="00FA6FA5"/>
    <w:rsid w:val="00FC130F"/>
    <w:rsid w:val="00FC5302"/>
    <w:rsid w:val="00FD34F9"/>
    <w:rsid w:val="00FF1218"/>
    <w:rsid w:val="00FF79EF"/>
    <w:rsid w:val="01521C8D"/>
    <w:rsid w:val="0224362A"/>
    <w:rsid w:val="02A50F26"/>
    <w:rsid w:val="03961709"/>
    <w:rsid w:val="04132776"/>
    <w:rsid w:val="05095692"/>
    <w:rsid w:val="05B33CF4"/>
    <w:rsid w:val="066B2D9F"/>
    <w:rsid w:val="06BA6325"/>
    <w:rsid w:val="06BF6DB6"/>
    <w:rsid w:val="073F1AF7"/>
    <w:rsid w:val="074330BF"/>
    <w:rsid w:val="07DD560D"/>
    <w:rsid w:val="08963BDB"/>
    <w:rsid w:val="08F04266"/>
    <w:rsid w:val="093A3733"/>
    <w:rsid w:val="094A5B93"/>
    <w:rsid w:val="0A434A94"/>
    <w:rsid w:val="0A9F4195"/>
    <w:rsid w:val="0AE22F23"/>
    <w:rsid w:val="0B842257"/>
    <w:rsid w:val="0C2F32F7"/>
    <w:rsid w:val="0C7711A6"/>
    <w:rsid w:val="0C923886"/>
    <w:rsid w:val="0CE77E62"/>
    <w:rsid w:val="0D1D5E88"/>
    <w:rsid w:val="0F3F4F2C"/>
    <w:rsid w:val="0FBA19B9"/>
    <w:rsid w:val="10263931"/>
    <w:rsid w:val="103270CB"/>
    <w:rsid w:val="10C12DD9"/>
    <w:rsid w:val="11382C4E"/>
    <w:rsid w:val="114F6BBA"/>
    <w:rsid w:val="119D6713"/>
    <w:rsid w:val="11CC7E12"/>
    <w:rsid w:val="135B2C24"/>
    <w:rsid w:val="13822131"/>
    <w:rsid w:val="13976FB2"/>
    <w:rsid w:val="13C0225E"/>
    <w:rsid w:val="13D95332"/>
    <w:rsid w:val="149E7A90"/>
    <w:rsid w:val="14CA62B3"/>
    <w:rsid w:val="14DD3566"/>
    <w:rsid w:val="15697A03"/>
    <w:rsid w:val="16E16698"/>
    <w:rsid w:val="16EF2D15"/>
    <w:rsid w:val="171940A0"/>
    <w:rsid w:val="172C50D1"/>
    <w:rsid w:val="173B1A30"/>
    <w:rsid w:val="1A5D7E6E"/>
    <w:rsid w:val="1A681C06"/>
    <w:rsid w:val="1ACB5A15"/>
    <w:rsid w:val="1BD96DDB"/>
    <w:rsid w:val="1C074A18"/>
    <w:rsid w:val="1C940F54"/>
    <w:rsid w:val="1D3F7B70"/>
    <w:rsid w:val="1D8658D2"/>
    <w:rsid w:val="1E004295"/>
    <w:rsid w:val="1EC43D37"/>
    <w:rsid w:val="1F8064D8"/>
    <w:rsid w:val="1F865852"/>
    <w:rsid w:val="1F977D41"/>
    <w:rsid w:val="1FB5190D"/>
    <w:rsid w:val="2035382E"/>
    <w:rsid w:val="20B17743"/>
    <w:rsid w:val="20FD5C54"/>
    <w:rsid w:val="224B09E2"/>
    <w:rsid w:val="22641550"/>
    <w:rsid w:val="22EF6B32"/>
    <w:rsid w:val="22F07791"/>
    <w:rsid w:val="24017C00"/>
    <w:rsid w:val="25DF1492"/>
    <w:rsid w:val="26F23AC6"/>
    <w:rsid w:val="276F0E84"/>
    <w:rsid w:val="286F343B"/>
    <w:rsid w:val="29550266"/>
    <w:rsid w:val="298C7093"/>
    <w:rsid w:val="2BDD4B61"/>
    <w:rsid w:val="2BE36E41"/>
    <w:rsid w:val="2C22657D"/>
    <w:rsid w:val="2CCD0296"/>
    <w:rsid w:val="2CF23945"/>
    <w:rsid w:val="2DB807FE"/>
    <w:rsid w:val="2EFC4E63"/>
    <w:rsid w:val="2F6F1BFD"/>
    <w:rsid w:val="2F7616BF"/>
    <w:rsid w:val="30D24087"/>
    <w:rsid w:val="31080BA4"/>
    <w:rsid w:val="315C608D"/>
    <w:rsid w:val="316162B8"/>
    <w:rsid w:val="31871D2F"/>
    <w:rsid w:val="31B05C23"/>
    <w:rsid w:val="322F7F25"/>
    <w:rsid w:val="33784BF7"/>
    <w:rsid w:val="33D43C27"/>
    <w:rsid w:val="34FE35A8"/>
    <w:rsid w:val="3592243D"/>
    <w:rsid w:val="37F64D4D"/>
    <w:rsid w:val="38855EC9"/>
    <w:rsid w:val="38E40737"/>
    <w:rsid w:val="3A6F2AC8"/>
    <w:rsid w:val="3A74710E"/>
    <w:rsid w:val="3AAA533E"/>
    <w:rsid w:val="3AB32604"/>
    <w:rsid w:val="3AC8215D"/>
    <w:rsid w:val="3AE74870"/>
    <w:rsid w:val="3C073A58"/>
    <w:rsid w:val="3CDB255C"/>
    <w:rsid w:val="3D0E59CE"/>
    <w:rsid w:val="3D903BE8"/>
    <w:rsid w:val="3E54412D"/>
    <w:rsid w:val="3EE86E44"/>
    <w:rsid w:val="41306E55"/>
    <w:rsid w:val="41BA1704"/>
    <w:rsid w:val="41C265BD"/>
    <w:rsid w:val="41D37CA5"/>
    <w:rsid w:val="42EA3D17"/>
    <w:rsid w:val="43D94052"/>
    <w:rsid w:val="440C499D"/>
    <w:rsid w:val="44216EB8"/>
    <w:rsid w:val="44355AA4"/>
    <w:rsid w:val="45451604"/>
    <w:rsid w:val="468C48C7"/>
    <w:rsid w:val="46AF3C23"/>
    <w:rsid w:val="47A71E58"/>
    <w:rsid w:val="47CD44A5"/>
    <w:rsid w:val="47F62742"/>
    <w:rsid w:val="483B7D40"/>
    <w:rsid w:val="49591F3C"/>
    <w:rsid w:val="4A492D99"/>
    <w:rsid w:val="4A6B6639"/>
    <w:rsid w:val="4A9A2709"/>
    <w:rsid w:val="4BDC72BF"/>
    <w:rsid w:val="4C12586E"/>
    <w:rsid w:val="4C521AED"/>
    <w:rsid w:val="4C584257"/>
    <w:rsid w:val="4D9329DF"/>
    <w:rsid w:val="4E086F29"/>
    <w:rsid w:val="4E281379"/>
    <w:rsid w:val="4E427AC1"/>
    <w:rsid w:val="4EA70416"/>
    <w:rsid w:val="50364B74"/>
    <w:rsid w:val="50DF1C5F"/>
    <w:rsid w:val="511900DD"/>
    <w:rsid w:val="515D4669"/>
    <w:rsid w:val="519969A9"/>
    <w:rsid w:val="51CA377A"/>
    <w:rsid w:val="5257245B"/>
    <w:rsid w:val="53280BEB"/>
    <w:rsid w:val="53326114"/>
    <w:rsid w:val="535A57B5"/>
    <w:rsid w:val="54795823"/>
    <w:rsid w:val="55306D65"/>
    <w:rsid w:val="55735625"/>
    <w:rsid w:val="55E77D6B"/>
    <w:rsid w:val="5630556B"/>
    <w:rsid w:val="564258B6"/>
    <w:rsid w:val="569D07E0"/>
    <w:rsid w:val="56D27795"/>
    <w:rsid w:val="57FF6BD3"/>
    <w:rsid w:val="588F433D"/>
    <w:rsid w:val="591B2A59"/>
    <w:rsid w:val="59452184"/>
    <w:rsid w:val="594E283A"/>
    <w:rsid w:val="5982749C"/>
    <w:rsid w:val="59F83156"/>
    <w:rsid w:val="5A6644CC"/>
    <w:rsid w:val="5A6B775D"/>
    <w:rsid w:val="5B24736C"/>
    <w:rsid w:val="5B394684"/>
    <w:rsid w:val="5B507A81"/>
    <w:rsid w:val="5B606401"/>
    <w:rsid w:val="5BE15FB7"/>
    <w:rsid w:val="5BE32D83"/>
    <w:rsid w:val="5C4A3D0E"/>
    <w:rsid w:val="5C5B4FC2"/>
    <w:rsid w:val="5CF21BA8"/>
    <w:rsid w:val="5FA5196C"/>
    <w:rsid w:val="60251412"/>
    <w:rsid w:val="60567FC7"/>
    <w:rsid w:val="60940AF0"/>
    <w:rsid w:val="60DB4C13"/>
    <w:rsid w:val="62253281"/>
    <w:rsid w:val="625342E2"/>
    <w:rsid w:val="62A12F8F"/>
    <w:rsid w:val="62DE42CC"/>
    <w:rsid w:val="630C1F33"/>
    <w:rsid w:val="632C5010"/>
    <w:rsid w:val="64C00105"/>
    <w:rsid w:val="64FE5BF1"/>
    <w:rsid w:val="657C2A38"/>
    <w:rsid w:val="65A168CE"/>
    <w:rsid w:val="65ED6482"/>
    <w:rsid w:val="66805D9E"/>
    <w:rsid w:val="66D07CE9"/>
    <w:rsid w:val="673818E8"/>
    <w:rsid w:val="677C2960"/>
    <w:rsid w:val="67BC0C6C"/>
    <w:rsid w:val="67CD7705"/>
    <w:rsid w:val="682C40B1"/>
    <w:rsid w:val="68704099"/>
    <w:rsid w:val="68ED1AAA"/>
    <w:rsid w:val="691B5ABE"/>
    <w:rsid w:val="692F13B6"/>
    <w:rsid w:val="6A1303AF"/>
    <w:rsid w:val="6B406ECC"/>
    <w:rsid w:val="6C0304DD"/>
    <w:rsid w:val="6CFA617E"/>
    <w:rsid w:val="6D370978"/>
    <w:rsid w:val="6D3D567C"/>
    <w:rsid w:val="6D5E670D"/>
    <w:rsid w:val="6DCF13B9"/>
    <w:rsid w:val="6DDD42E0"/>
    <w:rsid w:val="6EB26E73"/>
    <w:rsid w:val="6F846384"/>
    <w:rsid w:val="72914C0F"/>
    <w:rsid w:val="731B0D5B"/>
    <w:rsid w:val="7518156A"/>
    <w:rsid w:val="75FC005E"/>
    <w:rsid w:val="763C7FDE"/>
    <w:rsid w:val="766B7970"/>
    <w:rsid w:val="773F255B"/>
    <w:rsid w:val="78415C94"/>
    <w:rsid w:val="785836D1"/>
    <w:rsid w:val="789C2367"/>
    <w:rsid w:val="78A82466"/>
    <w:rsid w:val="79924357"/>
    <w:rsid w:val="7A1B2BFA"/>
    <w:rsid w:val="7AA505A6"/>
    <w:rsid w:val="7BAF12F2"/>
    <w:rsid w:val="7C6F7FEF"/>
    <w:rsid w:val="7D536DB7"/>
    <w:rsid w:val="7E133887"/>
    <w:rsid w:val="7E6602B3"/>
    <w:rsid w:val="7EF300F2"/>
    <w:rsid w:val="7F5F2D47"/>
    <w:rsid w:val="7F7C4D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8A498F"/>
  <w15:docId w15:val="{7F86421A-2258-4492-9BFC-8944FAACD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99" w:unhideWhenUsed="1"/>
    <w:lsdException w:name="footnote text" w:semiHidden="1" w:uiPriority="99" w:unhideWhenUsed="1"/>
    <w:lsdException w:name="annotation text" w:semiHidden="1"/>
    <w:lsdException w:name="header" w:unhideWhenUsed="1"/>
    <w:lsdException w:name="footer" w:uiPriority="99" w:unhideWhenUsed="1"/>
    <w:lsdException w:name="index heading" w:semiHidden="1"/>
    <w:lsdException w:name="caption" w:semiHidden="1" w:uiPriority="35" w:unhideWhenUsed="1" w:qFormat="1"/>
    <w:lsdException w:name="table of figures" w:semiHidden="1" w:uiPriority="99" w:unhideWhenUsed="1"/>
    <w:lsdException w:name="envelope address" w:semiHidden="1"/>
    <w:lsdException w:name="envelope return" w:semiHidden="1"/>
    <w:lsdException w:name="footnote reference" w:semiHidden="1" w:uiPriority="99" w:unhideWhenUsed="1"/>
    <w:lsdException w:name="annotation reference" w:semiHidden="1"/>
    <w:lsdException w:name="line number" w:semiHidden="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semiHidden="1" w:uiPriority="1" w:unhideWhenUsed="1"/>
    <w:lsdException w:name="Body Text" w:uiPriority="99" w:unhideWhenUsed="1"/>
    <w:lsdException w:name="Body Text Indent" w:uiPriority="99" w:unhideWhenUsed="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unhideWhenUsed="1"/>
    <w:lsdException w:name="Body Text First Indent" w:semiHidden="1"/>
    <w:lsdException w:name="Body Text First Indent 2" w:semiHidden="1"/>
    <w:lsdException w:name="Note Heading" w:semiHidden="1"/>
    <w:lsdException w:name="Body Text 2" w:semiHidden="1" w:uiPriority="99" w:unhideWhenUsed="1"/>
    <w:lsdException w:name="Body Text 3" w:semiHidden="1"/>
    <w:lsdException w:name="Body Text Indent 2" w:semiHidden="1"/>
    <w:lsdException w:name="Body Text Indent 3" w:semiHidden="1" w:uiPriority="99" w:unhideWhenUsed="1"/>
    <w:lsdException w:name="Block Text" w:semiHidden="1"/>
    <w:lsdException w:name="Hyperlink" w:uiPriority="99" w:unhideWhenUsed="1"/>
    <w:lsdException w:name="FollowedHyperlink" w:semiHidden="1" w:uiPriority="99" w:unhideWhenUsed="1"/>
    <w:lsdException w:name="Strong" w:uiPriority="22" w:qFormat="1"/>
    <w:lsdException w:name="Emphasis" w:uiPriority="20" w:qFormat="1"/>
    <w:lsdException w:name="Document Map" w:semiHidden="1"/>
    <w:lsdException w:name="Plain Text" w:unhideWhenUsed="1"/>
    <w:lsdException w:name="E-mail Signature" w:semiHidden="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widowControl w:val="0"/>
      <w:jc w:val="both"/>
    </w:pPr>
    <w:rPr>
      <w:kern w:val="2"/>
      <w:sz w:val="21"/>
      <w:szCs w:val="22"/>
    </w:rPr>
  </w:style>
  <w:style w:type="paragraph" w:styleId="1">
    <w:name w:val="heading 1"/>
    <w:basedOn w:val="a1"/>
    <w:next w:val="a1"/>
    <w:link w:val="10"/>
    <w:qFormat/>
    <w:pPr>
      <w:jc w:val="center"/>
      <w:outlineLvl w:val="0"/>
    </w:pPr>
    <w:rPr>
      <w:rFonts w:ascii="Times New Roman" w:hAnsi="Times New Roman"/>
      <w:b/>
      <w:kern w:val="0"/>
      <w:sz w:val="32"/>
      <w:szCs w:val="20"/>
    </w:rPr>
  </w:style>
  <w:style w:type="paragraph" w:styleId="21">
    <w:name w:val="heading 2"/>
    <w:basedOn w:val="a1"/>
    <w:next w:val="a1"/>
    <w:link w:val="22"/>
    <w:qFormat/>
    <w:pPr>
      <w:numPr>
        <w:ilvl w:val="1"/>
        <w:numId w:val="1"/>
      </w:numPr>
      <w:spacing w:before="240" w:after="240" w:line="480" w:lineRule="auto"/>
      <w:ind w:left="0" w:firstLine="0"/>
      <w:jc w:val="center"/>
      <w:outlineLvl w:val="1"/>
    </w:pPr>
    <w:rPr>
      <w:rFonts w:ascii="Times New Roman" w:hAnsi="Times New Roman"/>
      <w:b/>
      <w:kern w:val="0"/>
      <w:sz w:val="28"/>
      <w:szCs w:val="20"/>
    </w:rPr>
  </w:style>
  <w:style w:type="paragraph" w:styleId="31">
    <w:name w:val="heading 3"/>
    <w:basedOn w:val="a1"/>
    <w:next w:val="a1"/>
    <w:link w:val="32"/>
    <w:qFormat/>
    <w:pPr>
      <w:numPr>
        <w:ilvl w:val="2"/>
        <w:numId w:val="1"/>
      </w:numPr>
      <w:spacing w:before="240" w:after="240"/>
      <w:ind w:left="720" w:hanging="432"/>
      <w:outlineLvl w:val="2"/>
    </w:pPr>
    <w:rPr>
      <w:rFonts w:ascii="Times New Roman" w:hAnsi="Times New Roman"/>
      <w:b/>
      <w:kern w:val="0"/>
      <w:sz w:val="24"/>
      <w:szCs w:val="20"/>
    </w:rPr>
  </w:style>
  <w:style w:type="paragraph" w:styleId="41">
    <w:name w:val="heading 4"/>
    <w:basedOn w:val="a1"/>
    <w:next w:val="a1"/>
    <w:link w:val="42"/>
    <w:qFormat/>
    <w:pPr>
      <w:numPr>
        <w:ilvl w:val="3"/>
        <w:numId w:val="1"/>
      </w:numPr>
      <w:spacing w:before="120" w:after="120"/>
      <w:ind w:left="864" w:hanging="144"/>
      <w:outlineLvl w:val="3"/>
    </w:pPr>
    <w:rPr>
      <w:rFonts w:ascii="Times New Roman" w:hAnsi="Times New Roman"/>
      <w:b/>
      <w:kern w:val="0"/>
      <w:sz w:val="22"/>
      <w:szCs w:val="20"/>
    </w:rPr>
  </w:style>
  <w:style w:type="paragraph" w:styleId="50">
    <w:name w:val="heading 5"/>
    <w:basedOn w:val="a1"/>
    <w:next w:val="a1"/>
    <w:link w:val="51"/>
    <w:qFormat/>
    <w:pPr>
      <w:numPr>
        <w:ilvl w:val="4"/>
        <w:numId w:val="1"/>
      </w:numPr>
      <w:ind w:left="1008" w:hanging="432"/>
      <w:outlineLvl w:val="4"/>
    </w:pPr>
    <w:rPr>
      <w:rFonts w:ascii="Times New Roman" w:hAnsi="Times New Roman"/>
      <w:kern w:val="0"/>
      <w:sz w:val="20"/>
      <w:szCs w:val="20"/>
    </w:rPr>
  </w:style>
  <w:style w:type="paragraph" w:styleId="6">
    <w:name w:val="heading 6"/>
    <w:basedOn w:val="a1"/>
    <w:next w:val="a1"/>
    <w:link w:val="60"/>
    <w:qFormat/>
    <w:pPr>
      <w:numPr>
        <w:ilvl w:val="5"/>
        <w:numId w:val="1"/>
      </w:numPr>
      <w:ind w:left="1152" w:hanging="432"/>
      <w:outlineLvl w:val="5"/>
    </w:pPr>
    <w:rPr>
      <w:rFonts w:ascii="Times New Roman" w:hAnsi="Times New Roman"/>
      <w:kern w:val="0"/>
      <w:sz w:val="20"/>
      <w:szCs w:val="20"/>
    </w:rPr>
  </w:style>
  <w:style w:type="paragraph" w:styleId="7">
    <w:name w:val="heading 7"/>
    <w:basedOn w:val="a1"/>
    <w:next w:val="a1"/>
    <w:link w:val="70"/>
    <w:qFormat/>
    <w:pPr>
      <w:numPr>
        <w:ilvl w:val="6"/>
        <w:numId w:val="1"/>
      </w:numPr>
      <w:ind w:left="1296" w:hanging="288"/>
      <w:outlineLvl w:val="6"/>
    </w:pPr>
    <w:rPr>
      <w:rFonts w:ascii="Times New Roman" w:hAnsi="Times New Roman"/>
      <w:kern w:val="0"/>
      <w:sz w:val="20"/>
      <w:szCs w:val="20"/>
    </w:rPr>
  </w:style>
  <w:style w:type="paragraph" w:styleId="8">
    <w:name w:val="heading 8"/>
    <w:basedOn w:val="a1"/>
    <w:next w:val="a1"/>
    <w:link w:val="80"/>
    <w:qFormat/>
    <w:pPr>
      <w:numPr>
        <w:ilvl w:val="7"/>
        <w:numId w:val="1"/>
      </w:numPr>
      <w:ind w:left="1440" w:hanging="432"/>
      <w:outlineLvl w:val="7"/>
    </w:pPr>
    <w:rPr>
      <w:rFonts w:ascii="Times New Roman" w:hAnsi="Times New Roman"/>
      <w:kern w:val="0"/>
      <w:sz w:val="20"/>
      <w:szCs w:val="20"/>
    </w:rPr>
  </w:style>
  <w:style w:type="paragraph" w:styleId="9">
    <w:name w:val="heading 9"/>
    <w:basedOn w:val="a1"/>
    <w:next w:val="a1"/>
    <w:link w:val="90"/>
    <w:qFormat/>
    <w:pPr>
      <w:numPr>
        <w:ilvl w:val="8"/>
        <w:numId w:val="1"/>
      </w:numPr>
      <w:ind w:left="1584" w:hanging="144"/>
      <w:outlineLvl w:val="8"/>
    </w:pPr>
    <w:rPr>
      <w:rFonts w:ascii="Times New Roman" w:hAnsi="Times New Roman"/>
      <w:kern w:val="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3">
    <w:name w:val="List 3"/>
    <w:basedOn w:val="a1"/>
    <w:semiHidden/>
    <w:pPr>
      <w:ind w:leftChars="400" w:left="100" w:hangingChars="200" w:hanging="200"/>
    </w:pPr>
    <w:rPr>
      <w:rFonts w:ascii="Times New Roman" w:hAnsi="Times New Roman"/>
      <w:szCs w:val="24"/>
    </w:rPr>
  </w:style>
  <w:style w:type="paragraph" w:styleId="TOC7">
    <w:name w:val="toc 7"/>
    <w:basedOn w:val="a1"/>
    <w:next w:val="a1"/>
    <w:semiHidden/>
    <w:pPr>
      <w:ind w:leftChars="1200" w:left="2520"/>
    </w:pPr>
  </w:style>
  <w:style w:type="paragraph" w:styleId="2">
    <w:name w:val="List Number 2"/>
    <w:basedOn w:val="a1"/>
    <w:semiHidden/>
    <w:pPr>
      <w:numPr>
        <w:numId w:val="2"/>
      </w:numPr>
    </w:pPr>
    <w:rPr>
      <w:rFonts w:ascii="Times New Roman" w:hAnsi="Times New Roman"/>
      <w:szCs w:val="24"/>
    </w:rPr>
  </w:style>
  <w:style w:type="paragraph" w:styleId="a5">
    <w:name w:val="Note Heading"/>
    <w:basedOn w:val="a1"/>
    <w:next w:val="a1"/>
    <w:link w:val="a6"/>
    <w:semiHidden/>
    <w:pPr>
      <w:jc w:val="center"/>
    </w:pPr>
    <w:rPr>
      <w:rFonts w:ascii="Times New Roman" w:hAnsi="Times New Roman"/>
      <w:kern w:val="0"/>
      <w:sz w:val="20"/>
      <w:szCs w:val="24"/>
    </w:rPr>
  </w:style>
  <w:style w:type="paragraph" w:styleId="40">
    <w:name w:val="List Bullet 4"/>
    <w:basedOn w:val="a1"/>
    <w:semiHidden/>
    <w:pPr>
      <w:numPr>
        <w:numId w:val="3"/>
      </w:numPr>
    </w:pPr>
    <w:rPr>
      <w:rFonts w:ascii="Times New Roman" w:hAnsi="Times New Roman"/>
      <w:szCs w:val="24"/>
    </w:rPr>
  </w:style>
  <w:style w:type="paragraph" w:styleId="81">
    <w:name w:val="index 8"/>
    <w:basedOn w:val="a1"/>
    <w:next w:val="a1"/>
    <w:semiHidden/>
    <w:pPr>
      <w:ind w:left="1680" w:hanging="210"/>
      <w:jc w:val="left"/>
    </w:pPr>
    <w:rPr>
      <w:rFonts w:ascii="Times New Roman" w:hAnsi="Times New Roman"/>
      <w:sz w:val="20"/>
      <w:szCs w:val="20"/>
    </w:rPr>
  </w:style>
  <w:style w:type="paragraph" w:styleId="a7">
    <w:name w:val="E-mail Signature"/>
    <w:basedOn w:val="a1"/>
    <w:link w:val="a8"/>
    <w:semiHidden/>
    <w:rPr>
      <w:rFonts w:ascii="Times New Roman" w:hAnsi="Times New Roman"/>
      <w:kern w:val="0"/>
      <w:sz w:val="20"/>
      <w:szCs w:val="24"/>
    </w:rPr>
  </w:style>
  <w:style w:type="paragraph" w:styleId="a">
    <w:name w:val="List Number"/>
    <w:basedOn w:val="a1"/>
    <w:semiHidden/>
    <w:pPr>
      <w:numPr>
        <w:numId w:val="4"/>
      </w:numPr>
    </w:pPr>
    <w:rPr>
      <w:rFonts w:ascii="Times New Roman" w:hAnsi="Times New Roman"/>
      <w:szCs w:val="24"/>
    </w:rPr>
  </w:style>
  <w:style w:type="paragraph" w:styleId="52">
    <w:name w:val="index 5"/>
    <w:basedOn w:val="a1"/>
    <w:next w:val="a1"/>
    <w:semiHidden/>
    <w:pPr>
      <w:ind w:left="1050" w:hanging="210"/>
      <w:jc w:val="left"/>
    </w:pPr>
    <w:rPr>
      <w:rFonts w:ascii="Times New Roman" w:hAnsi="Times New Roman"/>
      <w:sz w:val="20"/>
      <w:szCs w:val="20"/>
    </w:rPr>
  </w:style>
  <w:style w:type="paragraph" w:styleId="a0">
    <w:name w:val="List Bullet"/>
    <w:basedOn w:val="a1"/>
    <w:semiHidden/>
    <w:pPr>
      <w:numPr>
        <w:numId w:val="5"/>
      </w:numPr>
    </w:pPr>
    <w:rPr>
      <w:rFonts w:ascii="Times New Roman" w:hAnsi="Times New Roman"/>
      <w:szCs w:val="24"/>
    </w:rPr>
  </w:style>
  <w:style w:type="paragraph" w:styleId="a9">
    <w:name w:val="envelope address"/>
    <w:basedOn w:val="a1"/>
    <w:semiHidden/>
    <w:pPr>
      <w:framePr w:w="7920" w:h="1980" w:hRule="exact" w:hSpace="180" w:wrap="around" w:hAnchor="page" w:xAlign="center" w:yAlign="bottom"/>
      <w:snapToGrid w:val="0"/>
      <w:ind w:leftChars="1400" w:left="100"/>
    </w:pPr>
    <w:rPr>
      <w:rFonts w:ascii="Arial" w:hAnsi="Arial" w:cs="Arial"/>
      <w:sz w:val="24"/>
      <w:szCs w:val="24"/>
    </w:rPr>
  </w:style>
  <w:style w:type="paragraph" w:styleId="aa">
    <w:name w:val="Document Map"/>
    <w:basedOn w:val="a1"/>
    <w:link w:val="ab"/>
    <w:semiHidden/>
    <w:pPr>
      <w:shd w:val="clear" w:color="auto" w:fill="000080"/>
    </w:pPr>
    <w:rPr>
      <w:rFonts w:ascii="Times New Roman" w:hAnsi="Times New Roman"/>
      <w:kern w:val="0"/>
      <w:sz w:val="20"/>
      <w:szCs w:val="20"/>
    </w:rPr>
  </w:style>
  <w:style w:type="paragraph" w:styleId="ac">
    <w:name w:val="toa heading"/>
    <w:basedOn w:val="a1"/>
    <w:next w:val="a1"/>
    <w:semiHidden/>
    <w:pPr>
      <w:autoSpaceDE w:val="0"/>
      <w:autoSpaceDN w:val="0"/>
      <w:adjustRightInd w:val="0"/>
      <w:spacing w:before="120" w:after="60" w:line="360" w:lineRule="auto"/>
      <w:ind w:right="-425"/>
    </w:pPr>
    <w:rPr>
      <w:rFonts w:ascii="Arial" w:hAnsi="Arial"/>
      <w:color w:val="000000"/>
      <w:sz w:val="24"/>
      <w:szCs w:val="20"/>
    </w:rPr>
  </w:style>
  <w:style w:type="paragraph" w:styleId="ad">
    <w:name w:val="annotation text"/>
    <w:basedOn w:val="a1"/>
    <w:link w:val="ae"/>
    <w:semiHidden/>
    <w:pPr>
      <w:jc w:val="left"/>
    </w:pPr>
    <w:rPr>
      <w:rFonts w:ascii="Times New Roman" w:hAnsi="Times New Roman"/>
      <w:kern w:val="0"/>
      <w:sz w:val="20"/>
      <w:szCs w:val="20"/>
    </w:rPr>
  </w:style>
  <w:style w:type="paragraph" w:styleId="61">
    <w:name w:val="index 6"/>
    <w:basedOn w:val="a1"/>
    <w:next w:val="a1"/>
    <w:semiHidden/>
    <w:pPr>
      <w:ind w:left="1260" w:hanging="210"/>
      <w:jc w:val="left"/>
    </w:pPr>
    <w:rPr>
      <w:rFonts w:ascii="Times New Roman" w:hAnsi="Times New Roman"/>
      <w:sz w:val="20"/>
      <w:szCs w:val="20"/>
    </w:rPr>
  </w:style>
  <w:style w:type="paragraph" w:styleId="af">
    <w:name w:val="Salutation"/>
    <w:basedOn w:val="a1"/>
    <w:next w:val="a1"/>
    <w:link w:val="af0"/>
    <w:semiHidden/>
    <w:rPr>
      <w:rFonts w:ascii="Times New Roman" w:hAnsi="Times New Roman"/>
      <w:kern w:val="0"/>
      <w:sz w:val="20"/>
      <w:szCs w:val="24"/>
    </w:rPr>
  </w:style>
  <w:style w:type="paragraph" w:styleId="34">
    <w:name w:val="Body Text 3"/>
    <w:basedOn w:val="a1"/>
    <w:link w:val="35"/>
    <w:semiHidden/>
    <w:pPr>
      <w:spacing w:after="120"/>
    </w:pPr>
    <w:rPr>
      <w:rFonts w:ascii="Times New Roman" w:hAnsi="Times New Roman"/>
      <w:kern w:val="0"/>
      <w:sz w:val="16"/>
      <w:szCs w:val="16"/>
    </w:rPr>
  </w:style>
  <w:style w:type="paragraph" w:styleId="af1">
    <w:name w:val="Closing"/>
    <w:basedOn w:val="a1"/>
    <w:link w:val="af2"/>
    <w:semiHidden/>
    <w:pPr>
      <w:ind w:leftChars="2100" w:left="100"/>
    </w:pPr>
    <w:rPr>
      <w:rFonts w:ascii="Times New Roman" w:hAnsi="Times New Roman"/>
      <w:kern w:val="0"/>
      <w:sz w:val="20"/>
      <w:szCs w:val="24"/>
    </w:rPr>
  </w:style>
  <w:style w:type="paragraph" w:styleId="30">
    <w:name w:val="List Bullet 3"/>
    <w:basedOn w:val="a1"/>
    <w:semiHidden/>
    <w:pPr>
      <w:numPr>
        <w:numId w:val="6"/>
      </w:numPr>
    </w:pPr>
    <w:rPr>
      <w:rFonts w:ascii="Times New Roman" w:hAnsi="Times New Roman"/>
      <w:szCs w:val="24"/>
    </w:rPr>
  </w:style>
  <w:style w:type="paragraph" w:styleId="af3">
    <w:name w:val="Body Text"/>
    <w:basedOn w:val="a1"/>
    <w:link w:val="af4"/>
    <w:uiPriority w:val="99"/>
    <w:unhideWhenUsed/>
    <w:pPr>
      <w:spacing w:after="120"/>
    </w:pPr>
  </w:style>
  <w:style w:type="paragraph" w:styleId="af5">
    <w:name w:val="Body Text Indent"/>
    <w:basedOn w:val="a1"/>
    <w:link w:val="af6"/>
    <w:uiPriority w:val="99"/>
    <w:unhideWhenUsed/>
    <w:pPr>
      <w:spacing w:after="120"/>
      <w:ind w:leftChars="200" w:left="420"/>
    </w:pPr>
  </w:style>
  <w:style w:type="paragraph" w:styleId="3">
    <w:name w:val="List Number 3"/>
    <w:basedOn w:val="a1"/>
    <w:semiHidden/>
    <w:pPr>
      <w:numPr>
        <w:numId w:val="7"/>
      </w:numPr>
    </w:pPr>
    <w:rPr>
      <w:rFonts w:ascii="Times New Roman" w:hAnsi="Times New Roman"/>
      <w:szCs w:val="24"/>
    </w:rPr>
  </w:style>
  <w:style w:type="paragraph" w:styleId="23">
    <w:name w:val="List 2"/>
    <w:basedOn w:val="a1"/>
    <w:semiHidden/>
    <w:pPr>
      <w:ind w:leftChars="200" w:left="100" w:hangingChars="200" w:hanging="200"/>
    </w:pPr>
    <w:rPr>
      <w:rFonts w:ascii="Times New Roman" w:hAnsi="Times New Roman"/>
      <w:szCs w:val="24"/>
    </w:rPr>
  </w:style>
  <w:style w:type="paragraph" w:styleId="af7">
    <w:name w:val="List Continue"/>
    <w:basedOn w:val="a1"/>
    <w:semiHidden/>
    <w:pPr>
      <w:spacing w:after="120"/>
      <w:ind w:leftChars="200" w:left="420"/>
    </w:pPr>
    <w:rPr>
      <w:rFonts w:ascii="Times New Roman" w:hAnsi="Times New Roman"/>
      <w:szCs w:val="24"/>
    </w:rPr>
  </w:style>
  <w:style w:type="paragraph" w:styleId="af8">
    <w:name w:val="Block Text"/>
    <w:basedOn w:val="a1"/>
    <w:semiHidden/>
    <w:pPr>
      <w:spacing w:after="120"/>
      <w:ind w:leftChars="700" w:left="1440" w:rightChars="700" w:right="1440"/>
    </w:pPr>
    <w:rPr>
      <w:rFonts w:ascii="Times New Roman" w:hAnsi="Times New Roman"/>
      <w:szCs w:val="24"/>
    </w:rPr>
  </w:style>
  <w:style w:type="paragraph" w:styleId="20">
    <w:name w:val="List Bullet 2"/>
    <w:basedOn w:val="a1"/>
    <w:semiHidden/>
    <w:pPr>
      <w:numPr>
        <w:numId w:val="8"/>
      </w:numPr>
    </w:pPr>
    <w:rPr>
      <w:rFonts w:ascii="Times New Roman" w:hAnsi="Times New Roman"/>
      <w:szCs w:val="24"/>
    </w:rPr>
  </w:style>
  <w:style w:type="paragraph" w:styleId="HTML">
    <w:name w:val="HTML Address"/>
    <w:basedOn w:val="a1"/>
    <w:link w:val="HTML0"/>
    <w:semiHidden/>
    <w:rPr>
      <w:rFonts w:ascii="Times New Roman" w:hAnsi="Times New Roman"/>
      <w:i/>
      <w:iCs/>
      <w:kern w:val="0"/>
      <w:sz w:val="20"/>
      <w:szCs w:val="24"/>
    </w:rPr>
  </w:style>
  <w:style w:type="paragraph" w:styleId="43">
    <w:name w:val="index 4"/>
    <w:basedOn w:val="a1"/>
    <w:next w:val="a1"/>
    <w:semiHidden/>
    <w:pPr>
      <w:ind w:left="840" w:hanging="210"/>
      <w:jc w:val="left"/>
    </w:pPr>
    <w:rPr>
      <w:rFonts w:ascii="Times New Roman" w:hAnsi="Times New Roman"/>
      <w:sz w:val="20"/>
      <w:szCs w:val="20"/>
    </w:rPr>
  </w:style>
  <w:style w:type="paragraph" w:styleId="TOC5">
    <w:name w:val="toc 5"/>
    <w:basedOn w:val="a1"/>
    <w:next w:val="a1"/>
    <w:semiHidden/>
    <w:pPr>
      <w:ind w:leftChars="800" w:left="1680"/>
    </w:pPr>
  </w:style>
  <w:style w:type="paragraph" w:styleId="TOC3">
    <w:name w:val="toc 3"/>
    <w:basedOn w:val="a1"/>
    <w:next w:val="a1"/>
    <w:semiHidden/>
    <w:pPr>
      <w:ind w:leftChars="400" w:left="840"/>
    </w:pPr>
  </w:style>
  <w:style w:type="paragraph" w:styleId="af9">
    <w:name w:val="Plain Text"/>
    <w:basedOn w:val="a1"/>
    <w:link w:val="afa"/>
    <w:unhideWhenUsed/>
    <w:rPr>
      <w:rFonts w:ascii="宋体" w:hAnsi="Courier New"/>
      <w:kern w:val="0"/>
      <w:sz w:val="20"/>
      <w:szCs w:val="21"/>
    </w:rPr>
  </w:style>
  <w:style w:type="paragraph" w:styleId="53">
    <w:name w:val="List Bullet 5"/>
    <w:basedOn w:val="a1"/>
    <w:semiHidden/>
    <w:pPr>
      <w:tabs>
        <w:tab w:val="left" w:pos="2040"/>
      </w:tabs>
      <w:ind w:left="2040" w:hanging="360"/>
    </w:pPr>
    <w:rPr>
      <w:rFonts w:ascii="Times New Roman" w:hAnsi="Times New Roman"/>
      <w:szCs w:val="24"/>
    </w:rPr>
  </w:style>
  <w:style w:type="paragraph" w:styleId="4">
    <w:name w:val="List Number 4"/>
    <w:basedOn w:val="a1"/>
    <w:semiHidden/>
    <w:pPr>
      <w:numPr>
        <w:numId w:val="9"/>
      </w:numPr>
    </w:pPr>
    <w:rPr>
      <w:rFonts w:ascii="Times New Roman" w:hAnsi="Times New Roman"/>
      <w:szCs w:val="24"/>
    </w:rPr>
  </w:style>
  <w:style w:type="paragraph" w:styleId="TOC8">
    <w:name w:val="toc 8"/>
    <w:basedOn w:val="a1"/>
    <w:next w:val="a1"/>
    <w:semiHidden/>
    <w:pPr>
      <w:ind w:leftChars="1400" w:left="2940"/>
    </w:pPr>
  </w:style>
  <w:style w:type="paragraph" w:styleId="36">
    <w:name w:val="index 3"/>
    <w:basedOn w:val="a1"/>
    <w:next w:val="a1"/>
    <w:semiHidden/>
    <w:pPr>
      <w:ind w:left="630" w:hanging="210"/>
      <w:jc w:val="left"/>
    </w:pPr>
    <w:rPr>
      <w:rFonts w:ascii="Times New Roman" w:hAnsi="Times New Roman"/>
      <w:sz w:val="20"/>
      <w:szCs w:val="20"/>
    </w:rPr>
  </w:style>
  <w:style w:type="paragraph" w:styleId="afb">
    <w:name w:val="Date"/>
    <w:basedOn w:val="a1"/>
    <w:next w:val="a1"/>
    <w:link w:val="afc"/>
    <w:unhideWhenUsed/>
    <w:pPr>
      <w:ind w:leftChars="2500" w:left="100"/>
    </w:pPr>
    <w:rPr>
      <w:rFonts w:ascii="Times New Roman" w:hAnsi="Times New Roman"/>
      <w:kern w:val="0"/>
      <w:sz w:val="20"/>
      <w:szCs w:val="20"/>
    </w:rPr>
  </w:style>
  <w:style w:type="paragraph" w:styleId="24">
    <w:name w:val="Body Text Indent 2"/>
    <w:basedOn w:val="a1"/>
    <w:link w:val="25"/>
    <w:semiHidden/>
    <w:pPr>
      <w:spacing w:after="120" w:line="480" w:lineRule="auto"/>
      <w:ind w:leftChars="200" w:left="420"/>
    </w:pPr>
    <w:rPr>
      <w:rFonts w:ascii="Times New Roman" w:hAnsi="Times New Roman"/>
      <w:kern w:val="0"/>
      <w:sz w:val="20"/>
      <w:szCs w:val="24"/>
    </w:rPr>
  </w:style>
  <w:style w:type="paragraph" w:styleId="54">
    <w:name w:val="List Continue 5"/>
    <w:basedOn w:val="a1"/>
    <w:semiHidden/>
    <w:pPr>
      <w:spacing w:after="120"/>
      <w:ind w:leftChars="1000" w:left="2100"/>
    </w:pPr>
    <w:rPr>
      <w:rFonts w:ascii="Times New Roman" w:hAnsi="Times New Roman"/>
      <w:szCs w:val="24"/>
    </w:rPr>
  </w:style>
  <w:style w:type="paragraph" w:styleId="afd">
    <w:name w:val="Balloon Text"/>
    <w:basedOn w:val="a1"/>
    <w:link w:val="afe"/>
    <w:semiHidden/>
    <w:rPr>
      <w:rFonts w:ascii="Times New Roman" w:hAnsi="Times New Roman"/>
      <w:kern w:val="0"/>
      <w:sz w:val="18"/>
      <w:szCs w:val="18"/>
    </w:rPr>
  </w:style>
  <w:style w:type="paragraph" w:styleId="aff">
    <w:name w:val="footer"/>
    <w:basedOn w:val="a1"/>
    <w:link w:val="aff0"/>
    <w:uiPriority w:val="99"/>
    <w:unhideWhenUsed/>
    <w:pPr>
      <w:tabs>
        <w:tab w:val="center" w:pos="4153"/>
        <w:tab w:val="right" w:pos="8306"/>
      </w:tabs>
      <w:snapToGrid w:val="0"/>
      <w:jc w:val="left"/>
    </w:pPr>
    <w:rPr>
      <w:rFonts w:ascii="Times New Roman" w:hAnsi="Times New Roman"/>
      <w:kern w:val="0"/>
      <w:sz w:val="18"/>
      <w:szCs w:val="18"/>
    </w:rPr>
  </w:style>
  <w:style w:type="paragraph" w:styleId="aff1">
    <w:name w:val="envelope return"/>
    <w:basedOn w:val="a1"/>
    <w:semiHidden/>
    <w:pPr>
      <w:snapToGrid w:val="0"/>
    </w:pPr>
    <w:rPr>
      <w:rFonts w:ascii="Arial" w:hAnsi="Arial" w:cs="Arial"/>
      <w:szCs w:val="24"/>
    </w:rPr>
  </w:style>
  <w:style w:type="paragraph" w:styleId="aff2">
    <w:name w:val="header"/>
    <w:basedOn w:val="a1"/>
    <w:link w:val="aff3"/>
    <w:unhideWhenUsed/>
    <w:pPr>
      <w:pBdr>
        <w:bottom w:val="single" w:sz="6" w:space="1" w:color="auto"/>
      </w:pBdr>
      <w:tabs>
        <w:tab w:val="center" w:pos="4153"/>
        <w:tab w:val="right" w:pos="8306"/>
      </w:tabs>
      <w:snapToGrid w:val="0"/>
      <w:jc w:val="center"/>
    </w:pPr>
    <w:rPr>
      <w:rFonts w:ascii="Times New Roman" w:hAnsi="Times New Roman"/>
      <w:kern w:val="0"/>
      <w:sz w:val="18"/>
      <w:szCs w:val="18"/>
    </w:rPr>
  </w:style>
  <w:style w:type="paragraph" w:styleId="aff4">
    <w:name w:val="Signature"/>
    <w:basedOn w:val="a1"/>
    <w:link w:val="aff5"/>
    <w:semiHidden/>
    <w:pPr>
      <w:ind w:leftChars="2100" w:left="100"/>
    </w:pPr>
    <w:rPr>
      <w:rFonts w:ascii="Times New Roman" w:hAnsi="Times New Roman"/>
      <w:kern w:val="0"/>
      <w:sz w:val="20"/>
      <w:szCs w:val="24"/>
    </w:rPr>
  </w:style>
  <w:style w:type="paragraph" w:styleId="TOC1">
    <w:name w:val="toc 1"/>
    <w:basedOn w:val="a1"/>
    <w:next w:val="a1"/>
    <w:semiHidden/>
  </w:style>
  <w:style w:type="paragraph" w:styleId="44">
    <w:name w:val="List Continue 4"/>
    <w:basedOn w:val="a1"/>
    <w:semiHidden/>
    <w:pPr>
      <w:spacing w:after="120"/>
      <w:ind w:leftChars="800" w:left="1680"/>
    </w:pPr>
    <w:rPr>
      <w:rFonts w:ascii="Times New Roman" w:hAnsi="Times New Roman"/>
      <w:szCs w:val="24"/>
    </w:rPr>
  </w:style>
  <w:style w:type="paragraph" w:styleId="TOC4">
    <w:name w:val="toc 4"/>
    <w:basedOn w:val="a1"/>
    <w:next w:val="a1"/>
    <w:semiHidden/>
    <w:pPr>
      <w:ind w:leftChars="600" w:left="1260"/>
    </w:pPr>
  </w:style>
  <w:style w:type="paragraph" w:styleId="aff6">
    <w:name w:val="index heading"/>
    <w:basedOn w:val="a1"/>
    <w:next w:val="11"/>
    <w:semiHidden/>
    <w:pPr>
      <w:spacing w:before="120" w:after="120"/>
      <w:jc w:val="left"/>
    </w:pPr>
    <w:rPr>
      <w:rFonts w:ascii="Times New Roman" w:hAnsi="Times New Roman"/>
      <w:b/>
      <w:bCs/>
      <w:i/>
      <w:iCs/>
      <w:sz w:val="20"/>
      <w:szCs w:val="20"/>
    </w:rPr>
  </w:style>
  <w:style w:type="paragraph" w:styleId="11">
    <w:name w:val="index 1"/>
    <w:basedOn w:val="a1"/>
    <w:next w:val="a1"/>
    <w:semiHidden/>
    <w:pPr>
      <w:ind w:left="210" w:hanging="210"/>
      <w:jc w:val="left"/>
    </w:pPr>
    <w:rPr>
      <w:rFonts w:ascii="Times New Roman" w:hAnsi="Times New Roman"/>
      <w:sz w:val="20"/>
      <w:szCs w:val="20"/>
    </w:rPr>
  </w:style>
  <w:style w:type="paragraph" w:styleId="5">
    <w:name w:val="List Number 5"/>
    <w:basedOn w:val="a1"/>
    <w:semiHidden/>
    <w:pPr>
      <w:numPr>
        <w:numId w:val="10"/>
      </w:numPr>
    </w:pPr>
    <w:rPr>
      <w:rFonts w:ascii="Times New Roman" w:hAnsi="Times New Roman"/>
      <w:szCs w:val="24"/>
    </w:rPr>
  </w:style>
  <w:style w:type="paragraph" w:styleId="aff7">
    <w:name w:val="List"/>
    <w:basedOn w:val="a1"/>
    <w:semiHidden/>
    <w:pPr>
      <w:ind w:left="200" w:hangingChars="200" w:hanging="200"/>
    </w:pPr>
    <w:rPr>
      <w:rFonts w:ascii="Times New Roman" w:hAnsi="Times New Roman"/>
      <w:szCs w:val="24"/>
    </w:rPr>
  </w:style>
  <w:style w:type="paragraph" w:styleId="TOC6">
    <w:name w:val="toc 6"/>
    <w:basedOn w:val="a1"/>
    <w:next w:val="a1"/>
    <w:semiHidden/>
    <w:pPr>
      <w:ind w:leftChars="1000" w:left="2100"/>
    </w:pPr>
  </w:style>
  <w:style w:type="paragraph" w:styleId="55">
    <w:name w:val="List 5"/>
    <w:basedOn w:val="a1"/>
    <w:semiHidden/>
    <w:pPr>
      <w:ind w:leftChars="800" w:left="100" w:hangingChars="200" w:hanging="200"/>
    </w:pPr>
    <w:rPr>
      <w:rFonts w:ascii="Times New Roman" w:hAnsi="Times New Roman"/>
      <w:szCs w:val="24"/>
    </w:rPr>
  </w:style>
  <w:style w:type="paragraph" w:styleId="71">
    <w:name w:val="index 7"/>
    <w:basedOn w:val="a1"/>
    <w:next w:val="a1"/>
    <w:semiHidden/>
    <w:pPr>
      <w:ind w:left="1470" w:hanging="210"/>
      <w:jc w:val="left"/>
    </w:pPr>
    <w:rPr>
      <w:rFonts w:ascii="Times New Roman" w:hAnsi="Times New Roman"/>
      <w:sz w:val="20"/>
      <w:szCs w:val="20"/>
    </w:rPr>
  </w:style>
  <w:style w:type="paragraph" w:styleId="91">
    <w:name w:val="index 9"/>
    <w:basedOn w:val="a1"/>
    <w:next w:val="a1"/>
    <w:semiHidden/>
    <w:pPr>
      <w:ind w:left="1890" w:hanging="210"/>
      <w:jc w:val="left"/>
    </w:pPr>
    <w:rPr>
      <w:rFonts w:ascii="Times New Roman" w:hAnsi="Times New Roman"/>
      <w:sz w:val="20"/>
      <w:szCs w:val="20"/>
    </w:rPr>
  </w:style>
  <w:style w:type="paragraph" w:styleId="TOC2">
    <w:name w:val="toc 2"/>
    <w:basedOn w:val="a1"/>
    <w:next w:val="a1"/>
    <w:semiHidden/>
    <w:pPr>
      <w:ind w:leftChars="200" w:left="420"/>
    </w:pPr>
  </w:style>
  <w:style w:type="paragraph" w:styleId="TOC9">
    <w:name w:val="toc 9"/>
    <w:basedOn w:val="a1"/>
    <w:next w:val="a1"/>
    <w:semiHidden/>
    <w:pPr>
      <w:ind w:leftChars="1600" w:left="3360"/>
    </w:pPr>
  </w:style>
  <w:style w:type="paragraph" w:styleId="45">
    <w:name w:val="List 4"/>
    <w:basedOn w:val="a1"/>
    <w:semiHidden/>
    <w:pPr>
      <w:ind w:leftChars="600" w:left="100" w:hangingChars="200" w:hanging="200"/>
    </w:pPr>
    <w:rPr>
      <w:rFonts w:ascii="Times New Roman" w:hAnsi="Times New Roman"/>
      <w:szCs w:val="24"/>
    </w:rPr>
  </w:style>
  <w:style w:type="paragraph" w:styleId="26">
    <w:name w:val="List Continue 2"/>
    <w:basedOn w:val="a1"/>
    <w:semiHidden/>
    <w:pPr>
      <w:spacing w:after="120"/>
      <w:ind w:leftChars="400" w:left="840"/>
    </w:pPr>
    <w:rPr>
      <w:rFonts w:ascii="Times New Roman" w:hAnsi="Times New Roman"/>
      <w:szCs w:val="24"/>
    </w:rPr>
  </w:style>
  <w:style w:type="paragraph" w:styleId="aff8">
    <w:name w:val="Message Header"/>
    <w:basedOn w:val="a1"/>
    <w:link w:val="aff9"/>
    <w:semiHidden/>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kern w:val="0"/>
      <w:sz w:val="24"/>
      <w:szCs w:val="24"/>
    </w:rPr>
  </w:style>
  <w:style w:type="paragraph" w:styleId="HTML1">
    <w:name w:val="HTML Preformatted"/>
    <w:basedOn w:val="a1"/>
    <w:link w:val="HTML2"/>
    <w:semiHidden/>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olor w:val="000000"/>
      <w:kern w:val="0"/>
      <w:sz w:val="24"/>
      <w:szCs w:val="24"/>
    </w:rPr>
  </w:style>
  <w:style w:type="paragraph" w:styleId="37">
    <w:name w:val="List Continue 3"/>
    <w:basedOn w:val="a1"/>
    <w:semiHidden/>
    <w:pPr>
      <w:spacing w:after="120"/>
      <w:ind w:leftChars="600" w:left="1260"/>
    </w:pPr>
    <w:rPr>
      <w:rFonts w:ascii="Times New Roman" w:hAnsi="Times New Roman"/>
      <w:szCs w:val="24"/>
    </w:rPr>
  </w:style>
  <w:style w:type="paragraph" w:styleId="27">
    <w:name w:val="index 2"/>
    <w:basedOn w:val="a1"/>
    <w:next w:val="a1"/>
    <w:semiHidden/>
    <w:pPr>
      <w:ind w:left="420" w:hanging="210"/>
      <w:jc w:val="left"/>
    </w:pPr>
    <w:rPr>
      <w:rFonts w:ascii="Times New Roman" w:hAnsi="Times New Roman"/>
      <w:sz w:val="20"/>
      <w:szCs w:val="20"/>
    </w:rPr>
  </w:style>
  <w:style w:type="paragraph" w:styleId="affa">
    <w:name w:val="Title"/>
    <w:basedOn w:val="Normal31"/>
    <w:link w:val="affb"/>
    <w:qFormat/>
    <w:pPr>
      <w:adjustRightInd w:val="0"/>
      <w:spacing w:before="240" w:after="60" w:line="360" w:lineRule="atLeast"/>
      <w:jc w:val="center"/>
      <w:textAlignment w:val="baseline"/>
      <w:outlineLvl w:val="0"/>
    </w:pPr>
    <w:rPr>
      <w:rFonts w:ascii="宋体" w:eastAsia="宋体-PUA" w:hAnsi="宋体" w:cs="Arial"/>
      <w:b/>
      <w:bCs/>
      <w:sz w:val="28"/>
      <w:szCs w:val="32"/>
    </w:rPr>
  </w:style>
  <w:style w:type="paragraph" w:customStyle="1" w:styleId="Normal31">
    <w:name w:val="Normal_3_1"/>
    <w:qFormat/>
    <w:pPr>
      <w:widowControl w:val="0"/>
      <w:jc w:val="both"/>
    </w:pPr>
    <w:rPr>
      <w:rFonts w:ascii="Times New Roman" w:hAnsi="Times New Roman"/>
    </w:rPr>
  </w:style>
  <w:style w:type="paragraph" w:styleId="affc">
    <w:name w:val="annotation subject"/>
    <w:basedOn w:val="ad"/>
    <w:next w:val="ad"/>
    <w:link w:val="affd"/>
    <w:semiHidden/>
    <w:rPr>
      <w:b/>
      <w:bCs/>
      <w:szCs w:val="24"/>
    </w:rPr>
  </w:style>
  <w:style w:type="paragraph" w:styleId="affe">
    <w:name w:val="Body Text First Indent"/>
    <w:basedOn w:val="a1"/>
    <w:link w:val="afff"/>
    <w:semiHidden/>
    <w:pPr>
      <w:spacing w:after="120"/>
      <w:ind w:firstLineChars="100" w:firstLine="420"/>
    </w:pPr>
    <w:rPr>
      <w:rFonts w:ascii="Times New Roman" w:hAnsi="Times New Roman"/>
      <w:kern w:val="0"/>
      <w:sz w:val="20"/>
      <w:szCs w:val="24"/>
    </w:rPr>
  </w:style>
  <w:style w:type="paragraph" w:styleId="28">
    <w:name w:val="Body Text First Indent 2"/>
    <w:basedOn w:val="a1"/>
    <w:link w:val="29"/>
    <w:semiHidden/>
    <w:pPr>
      <w:spacing w:after="120"/>
      <w:ind w:leftChars="200" w:left="420" w:firstLineChars="200" w:firstLine="420"/>
    </w:pPr>
    <w:rPr>
      <w:rFonts w:ascii="Times New Roman" w:hAnsi="Times New Roman"/>
      <w:kern w:val="0"/>
      <w:sz w:val="20"/>
      <w:szCs w:val="24"/>
    </w:rPr>
  </w:style>
  <w:style w:type="table" w:styleId="afff0">
    <w:name w:val="Table Grid"/>
    <w:basedOn w:val="a3"/>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1">
    <w:name w:val="Table Theme"/>
    <w:basedOn w:val="a3"/>
    <w:semiHidden/>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semiHidden/>
    <w:pPr>
      <w:widowControl w:val="0"/>
      <w:jc w:val="both"/>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a">
    <w:name w:val="Table Colorful 2"/>
    <w:basedOn w:val="a3"/>
    <w:semiHidden/>
    <w:pPr>
      <w:widowControl w:val="0"/>
      <w:jc w:val="both"/>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8">
    <w:name w:val="Table Colorful 3"/>
    <w:basedOn w:val="a3"/>
    <w:semiHidden/>
    <w:pPr>
      <w:widowControl w:val="0"/>
      <w:jc w:val="both"/>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f2">
    <w:name w:val="Table Elegant"/>
    <w:basedOn w:val="a3"/>
    <w:semiHidden/>
    <w:pPr>
      <w:widowControl w:val="0"/>
      <w:jc w:val="both"/>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3">
    <w:name w:val="Table Classic 1"/>
    <w:basedOn w:val="a3"/>
    <w:semiHidden/>
    <w:pPr>
      <w:widowControl w:val="0"/>
      <w:jc w:val="both"/>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b">
    <w:name w:val="Table Classic 2"/>
    <w:basedOn w:val="a3"/>
    <w:semiHidden/>
    <w:pPr>
      <w:widowControl w:val="0"/>
      <w:jc w:val="both"/>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9">
    <w:name w:val="Table Classic 3"/>
    <w:basedOn w:val="a3"/>
    <w:semiHidden/>
    <w:pPr>
      <w:widowControl w:val="0"/>
      <w:jc w:val="both"/>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6">
    <w:name w:val="Table Classic 4"/>
    <w:basedOn w:val="a3"/>
    <w:semiHidden/>
    <w:pPr>
      <w:widowControl w:val="0"/>
      <w:jc w:val="both"/>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4">
    <w:name w:val="Table Simple 1"/>
    <w:basedOn w:val="a3"/>
    <w:semiHidden/>
    <w:pPr>
      <w:widowControl w:val="0"/>
      <w:jc w:val="both"/>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c">
    <w:name w:val="Table Simple 2"/>
    <w:basedOn w:val="a3"/>
    <w:semiHidden/>
    <w:pPr>
      <w:widowControl w:val="0"/>
      <w:jc w:val="both"/>
    </w:pPr>
    <w:rPr>
      <w:rFonts w:ascii="Times New Roman" w:hAnsi="Times New Roman"/>
    </w:rPr>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a">
    <w:name w:val="Table Simple 3"/>
    <w:basedOn w:val="a3"/>
    <w:semiHidden/>
    <w:pPr>
      <w:widowControl w:val="0"/>
      <w:jc w:val="both"/>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5">
    <w:name w:val="Table Subtle 1"/>
    <w:basedOn w:val="a3"/>
    <w:semiHidden/>
    <w:pPr>
      <w:widowControl w:val="0"/>
      <w:jc w:val="both"/>
    </w:pPr>
    <w:rPr>
      <w:rFonts w:ascii="Times New Roman" w:hAnsi="Times New Roman"/>
    </w:rPr>
    <w:tblPr>
      <w:tblStyleRowBandSize w:val="1"/>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d">
    <w:name w:val="Table Subtle 2"/>
    <w:basedOn w:val="a3"/>
    <w:semiHidden/>
    <w:pPr>
      <w:widowControl w:val="0"/>
      <w:jc w:val="both"/>
    </w:pPr>
    <w:rPr>
      <w:rFonts w:ascii="Times New Roman" w:hAnsi="Times New Roman"/>
    </w:rPr>
    <w:tblPr>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6">
    <w:name w:val="Table 3D effects 1"/>
    <w:basedOn w:val="a3"/>
    <w:semiHidden/>
    <w:pPr>
      <w:widowControl w:val="0"/>
      <w:jc w:val="both"/>
    </w:pPr>
    <w:rPr>
      <w:rFonts w:ascii="Times New Roman" w:hAnsi="Times New Roman"/>
    </w:rP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e">
    <w:name w:val="Table 3D effects 2"/>
    <w:basedOn w:val="a3"/>
    <w:semiHidden/>
    <w:pPr>
      <w:widowControl w:val="0"/>
      <w:jc w:val="both"/>
    </w:pPr>
    <w:rPr>
      <w:rFonts w:ascii="Times New Roman" w:hAnsi="Times New Roman"/>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b">
    <w:name w:val="Table 3D effects 3"/>
    <w:basedOn w:val="a3"/>
    <w:semiHidden/>
    <w:pPr>
      <w:widowControl w:val="0"/>
      <w:jc w:val="both"/>
    </w:pPr>
    <w:rPr>
      <w:rFonts w:ascii="Times New Roman" w:hAnsi="Times New Roman"/>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7">
    <w:name w:val="Table List 1"/>
    <w:basedOn w:val="a3"/>
    <w:semiHidden/>
    <w:pPr>
      <w:widowControl w:val="0"/>
      <w:jc w:val="both"/>
    </w:pPr>
    <w:rPr>
      <w:rFonts w:ascii="Times New Roman" w:hAnsi="Times New Roman"/>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
    <w:name w:val="Table List 2"/>
    <w:basedOn w:val="a3"/>
    <w:semiHidden/>
    <w:pPr>
      <w:widowControl w:val="0"/>
      <w:jc w:val="both"/>
    </w:pPr>
    <w:rPr>
      <w:rFonts w:ascii="Times New Roman" w:hAnsi="Times New Roman"/>
    </w:rPr>
    <w:tblPr>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List 3"/>
    <w:basedOn w:val="a3"/>
    <w:semiHidden/>
    <w:pPr>
      <w:widowControl w:val="0"/>
      <w:jc w:val="both"/>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7">
    <w:name w:val="Table List 4"/>
    <w:basedOn w:val="a3"/>
    <w:semiHidden/>
    <w:pPr>
      <w:widowControl w:val="0"/>
      <w:jc w:val="both"/>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56">
    <w:name w:val="Table List 5"/>
    <w:basedOn w:val="a3"/>
    <w:semiHidden/>
    <w:pPr>
      <w:widowControl w:val="0"/>
      <w:jc w:val="both"/>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2">
    <w:name w:val="Table List 6"/>
    <w:basedOn w:val="a3"/>
    <w:semiHidden/>
    <w:pPr>
      <w:widowControl w:val="0"/>
      <w:jc w:val="both"/>
    </w:pPr>
    <w:rPr>
      <w:rFonts w:ascii="Times New Roman" w:hAnsi="Times New Roman"/>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List 7"/>
    <w:basedOn w:val="a3"/>
    <w:semiHidden/>
    <w:pPr>
      <w:widowControl w:val="0"/>
      <w:jc w:val="both"/>
    </w:pPr>
    <w:rPr>
      <w:rFonts w:ascii="Times New Roman" w:hAnsi="Times New Roman"/>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2">
    <w:name w:val="Table List 8"/>
    <w:basedOn w:val="a3"/>
    <w:semiHidden/>
    <w:pPr>
      <w:widowControl w:val="0"/>
      <w:jc w:val="both"/>
    </w:pPr>
    <w:rPr>
      <w:rFonts w:ascii="Times New Roman"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f3">
    <w:name w:val="Table Contemporary"/>
    <w:basedOn w:val="a3"/>
    <w:semiHidden/>
    <w:pPr>
      <w:widowControl w:val="0"/>
      <w:jc w:val="both"/>
    </w:pPr>
    <w:rPr>
      <w:rFonts w:ascii="Times New Roman" w:hAnsi="Times New Roman"/>
    </w:r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8">
    <w:name w:val="Table Columns 1"/>
    <w:basedOn w:val="a3"/>
    <w:semiHidden/>
    <w:pPr>
      <w:widowControl w:val="0"/>
      <w:jc w:val="both"/>
    </w:pPr>
    <w:rPr>
      <w:rFonts w:ascii="Times New Roman" w:hAnsi="Times New Roman"/>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0">
    <w:name w:val="Table Columns 2"/>
    <w:basedOn w:val="a3"/>
    <w:semiHidden/>
    <w:pPr>
      <w:widowControl w:val="0"/>
      <w:jc w:val="both"/>
    </w:pPr>
    <w:rPr>
      <w:rFonts w:ascii="Times New Roman" w:hAnsi="Times New Roman"/>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
    <w:name w:val="Table Columns 3"/>
    <w:basedOn w:val="a3"/>
    <w:semiHidden/>
    <w:pPr>
      <w:widowControl w:val="0"/>
      <w:jc w:val="both"/>
    </w:pPr>
    <w:rPr>
      <w:rFonts w:ascii="Times New Roman" w:hAnsi="Times New Roman"/>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8">
    <w:name w:val="Table Columns 4"/>
    <w:basedOn w:val="a3"/>
    <w:semiHidden/>
    <w:pPr>
      <w:widowControl w:val="0"/>
      <w:jc w:val="both"/>
    </w:pPr>
    <w:rPr>
      <w:rFonts w:ascii="Times New Roman" w:hAnsi="Times New Roman"/>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pPr>
      <w:widowControl w:val="0"/>
      <w:jc w:val="both"/>
    </w:pPr>
    <w:rPr>
      <w:rFonts w:ascii="Times New Roman" w:hAnsi="Times New Roman"/>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3"/>
    <w:semiHidden/>
    <w:pPr>
      <w:widowControl w:val="0"/>
      <w:jc w:val="both"/>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1">
    <w:name w:val="Table Grid 2"/>
    <w:basedOn w:val="a3"/>
    <w:semiHidden/>
    <w:pPr>
      <w:widowControl w:val="0"/>
      <w:jc w:val="both"/>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e">
    <w:name w:val="Table Grid 3"/>
    <w:basedOn w:val="a3"/>
    <w:semiHidden/>
    <w:pPr>
      <w:widowControl w:val="0"/>
      <w:jc w:val="both"/>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9">
    <w:name w:val="Table Grid 4"/>
    <w:basedOn w:val="a3"/>
    <w:semiHidden/>
    <w:pPr>
      <w:widowControl w:val="0"/>
      <w:jc w:val="both"/>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8">
    <w:name w:val="Table Grid 5"/>
    <w:basedOn w:val="a3"/>
    <w:semiHidden/>
    <w:pPr>
      <w:widowControl w:val="0"/>
      <w:jc w:val="both"/>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3">
    <w:name w:val="Table Grid 6"/>
    <w:basedOn w:val="a3"/>
    <w:semiHidden/>
    <w:pPr>
      <w:widowControl w:val="0"/>
      <w:jc w:val="both"/>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3">
    <w:name w:val="Table Grid 7"/>
    <w:basedOn w:val="a3"/>
    <w:semiHidden/>
    <w:pPr>
      <w:widowControl w:val="0"/>
      <w:jc w:val="both"/>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3">
    <w:name w:val="Table Grid 8"/>
    <w:basedOn w:val="a3"/>
    <w:semiHidden/>
    <w:pPr>
      <w:widowControl w:val="0"/>
      <w:jc w:val="both"/>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a">
    <w:name w:val="Table Web 1"/>
    <w:basedOn w:val="a3"/>
    <w:semiHidden/>
    <w:pPr>
      <w:widowControl w:val="0"/>
      <w:jc w:val="both"/>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2">
    <w:name w:val="Table Web 2"/>
    <w:basedOn w:val="a3"/>
    <w:semiHidden/>
    <w:pPr>
      <w:widowControl w:val="0"/>
      <w:jc w:val="both"/>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3f">
    <w:name w:val="Table Web 3"/>
    <w:basedOn w:val="a3"/>
    <w:semiHidden/>
    <w:pPr>
      <w:widowControl w:val="0"/>
      <w:jc w:val="both"/>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ff4">
    <w:name w:val="Table Professional"/>
    <w:basedOn w:val="a3"/>
    <w:semiHidden/>
    <w:pPr>
      <w:widowControl w:val="0"/>
      <w:jc w:val="both"/>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afff5">
    <w:name w:val="line number"/>
    <w:semiHidden/>
  </w:style>
  <w:style w:type="character" w:styleId="HTML3">
    <w:name w:val="HTML Definition"/>
    <w:semiHidden/>
    <w:rPr>
      <w:i/>
      <w:iCs/>
    </w:rPr>
  </w:style>
  <w:style w:type="character" w:styleId="HTML4">
    <w:name w:val="HTML Typewriter"/>
    <w:semiHidden/>
    <w:rPr>
      <w:rFonts w:ascii="Courier New" w:hAnsi="Courier New" w:cs="Courier New"/>
      <w:sz w:val="20"/>
      <w:szCs w:val="20"/>
    </w:rPr>
  </w:style>
  <w:style w:type="character" w:styleId="HTML5">
    <w:name w:val="HTML Acronym"/>
    <w:semiHidden/>
  </w:style>
  <w:style w:type="character" w:styleId="HTML6">
    <w:name w:val="HTML Variable"/>
    <w:semiHidden/>
    <w:rPr>
      <w:i/>
      <w:iCs/>
    </w:rPr>
  </w:style>
  <w:style w:type="character" w:styleId="afff6">
    <w:name w:val="Hyperlink"/>
    <w:uiPriority w:val="99"/>
    <w:unhideWhenUsed/>
    <w:rPr>
      <w:color w:val="0000FF"/>
      <w:u w:val="single"/>
    </w:rPr>
  </w:style>
  <w:style w:type="character" w:styleId="HTML7">
    <w:name w:val="HTML Code"/>
    <w:semiHidden/>
    <w:rPr>
      <w:rFonts w:ascii="Courier New" w:hAnsi="Courier New" w:cs="Courier New"/>
      <w:sz w:val="20"/>
      <w:szCs w:val="20"/>
    </w:rPr>
  </w:style>
  <w:style w:type="character" w:styleId="afff7">
    <w:name w:val="annotation reference"/>
    <w:semiHidden/>
    <w:rPr>
      <w:sz w:val="21"/>
      <w:szCs w:val="21"/>
    </w:rPr>
  </w:style>
  <w:style w:type="character" w:styleId="HTML8">
    <w:name w:val="HTML Cite"/>
    <w:semiHidden/>
    <w:rPr>
      <w:i/>
      <w:iCs/>
    </w:rPr>
  </w:style>
  <w:style w:type="character" w:styleId="HTML9">
    <w:name w:val="HTML Keyboard"/>
    <w:semiHidden/>
    <w:rPr>
      <w:rFonts w:ascii="Courier New" w:hAnsi="Courier New" w:cs="Courier New"/>
      <w:sz w:val="20"/>
      <w:szCs w:val="20"/>
    </w:rPr>
  </w:style>
  <w:style w:type="character" w:styleId="HTMLa">
    <w:name w:val="HTML Sample"/>
    <w:semiHidden/>
    <w:rPr>
      <w:rFonts w:ascii="Courier New" w:hAnsi="Courier New" w:cs="Courier New"/>
    </w:rPr>
  </w:style>
  <w:style w:type="character" w:customStyle="1" w:styleId="f142">
    <w:name w:val="f142"/>
    <w:semiHidden/>
    <w:rPr>
      <w:sz w:val="21"/>
      <w:szCs w:val="21"/>
    </w:rPr>
  </w:style>
  <w:style w:type="character" w:customStyle="1" w:styleId="60">
    <w:name w:val="标题 6 字符"/>
    <w:link w:val="6"/>
    <w:rPr>
      <w:rFonts w:ascii="Times New Roman" w:hAnsi="Times New Roman"/>
    </w:rPr>
  </w:style>
  <w:style w:type="character" w:customStyle="1" w:styleId="HTML0">
    <w:name w:val="HTML 地址 字符"/>
    <w:link w:val="HTML"/>
    <w:semiHidden/>
    <w:rPr>
      <w:rFonts w:ascii="Times New Roman" w:eastAsia="宋体" w:hAnsi="Times New Roman" w:cs="Times New Roman"/>
      <w:i/>
      <w:iCs/>
      <w:szCs w:val="24"/>
    </w:rPr>
  </w:style>
  <w:style w:type="character" w:customStyle="1" w:styleId="a6">
    <w:name w:val="注释标题 字符"/>
    <w:link w:val="a5"/>
    <w:semiHidden/>
    <w:rPr>
      <w:rFonts w:ascii="Times New Roman" w:eastAsia="宋体" w:hAnsi="Times New Roman" w:cs="Times New Roman"/>
      <w:szCs w:val="24"/>
    </w:rPr>
  </w:style>
  <w:style w:type="character" w:customStyle="1" w:styleId="22">
    <w:name w:val="标题 2 字符"/>
    <w:link w:val="21"/>
    <w:rPr>
      <w:rFonts w:ascii="Times New Roman" w:hAnsi="Times New Roman"/>
      <w:b/>
      <w:sz w:val="28"/>
    </w:rPr>
  </w:style>
  <w:style w:type="character" w:customStyle="1" w:styleId="42">
    <w:name w:val="标题 4 字符"/>
    <w:link w:val="41"/>
    <w:rPr>
      <w:rFonts w:ascii="Times New Roman" w:hAnsi="Times New Roman"/>
      <w:b/>
      <w:sz w:val="22"/>
    </w:rPr>
  </w:style>
  <w:style w:type="character" w:customStyle="1" w:styleId="afe">
    <w:name w:val="批注框文本 字符"/>
    <w:link w:val="afd"/>
    <w:semiHidden/>
    <w:rPr>
      <w:rFonts w:ascii="Times New Roman" w:eastAsia="宋体" w:hAnsi="Times New Roman" w:cs="Times New Roman"/>
      <w:sz w:val="18"/>
      <w:szCs w:val="18"/>
    </w:rPr>
  </w:style>
  <w:style w:type="character" w:customStyle="1" w:styleId="af6">
    <w:name w:val="正文文本缩进 字符"/>
    <w:basedOn w:val="a2"/>
    <w:link w:val="af5"/>
    <w:uiPriority w:val="99"/>
    <w:semiHidden/>
  </w:style>
  <w:style w:type="character" w:customStyle="1" w:styleId="HTML2">
    <w:name w:val="HTML 预设格式 字符"/>
    <w:link w:val="HTML1"/>
    <w:semiHidden/>
    <w:rPr>
      <w:rFonts w:ascii="宋体" w:eastAsia="宋体" w:hAnsi="宋体" w:cs="宋体"/>
      <w:color w:val="000000"/>
      <w:kern w:val="0"/>
      <w:sz w:val="24"/>
      <w:szCs w:val="24"/>
    </w:rPr>
  </w:style>
  <w:style w:type="character" w:customStyle="1" w:styleId="z-">
    <w:name w:val="z-窗体顶端 字符"/>
    <w:link w:val="z-1"/>
    <w:uiPriority w:val="99"/>
    <w:rPr>
      <w:rFonts w:ascii="Arial" w:eastAsia="宋体" w:hAnsi="Arial" w:cs="Times New Roman"/>
      <w:vanish/>
      <w:kern w:val="0"/>
      <w:sz w:val="16"/>
      <w:szCs w:val="16"/>
    </w:rPr>
  </w:style>
  <w:style w:type="paragraph" w:customStyle="1" w:styleId="z-1">
    <w:name w:val="z-窗体顶端1"/>
    <w:basedOn w:val="a1"/>
    <w:next w:val="a1"/>
    <w:link w:val="z-"/>
    <w:uiPriority w:val="99"/>
    <w:unhideWhenUsed/>
    <w:pPr>
      <w:widowControl/>
      <w:pBdr>
        <w:bottom w:val="single" w:sz="6" w:space="1" w:color="auto"/>
      </w:pBdr>
      <w:jc w:val="center"/>
    </w:pPr>
    <w:rPr>
      <w:rFonts w:ascii="Arial" w:hAnsi="Arial"/>
      <w:vanish/>
      <w:kern w:val="0"/>
      <w:sz w:val="16"/>
      <w:szCs w:val="16"/>
    </w:rPr>
  </w:style>
  <w:style w:type="character" w:customStyle="1" w:styleId="29">
    <w:name w:val="正文文本首行缩进 2 字符"/>
    <w:link w:val="28"/>
    <w:semiHidden/>
    <w:rPr>
      <w:rFonts w:ascii="Times New Roman" w:eastAsia="宋体" w:hAnsi="Times New Roman" w:cs="Times New Roman"/>
      <w:szCs w:val="24"/>
    </w:rPr>
  </w:style>
  <w:style w:type="character" w:customStyle="1" w:styleId="f14b1">
    <w:name w:val="f14b1"/>
    <w:semiHidden/>
    <w:rPr>
      <w:b/>
      <w:bCs/>
      <w:sz w:val="21"/>
      <w:szCs w:val="21"/>
    </w:rPr>
  </w:style>
  <w:style w:type="character" w:customStyle="1" w:styleId="afc">
    <w:name w:val="日期 字符"/>
    <w:link w:val="afb"/>
    <w:semiHidden/>
    <w:rPr>
      <w:rFonts w:ascii="Times New Roman" w:eastAsia="宋体" w:hAnsi="Times New Roman" w:cs="Times New Roman"/>
      <w:szCs w:val="20"/>
    </w:rPr>
  </w:style>
  <w:style w:type="character" w:customStyle="1" w:styleId="af2">
    <w:name w:val="结束语 字符"/>
    <w:link w:val="af1"/>
    <w:semiHidden/>
    <w:rPr>
      <w:rFonts w:ascii="Times New Roman" w:eastAsia="宋体" w:hAnsi="Times New Roman" w:cs="Times New Roman"/>
      <w:szCs w:val="24"/>
    </w:rPr>
  </w:style>
  <w:style w:type="character" w:customStyle="1" w:styleId="aff0">
    <w:name w:val="页脚 字符"/>
    <w:link w:val="aff"/>
    <w:uiPriority w:val="99"/>
    <w:rPr>
      <w:rFonts w:ascii="Times New Roman" w:eastAsia="宋体" w:hAnsi="Times New Roman" w:cs="Times New Roman"/>
      <w:sz w:val="18"/>
      <w:szCs w:val="18"/>
    </w:rPr>
  </w:style>
  <w:style w:type="character" w:customStyle="1" w:styleId="aff5">
    <w:name w:val="签名 字符"/>
    <w:link w:val="aff4"/>
    <w:semiHidden/>
    <w:rPr>
      <w:rFonts w:ascii="Times New Roman" w:eastAsia="宋体" w:hAnsi="Times New Roman" w:cs="Times New Roman"/>
      <w:szCs w:val="24"/>
    </w:rPr>
  </w:style>
  <w:style w:type="character" w:customStyle="1" w:styleId="afa">
    <w:name w:val="纯文本 字符"/>
    <w:link w:val="af9"/>
    <w:rPr>
      <w:rFonts w:ascii="宋体" w:hAnsi="Courier New"/>
      <w:szCs w:val="21"/>
      <w:lang w:val="en-US" w:eastAsia="zh-CN"/>
    </w:rPr>
  </w:style>
  <w:style w:type="character" w:customStyle="1" w:styleId="80">
    <w:name w:val="标题 8 字符"/>
    <w:link w:val="8"/>
    <w:rPr>
      <w:rFonts w:ascii="Times New Roman" w:hAnsi="Times New Roman"/>
    </w:rPr>
  </w:style>
  <w:style w:type="character" w:customStyle="1" w:styleId="afff">
    <w:name w:val="正文文本首行缩进 字符"/>
    <w:link w:val="affe"/>
    <w:semiHidden/>
    <w:rPr>
      <w:rFonts w:ascii="Times New Roman" w:eastAsia="宋体" w:hAnsi="Times New Roman" w:cs="Times New Roman"/>
      <w:szCs w:val="24"/>
    </w:rPr>
  </w:style>
  <w:style w:type="character" w:customStyle="1" w:styleId="70">
    <w:name w:val="标题 7 字符"/>
    <w:link w:val="7"/>
    <w:rPr>
      <w:rFonts w:ascii="Times New Roman" w:hAnsi="Times New Roman"/>
    </w:rPr>
  </w:style>
  <w:style w:type="character" w:customStyle="1" w:styleId="ae">
    <w:name w:val="批注文字 字符"/>
    <w:link w:val="ad"/>
    <w:semiHidden/>
    <w:rPr>
      <w:rFonts w:ascii="Times New Roman" w:eastAsia="宋体" w:hAnsi="Times New Roman" w:cs="Times New Roman"/>
      <w:szCs w:val="20"/>
    </w:rPr>
  </w:style>
  <w:style w:type="character" w:customStyle="1" w:styleId="ss1">
    <w:name w:val="ss1"/>
    <w:semiHidden/>
    <w:rPr>
      <w:rFonts w:ascii="ˎ̥" w:hAnsi="ˎ̥" w:hint="default"/>
      <w:color w:val="000000"/>
      <w:sz w:val="18"/>
      <w:szCs w:val="18"/>
      <w:u w:val="none"/>
    </w:rPr>
  </w:style>
  <w:style w:type="character" w:customStyle="1" w:styleId="affd">
    <w:name w:val="批注主题 字符"/>
    <w:link w:val="affc"/>
    <w:semiHidden/>
    <w:rPr>
      <w:rFonts w:ascii="Times New Roman" w:eastAsia="宋体" w:hAnsi="Times New Roman" w:cs="Times New Roman"/>
      <w:b/>
      <w:bCs/>
      <w:szCs w:val="24"/>
    </w:rPr>
  </w:style>
  <w:style w:type="character" w:customStyle="1" w:styleId="unnamed211">
    <w:name w:val="unnamed211"/>
    <w:semiHidden/>
    <w:rPr>
      <w:sz w:val="23"/>
      <w:szCs w:val="23"/>
    </w:rPr>
  </w:style>
  <w:style w:type="character" w:customStyle="1" w:styleId="a8">
    <w:name w:val="电子邮件签名 字符"/>
    <w:link w:val="a7"/>
    <w:semiHidden/>
    <w:rPr>
      <w:rFonts w:ascii="Times New Roman" w:eastAsia="宋体" w:hAnsi="Times New Roman" w:cs="Times New Roman"/>
      <w:szCs w:val="24"/>
    </w:rPr>
  </w:style>
  <w:style w:type="character" w:customStyle="1" w:styleId="af4">
    <w:name w:val="正文文本 字符"/>
    <w:basedOn w:val="a2"/>
    <w:link w:val="af3"/>
    <w:uiPriority w:val="99"/>
    <w:semiHidden/>
  </w:style>
  <w:style w:type="character" w:customStyle="1" w:styleId="af0">
    <w:name w:val="称呼 字符"/>
    <w:link w:val="af"/>
    <w:semiHidden/>
    <w:rPr>
      <w:rFonts w:ascii="Times New Roman" w:eastAsia="宋体" w:hAnsi="Times New Roman" w:cs="Times New Roman"/>
      <w:szCs w:val="24"/>
    </w:rPr>
  </w:style>
  <w:style w:type="character" w:customStyle="1" w:styleId="ggwenhao">
    <w:name w:val="ggwenhao"/>
    <w:semiHidden/>
  </w:style>
  <w:style w:type="character" w:customStyle="1" w:styleId="ab">
    <w:name w:val="文档结构图 字符"/>
    <w:link w:val="aa"/>
    <w:semiHidden/>
    <w:rPr>
      <w:rFonts w:ascii="Times New Roman" w:eastAsia="宋体" w:hAnsi="Times New Roman" w:cs="Times New Roman"/>
      <w:szCs w:val="20"/>
      <w:shd w:val="clear" w:color="auto" w:fill="000080"/>
    </w:rPr>
  </w:style>
  <w:style w:type="character" w:customStyle="1" w:styleId="90">
    <w:name w:val="标题 9 字符"/>
    <w:link w:val="9"/>
    <w:rPr>
      <w:rFonts w:ascii="Times New Roman" w:hAnsi="Times New Roman"/>
    </w:rPr>
  </w:style>
  <w:style w:type="character" w:customStyle="1" w:styleId="z-0">
    <w:name w:val="z-窗体底端 字符"/>
    <w:link w:val="z-10"/>
    <w:uiPriority w:val="99"/>
    <w:rPr>
      <w:rFonts w:ascii="Arial" w:eastAsia="宋体" w:hAnsi="Arial" w:cs="Times New Roman"/>
      <w:vanish/>
      <w:kern w:val="0"/>
      <w:sz w:val="16"/>
      <w:szCs w:val="16"/>
    </w:rPr>
  </w:style>
  <w:style w:type="paragraph" w:customStyle="1" w:styleId="z-10">
    <w:name w:val="z-窗体底端1"/>
    <w:basedOn w:val="a1"/>
    <w:next w:val="a1"/>
    <w:link w:val="z-0"/>
    <w:uiPriority w:val="99"/>
    <w:unhideWhenUsed/>
    <w:pPr>
      <w:widowControl/>
      <w:pBdr>
        <w:top w:val="single" w:sz="6" w:space="1" w:color="auto"/>
      </w:pBdr>
      <w:jc w:val="center"/>
    </w:pPr>
    <w:rPr>
      <w:rFonts w:ascii="Arial" w:hAnsi="Arial"/>
      <w:vanish/>
      <w:kern w:val="0"/>
      <w:sz w:val="16"/>
      <w:szCs w:val="16"/>
    </w:rPr>
  </w:style>
  <w:style w:type="character" w:customStyle="1" w:styleId="51">
    <w:name w:val="标题 5 字符"/>
    <w:link w:val="50"/>
    <w:rPr>
      <w:rFonts w:ascii="Times New Roman" w:hAnsi="Times New Roman"/>
    </w:rPr>
  </w:style>
  <w:style w:type="character" w:customStyle="1" w:styleId="35">
    <w:name w:val="正文文本 3 字符"/>
    <w:link w:val="34"/>
    <w:semiHidden/>
    <w:rPr>
      <w:rFonts w:ascii="Times New Roman" w:eastAsia="宋体" w:hAnsi="Times New Roman" w:cs="Times New Roman"/>
      <w:sz w:val="16"/>
      <w:szCs w:val="16"/>
    </w:rPr>
  </w:style>
  <w:style w:type="character" w:customStyle="1" w:styleId="aff3">
    <w:name w:val="页眉 字符"/>
    <w:link w:val="aff2"/>
    <w:rPr>
      <w:rFonts w:ascii="Times New Roman" w:eastAsia="宋体" w:hAnsi="Times New Roman" w:cs="Times New Roman"/>
      <w:sz w:val="18"/>
      <w:szCs w:val="18"/>
    </w:rPr>
  </w:style>
  <w:style w:type="character" w:customStyle="1" w:styleId="32">
    <w:name w:val="标题 3 字符"/>
    <w:link w:val="31"/>
    <w:rPr>
      <w:rFonts w:ascii="Times New Roman" w:hAnsi="Times New Roman"/>
      <w:b/>
      <w:sz w:val="24"/>
    </w:rPr>
  </w:style>
  <w:style w:type="character" w:customStyle="1" w:styleId="10">
    <w:name w:val="标题 1 字符"/>
    <w:link w:val="1"/>
    <w:rPr>
      <w:rFonts w:ascii="Times New Roman" w:eastAsia="宋体" w:hAnsi="Times New Roman" w:cs="Times New Roman"/>
      <w:b/>
      <w:sz w:val="32"/>
      <w:szCs w:val="20"/>
    </w:rPr>
  </w:style>
  <w:style w:type="character" w:customStyle="1" w:styleId="aff9">
    <w:name w:val="信息标题 字符"/>
    <w:link w:val="aff8"/>
    <w:semiHidden/>
    <w:rPr>
      <w:rFonts w:ascii="Arial" w:eastAsia="宋体" w:hAnsi="Arial" w:cs="Arial"/>
      <w:sz w:val="24"/>
      <w:szCs w:val="24"/>
      <w:shd w:val="pct20" w:color="auto" w:fill="auto"/>
    </w:rPr>
  </w:style>
  <w:style w:type="character" w:customStyle="1" w:styleId="25">
    <w:name w:val="正文文本缩进 2 字符"/>
    <w:link w:val="24"/>
    <w:semiHidden/>
    <w:rPr>
      <w:rFonts w:ascii="Times New Roman" w:eastAsia="宋体" w:hAnsi="Times New Roman" w:cs="Times New Roman"/>
      <w:szCs w:val="24"/>
    </w:rPr>
  </w:style>
  <w:style w:type="paragraph" w:customStyle="1" w:styleId="ggbody">
    <w:name w:val="ggbody"/>
    <w:basedOn w:val="a1"/>
    <w:semiHidden/>
    <w:pPr>
      <w:widowControl/>
      <w:spacing w:before="100" w:beforeAutospacing="1" w:after="100" w:afterAutospacing="1" w:line="330" w:lineRule="atLeast"/>
      <w:jc w:val="left"/>
    </w:pPr>
    <w:rPr>
      <w:rFonts w:ascii="宋体" w:hAnsi="宋体" w:cs="宋体"/>
      <w:kern w:val="0"/>
      <w:sz w:val="23"/>
      <w:szCs w:val="23"/>
    </w:rPr>
  </w:style>
  <w:style w:type="paragraph" w:customStyle="1" w:styleId="ggtitle">
    <w:name w:val="ggtitle"/>
    <w:basedOn w:val="a1"/>
    <w:semiHidden/>
    <w:pPr>
      <w:widowControl/>
      <w:spacing w:before="100" w:beforeAutospacing="1" w:after="100" w:afterAutospacing="1" w:line="330" w:lineRule="atLeast"/>
      <w:jc w:val="left"/>
    </w:pPr>
    <w:rPr>
      <w:rFonts w:ascii="宋体" w:hAnsi="宋体" w:cs="宋体"/>
      <w:kern w:val="0"/>
      <w:sz w:val="23"/>
      <w:szCs w:val="23"/>
    </w:rPr>
  </w:style>
  <w:style w:type="paragraph" w:customStyle="1" w:styleId="WPSOffice1">
    <w:name w:val="WPSOffice手动目录 1"/>
  </w:style>
  <w:style w:type="paragraph" w:customStyle="1" w:styleId="style93">
    <w:name w:val="style93"/>
    <w:basedOn w:val="a1"/>
    <w:pPr>
      <w:widowControl/>
      <w:spacing w:before="100" w:beforeAutospacing="1" w:after="100" w:afterAutospacing="1"/>
      <w:jc w:val="left"/>
    </w:pPr>
    <w:rPr>
      <w:rFonts w:ascii="宋体" w:hAnsi="宋体" w:cs="宋体"/>
      <w:kern w:val="0"/>
      <w:sz w:val="24"/>
      <w:szCs w:val="24"/>
    </w:rPr>
  </w:style>
  <w:style w:type="paragraph" w:customStyle="1" w:styleId="Normal30">
    <w:name w:val="Normal_3_0"/>
    <w:qFormat/>
    <w:pPr>
      <w:widowControl w:val="0"/>
      <w:jc w:val="both"/>
    </w:pPr>
    <w:rPr>
      <w:rFonts w:ascii="Times New Roman" w:hAnsi="Times New Roman"/>
      <w:szCs w:val="24"/>
    </w:rPr>
  </w:style>
  <w:style w:type="paragraph" w:customStyle="1" w:styleId="Normal12">
    <w:name w:val="Normal_1_2"/>
    <w:qFormat/>
    <w:pPr>
      <w:widowControl w:val="0"/>
      <w:jc w:val="both"/>
    </w:pPr>
    <w:rPr>
      <w:rFonts w:ascii="Times New Roman" w:hAnsi="Times New Roman"/>
      <w:szCs w:val="24"/>
    </w:rPr>
  </w:style>
  <w:style w:type="paragraph" w:customStyle="1" w:styleId="Normal4">
    <w:name w:val="Normal_4"/>
    <w:qFormat/>
    <w:pPr>
      <w:widowControl w:val="0"/>
      <w:jc w:val="both"/>
    </w:pPr>
    <w:rPr>
      <w:rFonts w:ascii="Times New Roman" w:hAnsi="Times New Roman"/>
      <w:szCs w:val="24"/>
    </w:rPr>
  </w:style>
  <w:style w:type="paragraph" w:customStyle="1" w:styleId="Normal0">
    <w:name w:val="Normal_0"/>
    <w:qFormat/>
    <w:pPr>
      <w:widowControl w:val="0"/>
      <w:jc w:val="both"/>
    </w:pPr>
  </w:style>
  <w:style w:type="paragraph" w:customStyle="1" w:styleId="1b">
    <w:name w:val="样式1"/>
    <w:basedOn w:val="Normal00"/>
    <w:link w:val="1Char"/>
    <w:qFormat/>
    <w:pPr>
      <w:adjustRightInd w:val="0"/>
      <w:snapToGrid w:val="0"/>
      <w:contextualSpacing/>
    </w:pPr>
    <w:rPr>
      <w:rFonts w:ascii="微软雅黑" w:hAnsi="微软雅黑" w:cs="Arial"/>
      <w:bCs/>
      <w:color w:val="000000"/>
      <w:kern w:val="24"/>
      <w:szCs w:val="40"/>
    </w:rPr>
  </w:style>
  <w:style w:type="paragraph" w:customStyle="1" w:styleId="Normal00">
    <w:name w:val="Normal_0_0"/>
    <w:qFormat/>
    <w:rPr>
      <w:rFonts w:ascii="宋体" w:hAnsi="宋体" w:cs="宋体"/>
      <w:sz w:val="24"/>
      <w:szCs w:val="24"/>
    </w:rPr>
  </w:style>
  <w:style w:type="character" w:customStyle="1" w:styleId="1Char">
    <w:name w:val="样式1 Char"/>
    <w:link w:val="1b"/>
    <w:qFormat/>
    <w:rPr>
      <w:rFonts w:ascii="微软雅黑" w:eastAsia="宋体" w:hAnsi="微软雅黑" w:cs="Arial"/>
      <w:bCs/>
      <w:color w:val="000000"/>
      <w:kern w:val="24"/>
      <w:sz w:val="24"/>
      <w:szCs w:val="40"/>
    </w:rPr>
  </w:style>
  <w:style w:type="paragraph" w:customStyle="1" w:styleId="Normal5">
    <w:name w:val="Normal_5"/>
    <w:qFormat/>
    <w:pPr>
      <w:widowControl w:val="0"/>
      <w:jc w:val="both"/>
    </w:pPr>
    <w:rPr>
      <w:rFonts w:ascii="Times New Roman" w:hAnsi="Times New Roman"/>
      <w:szCs w:val="24"/>
    </w:rPr>
  </w:style>
  <w:style w:type="paragraph" w:customStyle="1" w:styleId="Heading10">
    <w:name w:val="Heading 1_0"/>
    <w:basedOn w:val="Normal00"/>
    <w:next w:val="Normal00"/>
    <w:link w:val="100"/>
    <w:qFormat/>
    <w:pPr>
      <w:keepNext/>
      <w:keepLines/>
      <w:spacing w:before="340" w:after="330"/>
      <w:outlineLvl w:val="0"/>
    </w:pPr>
    <w:rPr>
      <w:rFonts w:ascii="华文细黑"/>
      <w:b/>
      <w:bCs/>
      <w:snapToGrid w:val="0"/>
      <w:sz w:val="28"/>
      <w:szCs w:val="44"/>
      <w:lang w:val="zh-CN"/>
    </w:rPr>
  </w:style>
  <w:style w:type="character" w:customStyle="1" w:styleId="100">
    <w:name w:val="标题 1 字符_0"/>
    <w:basedOn w:val="a2"/>
    <w:link w:val="Heading10"/>
    <w:rPr>
      <w:rFonts w:ascii="华文细黑" w:eastAsia="宋体" w:hAnsi="宋体" w:cs="宋体"/>
      <w:b/>
      <w:bCs/>
      <w:snapToGrid w:val="0"/>
      <w:kern w:val="0"/>
      <w:sz w:val="28"/>
      <w:szCs w:val="44"/>
      <w:lang w:val="zh-CN" w:eastAsia="zh-CN"/>
    </w:rPr>
  </w:style>
  <w:style w:type="table" w:customStyle="1" w:styleId="1c">
    <w:name w:val="网格型1"/>
    <w:basedOn w:val="a3"/>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er0">
    <w:name w:val="Footer_0"/>
    <w:basedOn w:val="Normal1"/>
    <w:link w:val="0"/>
    <w:uiPriority w:val="99"/>
    <w:unhideWhenUsed/>
    <w:pPr>
      <w:tabs>
        <w:tab w:val="center" w:pos="4153"/>
        <w:tab w:val="right" w:pos="8306"/>
      </w:tabs>
      <w:snapToGrid w:val="0"/>
    </w:pPr>
    <w:rPr>
      <w:sz w:val="18"/>
      <w:szCs w:val="18"/>
    </w:rPr>
  </w:style>
  <w:style w:type="paragraph" w:customStyle="1" w:styleId="Normal1">
    <w:name w:val="Normal_1"/>
    <w:qFormat/>
    <w:rPr>
      <w:rFonts w:ascii="宋体" w:hAnsi="宋体" w:cs="宋体"/>
      <w:sz w:val="24"/>
      <w:szCs w:val="24"/>
    </w:rPr>
  </w:style>
  <w:style w:type="character" w:customStyle="1" w:styleId="0">
    <w:name w:val="页脚 字符_0"/>
    <w:basedOn w:val="a2"/>
    <w:link w:val="Footer0"/>
    <w:uiPriority w:val="99"/>
    <w:rPr>
      <w:rFonts w:ascii="Times New Roman" w:eastAsia="宋体" w:hAnsi="Times New Roman" w:cs="Times New Roman"/>
      <w:sz w:val="18"/>
      <w:szCs w:val="18"/>
    </w:rPr>
  </w:style>
  <w:style w:type="paragraph" w:customStyle="1" w:styleId="Normal300">
    <w:name w:val="Normal_3_0_0"/>
    <w:qFormat/>
    <w:pPr>
      <w:widowControl w:val="0"/>
      <w:jc w:val="both"/>
    </w:pPr>
    <w:rPr>
      <w:rFonts w:ascii="Times New Roman" w:hAnsi="Times New Roman"/>
      <w:szCs w:val="24"/>
    </w:rPr>
  </w:style>
  <w:style w:type="paragraph" w:customStyle="1" w:styleId="Normal120">
    <w:name w:val="Normal_1_2_0"/>
    <w:qFormat/>
    <w:pPr>
      <w:widowControl w:val="0"/>
      <w:jc w:val="both"/>
    </w:pPr>
    <w:rPr>
      <w:rFonts w:ascii="Times New Roman" w:hAnsi="Times New Roman"/>
      <w:szCs w:val="24"/>
    </w:rPr>
  </w:style>
  <w:style w:type="paragraph" w:customStyle="1" w:styleId="101">
    <w:name w:val="样式1_0"/>
    <w:basedOn w:val="Normal1"/>
    <w:link w:val="1Char0"/>
    <w:qFormat/>
    <w:pPr>
      <w:adjustRightInd w:val="0"/>
      <w:snapToGrid w:val="0"/>
      <w:contextualSpacing/>
    </w:pPr>
    <w:rPr>
      <w:rFonts w:ascii="微软雅黑" w:hAnsi="微软雅黑" w:cs="Arial"/>
      <w:bCs/>
      <w:color w:val="000000"/>
      <w:kern w:val="24"/>
      <w:szCs w:val="40"/>
    </w:rPr>
  </w:style>
  <w:style w:type="character" w:customStyle="1" w:styleId="1Char0">
    <w:name w:val="样式1 Char_0"/>
    <w:link w:val="101"/>
    <w:rPr>
      <w:rFonts w:ascii="微软雅黑" w:hAnsi="微软雅黑" w:cs="Arial"/>
      <w:bCs/>
      <w:color w:val="000000"/>
      <w:kern w:val="24"/>
      <w:sz w:val="24"/>
      <w:szCs w:val="40"/>
    </w:rPr>
  </w:style>
  <w:style w:type="paragraph" w:customStyle="1" w:styleId="Normal40">
    <w:name w:val="Normal_4_0"/>
    <w:qFormat/>
    <w:pPr>
      <w:widowControl w:val="0"/>
      <w:jc w:val="both"/>
    </w:pPr>
    <w:rPr>
      <w:rFonts w:ascii="Times New Roman" w:hAnsi="Times New Roman"/>
      <w:szCs w:val="24"/>
    </w:rPr>
  </w:style>
  <w:style w:type="paragraph" w:customStyle="1" w:styleId="Normal50">
    <w:name w:val="Normal_5_0"/>
    <w:qFormat/>
    <w:pPr>
      <w:widowControl w:val="0"/>
      <w:jc w:val="both"/>
    </w:pPr>
    <w:rPr>
      <w:rFonts w:ascii="Times New Roman" w:hAnsi="Times New Roman"/>
      <w:szCs w:val="24"/>
    </w:rPr>
  </w:style>
  <w:style w:type="paragraph" w:customStyle="1" w:styleId="Header0">
    <w:name w:val="Header_0"/>
    <w:basedOn w:val="Normal2"/>
    <w:link w:val="00"/>
    <w:uiPriority w:val="99"/>
    <w:unhideWhenUsed/>
    <w:pPr>
      <w:pBdr>
        <w:bottom w:val="single" w:sz="6" w:space="1" w:color="auto"/>
      </w:pBdr>
      <w:tabs>
        <w:tab w:val="center" w:pos="4153"/>
        <w:tab w:val="right" w:pos="8306"/>
      </w:tabs>
      <w:spacing w:line="240" w:lineRule="atLeast"/>
      <w:jc w:val="center"/>
    </w:pPr>
    <w:rPr>
      <w:rFonts w:eastAsia="仿宋"/>
      <w:sz w:val="18"/>
      <w:szCs w:val="18"/>
    </w:rPr>
  </w:style>
  <w:style w:type="paragraph" w:customStyle="1" w:styleId="Normal2">
    <w:name w:val="Normal_2"/>
    <w:qFormat/>
    <w:pPr>
      <w:widowControl w:val="0"/>
      <w:spacing w:line="360" w:lineRule="auto"/>
      <w:ind w:firstLineChars="200" w:firstLine="200"/>
      <w:contextualSpacing/>
    </w:pPr>
    <w:rPr>
      <w:kern w:val="2"/>
      <w:sz w:val="24"/>
      <w:szCs w:val="22"/>
    </w:rPr>
  </w:style>
  <w:style w:type="character" w:customStyle="1" w:styleId="00">
    <w:name w:val="页眉 字符_0"/>
    <w:link w:val="Header0"/>
    <w:uiPriority w:val="99"/>
    <w:semiHidden/>
    <w:rPr>
      <w:rFonts w:eastAsia="仿宋"/>
      <w:kern w:val="2"/>
      <w:sz w:val="18"/>
      <w:szCs w:val="18"/>
      <w:lang w:val="en-US" w:eastAsia="zh-CN"/>
    </w:rPr>
  </w:style>
  <w:style w:type="paragraph" w:customStyle="1" w:styleId="Footer1">
    <w:name w:val="Footer_1"/>
    <w:basedOn w:val="Normal2"/>
    <w:link w:val="1d"/>
    <w:uiPriority w:val="99"/>
    <w:unhideWhenUsed/>
    <w:pPr>
      <w:tabs>
        <w:tab w:val="center" w:pos="4153"/>
        <w:tab w:val="right" w:pos="8306"/>
      </w:tabs>
      <w:spacing w:line="240" w:lineRule="atLeast"/>
    </w:pPr>
    <w:rPr>
      <w:rFonts w:eastAsia="仿宋"/>
      <w:sz w:val="18"/>
      <w:szCs w:val="18"/>
    </w:rPr>
  </w:style>
  <w:style w:type="character" w:customStyle="1" w:styleId="1d">
    <w:name w:val="页脚 字符_1"/>
    <w:link w:val="Footer1"/>
    <w:uiPriority w:val="99"/>
    <w:rPr>
      <w:rFonts w:eastAsia="仿宋"/>
      <w:kern w:val="2"/>
      <w:sz w:val="18"/>
      <w:szCs w:val="18"/>
      <w:lang w:val="en-US" w:eastAsia="zh-CN"/>
    </w:rPr>
  </w:style>
  <w:style w:type="paragraph" w:customStyle="1" w:styleId="Heading11">
    <w:name w:val="Heading 1_1"/>
    <w:basedOn w:val="Normal2"/>
    <w:next w:val="Normal2"/>
    <w:link w:val="110"/>
    <w:uiPriority w:val="9"/>
    <w:qFormat/>
    <w:pPr>
      <w:keepNext/>
      <w:keepLines/>
      <w:ind w:firstLineChars="0" w:firstLine="0"/>
      <w:outlineLvl w:val="0"/>
    </w:pPr>
    <w:rPr>
      <w:b/>
      <w:bCs/>
      <w:kern w:val="44"/>
      <w:sz w:val="28"/>
      <w:szCs w:val="44"/>
    </w:rPr>
  </w:style>
  <w:style w:type="character" w:customStyle="1" w:styleId="110">
    <w:name w:val="标题 1 字符_1"/>
    <w:link w:val="Heading11"/>
    <w:uiPriority w:val="9"/>
    <w:rPr>
      <w:b/>
      <w:bCs/>
      <w:kern w:val="44"/>
      <w:sz w:val="28"/>
      <w:szCs w:val="44"/>
      <w:lang w:val="en-US" w:eastAsia="zh-CN"/>
    </w:rPr>
  </w:style>
  <w:style w:type="table" w:customStyle="1" w:styleId="TableGrid0">
    <w:name w:val="Table Grid_0"/>
    <w:basedOn w:val="a3"/>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标题 字符"/>
    <w:basedOn w:val="a2"/>
    <w:link w:val="affa"/>
    <w:rPr>
      <w:rFonts w:ascii="宋体" w:eastAsia="宋体-PUA" w:hAnsi="宋体" w:cs="Arial"/>
      <w:b/>
      <w:bCs/>
      <w:kern w:val="0"/>
      <w:sz w:val="28"/>
      <w:szCs w:val="32"/>
    </w:rPr>
  </w:style>
  <w:style w:type="table" w:customStyle="1" w:styleId="TableGrid2">
    <w:name w:val="Table Grid_2"/>
    <w:basedOn w:val="a3"/>
    <w:uiPriority w:val="59"/>
    <w:qFormat/>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List Paragraph"/>
    <w:basedOn w:val="Normal31"/>
    <w:uiPriority w:val="34"/>
    <w:unhideWhenUsed/>
    <w:qFormat/>
    <w:pPr>
      <w:ind w:firstLineChars="200" w:firstLine="420"/>
    </w:pPr>
  </w:style>
  <w:style w:type="paragraph" w:customStyle="1" w:styleId="Normal301">
    <w:name w:val="Normal_3_0_1"/>
    <w:qFormat/>
    <w:pPr>
      <w:widowControl w:val="0"/>
      <w:jc w:val="both"/>
    </w:pPr>
    <w:rPr>
      <w:rFonts w:ascii="Times New Roman" w:hAnsi="Times New Roman"/>
      <w:szCs w:val="24"/>
    </w:rPr>
  </w:style>
  <w:style w:type="paragraph" w:customStyle="1" w:styleId="Normal3">
    <w:name w:val="Normal_3"/>
    <w:qFormat/>
    <w:pPr>
      <w:widowControl w:val="0"/>
      <w:jc w:val="both"/>
    </w:pPr>
  </w:style>
  <w:style w:type="paragraph" w:customStyle="1" w:styleId="Normal6">
    <w:name w:val="Normal_6"/>
    <w:qFormat/>
    <w:rPr>
      <w:rFonts w:ascii="Times New Roman" w:eastAsia="Times New Roman" w:hAnsi="Times New Roman"/>
      <w:sz w:val="24"/>
      <w:szCs w:val="24"/>
    </w:rPr>
  </w:style>
  <w:style w:type="paragraph" w:customStyle="1" w:styleId="1e">
    <w:name w:val="修订1"/>
    <w:hidden/>
    <w:uiPriority w:val="99"/>
    <w:unhideWhenUsed/>
    <w:rPr>
      <w:kern w:val="2"/>
      <w:sz w:val="21"/>
      <w:szCs w:val="22"/>
    </w:rPr>
  </w:style>
  <w:style w:type="paragraph" w:styleId="afff9">
    <w:name w:val="Revision"/>
    <w:hidden/>
    <w:uiPriority w:val="99"/>
    <w:unhideWhenUsed/>
    <w:rsid w:val="0053779D"/>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22</Pages>
  <Words>6384</Words>
  <Characters>6577</Characters>
  <Application>Microsoft Office Word</Application>
  <DocSecurity>0</DocSecurity>
  <Lines>505</Lines>
  <Paragraphs>498</Paragraphs>
  <ScaleCrop>false</ScaleCrop>
  <Company>北京筑龙</Company>
  <LinksUpToDate>false</LinksUpToDate>
  <CharactersWithSpaces>12463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版本号：2015年第一版</dc:title>
  <dc:creator>快节奏</dc:creator>
  <cp:lastModifiedBy>Yuan LI</cp:lastModifiedBy>
  <cp:revision>6</cp:revision>
  <cp:lastPrinted>2024-08-26T02:34:00Z</cp:lastPrinted>
  <dcterms:created xsi:type="dcterms:W3CDTF">2026-03-23T07:05:00Z</dcterms:created>
  <dcterms:modified xsi:type="dcterms:W3CDTF">2026-03-25T10:09:00Z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eyJoZGlkIjoiNmY1MTE0MDM5NTViZDBiMGU2MmExNWQzMGIxM2Q5MDUiLCJ1c2VySWQiOiIyOTU1NDE5MjIifQ==</vt:lpwstr>
  </property>
  <property fmtid="{D5CDD505-2E9C-101B-9397-08002B2CF9AE}" pid="4" name="ICV">
    <vt:lpwstr>A330BF42E6064CE5B747CD3EE907EA5F_12</vt:lpwstr>
  </property>
</Properties>
</file>